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D93" w:rsidRDefault="000E1D93">
      <w:pPr>
        <w:framePr w:h="576" w:wrap="notBeside" w:vAnchor="text" w:hAnchor="text" w:y="1"/>
        <w:rPr>
          <w:color w:val="auto"/>
          <w:sz w:val="2"/>
          <w:szCs w:val="2"/>
        </w:rPr>
      </w:pPr>
      <w:bookmarkStart w:id="0" w:name="_GoBack"/>
      <w:bookmarkEnd w:id="0"/>
    </w:p>
    <w:p w:rsidR="000E1D93" w:rsidRDefault="000E1D93">
      <w:pPr>
        <w:rPr>
          <w:color w:val="auto"/>
          <w:sz w:val="2"/>
          <w:szCs w:val="2"/>
        </w:rPr>
      </w:pPr>
    </w:p>
    <w:p w:rsidR="000E1D93" w:rsidRDefault="000E1D93">
      <w:pPr>
        <w:framePr w:h="274" w:hSpace="2232" w:wrap="notBeside" w:vAnchor="text" w:hAnchor="text" w:x="4671" w:y="1"/>
        <w:jc w:val="center"/>
        <w:rPr>
          <w:color w:val="auto"/>
          <w:sz w:val="2"/>
          <w:szCs w:val="2"/>
        </w:rPr>
      </w:pPr>
    </w:p>
    <w:p w:rsidR="000E1D93" w:rsidRDefault="000E1D93">
      <w:pPr>
        <w:rPr>
          <w:color w:val="auto"/>
          <w:sz w:val="2"/>
          <w:szCs w:val="2"/>
        </w:rPr>
      </w:pPr>
    </w:p>
    <w:p w:rsidR="000E1D93" w:rsidRPr="00BA048D" w:rsidRDefault="000E1D93">
      <w:pPr>
        <w:pStyle w:val="20"/>
        <w:shd w:val="clear" w:color="auto" w:fill="auto"/>
        <w:spacing w:before="109" w:after="51"/>
        <w:ind w:left="20" w:right="200"/>
        <w:rPr>
          <w:lang w:val="ru-RU"/>
        </w:rPr>
      </w:pPr>
      <w:r>
        <w:rPr>
          <w:rStyle w:val="27pt"/>
          <w:color w:val="000000"/>
          <w:lang w:val="ru-RU" w:eastAsia="ru-RU"/>
        </w:rPr>
        <w:t xml:space="preserve">Неопределенный АРТИКЛЬ </w:t>
      </w:r>
      <w:r>
        <w:rPr>
          <w:rStyle w:val="2"/>
          <w:color w:val="000000"/>
          <w:lang w:val="ru-RU" w:eastAsia="ru-RU"/>
        </w:rPr>
        <w:t xml:space="preserve">употребляется только </w:t>
      </w:r>
      <w:r>
        <w:rPr>
          <w:rStyle w:val="27pt"/>
          <w:color w:val="000000"/>
          <w:lang w:val="ru-RU" w:eastAsia="ru-RU"/>
        </w:rPr>
        <w:t xml:space="preserve">в </w:t>
      </w:r>
      <w:r>
        <w:rPr>
          <w:rStyle w:val="2"/>
          <w:color w:val="000000"/>
          <w:lang w:val="ru-RU" w:eastAsia="ru-RU"/>
        </w:rPr>
        <w:t>единственном числе, когда лицо или предмет незнакомы или употребляются впервые.</w:t>
      </w:r>
    </w:p>
    <w:p w:rsidR="000E1D93" w:rsidRDefault="000E1D93">
      <w:pPr>
        <w:pStyle w:val="20"/>
        <w:shd w:val="clear" w:color="auto" w:fill="auto"/>
        <w:spacing w:before="0" w:after="0" w:line="298" w:lineRule="exact"/>
        <w:ind w:left="580"/>
        <w:jc w:val="left"/>
      </w:pPr>
      <w:r>
        <w:rPr>
          <w:rStyle w:val="2"/>
          <w:color w:val="000000"/>
        </w:rPr>
        <w:t xml:space="preserve">This is </w:t>
      </w:r>
      <w:r>
        <w:rPr>
          <w:rStyle w:val="21"/>
          <w:color w:val="000000"/>
        </w:rPr>
        <w:t xml:space="preserve">a </w:t>
      </w:r>
      <w:r>
        <w:rPr>
          <w:rStyle w:val="2"/>
          <w:color w:val="000000"/>
        </w:rPr>
        <w:t>picture.</w:t>
      </w:r>
    </w:p>
    <w:p w:rsidR="000E1D93" w:rsidRDefault="000E1D93">
      <w:pPr>
        <w:pStyle w:val="20"/>
        <w:shd w:val="clear" w:color="auto" w:fill="auto"/>
        <w:spacing w:before="0" w:after="609" w:line="298" w:lineRule="exact"/>
        <w:ind w:left="580" w:right="1840"/>
        <w:jc w:val="left"/>
      </w:pPr>
      <w:r>
        <w:rPr>
          <w:rStyle w:val="2"/>
          <w:color w:val="000000"/>
        </w:rPr>
        <w:t xml:space="preserve">They live in </w:t>
      </w:r>
      <w:r>
        <w:rPr>
          <w:rStyle w:val="21"/>
          <w:color w:val="000000"/>
        </w:rPr>
        <w:t xml:space="preserve">a </w:t>
      </w:r>
      <w:r>
        <w:rPr>
          <w:rStyle w:val="2"/>
          <w:color w:val="000000"/>
        </w:rPr>
        <w:t xml:space="preserve">new house with </w:t>
      </w:r>
      <w:r>
        <w:rPr>
          <w:rStyle w:val="21"/>
          <w:color w:val="000000"/>
        </w:rPr>
        <w:t xml:space="preserve">a </w:t>
      </w:r>
      <w:r>
        <w:rPr>
          <w:rStyle w:val="2"/>
          <w:color w:val="000000"/>
        </w:rPr>
        <w:t xml:space="preserve">garden and </w:t>
      </w:r>
      <w:r>
        <w:rPr>
          <w:rStyle w:val="21"/>
          <w:color w:val="000000"/>
        </w:rPr>
        <w:t xml:space="preserve">a </w:t>
      </w:r>
      <w:r>
        <w:rPr>
          <w:rStyle w:val="2"/>
          <w:color w:val="000000"/>
        </w:rPr>
        <w:t xml:space="preserve">swimming pool. She has </w:t>
      </w:r>
      <w:r>
        <w:rPr>
          <w:rStyle w:val="21"/>
          <w:color w:val="000000"/>
        </w:rPr>
        <w:t xml:space="preserve">a </w:t>
      </w:r>
      <w:r>
        <w:rPr>
          <w:rStyle w:val="2"/>
          <w:color w:val="000000"/>
        </w:rPr>
        <w:t xml:space="preserve">sister and </w:t>
      </w:r>
      <w:r>
        <w:rPr>
          <w:rStyle w:val="21"/>
          <w:color w:val="000000"/>
        </w:rPr>
        <w:t xml:space="preserve">a </w:t>
      </w:r>
      <w:r>
        <w:rPr>
          <w:rStyle w:val="2"/>
          <w:color w:val="000000"/>
        </w:rPr>
        <w:t>brother.</w:t>
      </w:r>
    </w:p>
    <w:p w:rsidR="000E1D93" w:rsidRPr="00BA048D" w:rsidRDefault="000E1D93">
      <w:pPr>
        <w:pStyle w:val="20"/>
        <w:shd w:val="clear" w:color="auto" w:fill="auto"/>
        <w:spacing w:before="0" w:after="51"/>
        <w:ind w:left="20" w:right="200"/>
        <w:rPr>
          <w:lang w:val="ru-RU"/>
        </w:rPr>
      </w:pPr>
      <w:r>
        <w:rPr>
          <w:rStyle w:val="27pt1"/>
          <w:color w:val="000000"/>
          <w:lang w:val="ru-RU" w:eastAsia="ru-RU"/>
        </w:rPr>
        <w:t xml:space="preserve">Определенный артикль </w:t>
      </w:r>
      <w:r>
        <w:rPr>
          <w:rStyle w:val="2"/>
          <w:color w:val="000000"/>
          <w:lang w:val="ru-RU" w:eastAsia="ru-RU"/>
        </w:rPr>
        <w:t>употребляется как в единственном, так и во множественном числе, когда лицо или предмет знакомы или известны говорящим.</w:t>
      </w:r>
    </w:p>
    <w:p w:rsidR="000E1D93" w:rsidRDefault="000E1D93">
      <w:pPr>
        <w:pStyle w:val="20"/>
        <w:shd w:val="clear" w:color="auto" w:fill="auto"/>
        <w:spacing w:before="0" w:after="0" w:line="298" w:lineRule="exact"/>
        <w:ind w:left="580"/>
        <w:jc w:val="left"/>
      </w:pPr>
      <w:r>
        <w:rPr>
          <w:rStyle w:val="2"/>
          <w:color w:val="000000"/>
        </w:rPr>
        <w:t>The house is new and the garden is wonderful.</w:t>
      </w:r>
    </w:p>
    <w:p w:rsidR="000E1D93" w:rsidRDefault="000E1D93">
      <w:pPr>
        <w:pStyle w:val="20"/>
        <w:shd w:val="clear" w:color="auto" w:fill="auto"/>
        <w:spacing w:before="0" w:after="0" w:line="298" w:lineRule="exact"/>
        <w:ind w:left="580"/>
        <w:jc w:val="left"/>
      </w:pPr>
      <w:r>
        <w:rPr>
          <w:rStyle w:val="21"/>
          <w:color w:val="000000"/>
        </w:rPr>
        <w:t xml:space="preserve">The </w:t>
      </w:r>
      <w:r>
        <w:rPr>
          <w:rStyle w:val="2"/>
          <w:color w:val="000000"/>
        </w:rPr>
        <w:t xml:space="preserve">sister and </w:t>
      </w:r>
      <w:r>
        <w:rPr>
          <w:rStyle w:val="21"/>
          <w:color w:val="000000"/>
        </w:rPr>
        <w:t xml:space="preserve">the </w:t>
      </w:r>
      <w:r>
        <w:rPr>
          <w:rStyle w:val="2"/>
          <w:color w:val="000000"/>
        </w:rPr>
        <w:t xml:space="preserve">brother are very much alike </w:t>
      </w:r>
      <w:r w:rsidRPr="00BA048D">
        <w:rPr>
          <w:rStyle w:val="2"/>
          <w:color w:val="000000"/>
          <w:lang w:eastAsia="ru-RU"/>
        </w:rPr>
        <w:t>(</w:t>
      </w:r>
      <w:r>
        <w:rPr>
          <w:rStyle w:val="2"/>
          <w:color w:val="000000"/>
          <w:lang w:val="ru-RU" w:eastAsia="ru-RU"/>
        </w:rPr>
        <w:t>похожи</w:t>
      </w:r>
      <w:r w:rsidRPr="00BA048D">
        <w:rPr>
          <w:rStyle w:val="2"/>
          <w:color w:val="000000"/>
          <w:lang w:eastAsia="ru-RU"/>
        </w:rPr>
        <w:t>).</w:t>
      </w:r>
    </w:p>
    <w:p w:rsidR="000E1D93" w:rsidRPr="00BA048D" w:rsidRDefault="000E1D93">
      <w:pPr>
        <w:pStyle w:val="20"/>
        <w:shd w:val="clear" w:color="auto" w:fill="auto"/>
        <w:spacing w:before="0" w:after="650" w:line="298" w:lineRule="exact"/>
        <w:ind w:left="580"/>
        <w:jc w:val="left"/>
        <w:rPr>
          <w:lang w:val="ru-RU"/>
        </w:rPr>
      </w:pPr>
      <w:r>
        <w:rPr>
          <w:rStyle w:val="2"/>
          <w:color w:val="000000"/>
        </w:rPr>
        <w:t>The</w:t>
      </w:r>
      <w:r w:rsidRPr="00BA048D">
        <w:rPr>
          <w:rStyle w:val="2"/>
          <w:color w:val="000000"/>
          <w:lang w:val="ru-RU"/>
        </w:rPr>
        <w:t xml:space="preserve"> </w:t>
      </w:r>
      <w:r>
        <w:rPr>
          <w:rStyle w:val="2"/>
          <w:color w:val="000000"/>
        </w:rPr>
        <w:t>picture</w:t>
      </w:r>
      <w:r w:rsidRPr="00BA048D">
        <w:rPr>
          <w:rStyle w:val="2"/>
          <w:color w:val="000000"/>
          <w:lang w:val="ru-RU"/>
        </w:rPr>
        <w:t xml:space="preserve"> </w:t>
      </w:r>
      <w:r>
        <w:rPr>
          <w:rStyle w:val="2"/>
          <w:color w:val="000000"/>
        </w:rPr>
        <w:t>is</w:t>
      </w:r>
      <w:r w:rsidRPr="00BA048D">
        <w:rPr>
          <w:rStyle w:val="2"/>
          <w:color w:val="000000"/>
          <w:lang w:val="ru-RU"/>
        </w:rPr>
        <w:t xml:space="preserve"> </w:t>
      </w:r>
      <w:r>
        <w:rPr>
          <w:rStyle w:val="2"/>
          <w:color w:val="000000"/>
        </w:rPr>
        <w:t>nice</w:t>
      </w:r>
      <w:r w:rsidRPr="00BA048D">
        <w:rPr>
          <w:rStyle w:val="2"/>
          <w:color w:val="000000"/>
          <w:lang w:val="ru-RU"/>
        </w:rPr>
        <w:t>.</w:t>
      </w:r>
    </w:p>
    <w:p w:rsidR="000E1D93" w:rsidRDefault="000E1D93">
      <w:pPr>
        <w:pStyle w:val="30"/>
        <w:shd w:val="clear" w:color="auto" w:fill="auto"/>
        <w:spacing w:before="0" w:after="19" w:line="160" w:lineRule="exact"/>
        <w:ind w:left="20"/>
      </w:pPr>
      <w:r>
        <w:rPr>
          <w:rStyle w:val="31"/>
          <w:b/>
          <w:bCs/>
          <w:color w:val="000000"/>
        </w:rPr>
        <w:t>Случаи употребления только определенного артикля</w:t>
      </w:r>
    </w:p>
    <w:p w:rsidR="000E1D93" w:rsidRDefault="000E1D93">
      <w:pPr>
        <w:pStyle w:val="20"/>
        <w:numPr>
          <w:ilvl w:val="0"/>
          <w:numId w:val="1"/>
        </w:numPr>
        <w:shd w:val="clear" w:color="auto" w:fill="auto"/>
        <w:tabs>
          <w:tab w:val="left" w:pos="272"/>
        </w:tabs>
        <w:spacing w:before="0" w:after="0" w:line="278" w:lineRule="exact"/>
        <w:ind w:left="20"/>
      </w:pPr>
      <w:r>
        <w:rPr>
          <w:rStyle w:val="21"/>
          <w:color w:val="000000"/>
        </w:rPr>
        <w:t xml:space="preserve">The </w:t>
      </w:r>
      <w:r>
        <w:rPr>
          <w:rStyle w:val="2"/>
          <w:color w:val="000000"/>
        </w:rPr>
        <w:t xml:space="preserve">Russians, </w:t>
      </w:r>
      <w:r>
        <w:rPr>
          <w:rStyle w:val="21"/>
          <w:color w:val="000000"/>
        </w:rPr>
        <w:t xml:space="preserve">the </w:t>
      </w:r>
      <w:r>
        <w:rPr>
          <w:rStyle w:val="2"/>
          <w:color w:val="000000"/>
        </w:rPr>
        <w:t xml:space="preserve">English, </w:t>
      </w:r>
      <w:r>
        <w:rPr>
          <w:rStyle w:val="21"/>
          <w:color w:val="000000"/>
        </w:rPr>
        <w:t xml:space="preserve">the </w:t>
      </w:r>
      <w:r>
        <w:rPr>
          <w:rStyle w:val="2"/>
          <w:color w:val="000000"/>
        </w:rPr>
        <w:t>Americans.</w:t>
      </w:r>
    </w:p>
    <w:p w:rsidR="000E1D93" w:rsidRDefault="000E1D93">
      <w:pPr>
        <w:pStyle w:val="20"/>
        <w:numPr>
          <w:ilvl w:val="0"/>
          <w:numId w:val="1"/>
        </w:numPr>
        <w:shd w:val="clear" w:color="auto" w:fill="auto"/>
        <w:tabs>
          <w:tab w:val="left" w:pos="272"/>
        </w:tabs>
        <w:spacing w:before="0" w:after="0" w:line="278" w:lineRule="exact"/>
        <w:ind w:left="20"/>
      </w:pPr>
      <w:r>
        <w:rPr>
          <w:rStyle w:val="21"/>
          <w:color w:val="000000"/>
        </w:rPr>
        <w:t xml:space="preserve">The </w:t>
      </w:r>
      <w:r>
        <w:rPr>
          <w:rStyle w:val="2"/>
          <w:color w:val="000000"/>
        </w:rPr>
        <w:t xml:space="preserve">Browns, </w:t>
      </w:r>
      <w:r>
        <w:rPr>
          <w:rStyle w:val="21"/>
          <w:color w:val="000000"/>
        </w:rPr>
        <w:t xml:space="preserve">the </w:t>
      </w:r>
      <w:r>
        <w:rPr>
          <w:rStyle w:val="2"/>
          <w:color w:val="000000"/>
        </w:rPr>
        <w:t>Petrovs.</w:t>
      </w:r>
    </w:p>
    <w:p w:rsidR="000E1D93" w:rsidRDefault="000E1D93">
      <w:pPr>
        <w:pStyle w:val="20"/>
        <w:numPr>
          <w:ilvl w:val="0"/>
          <w:numId w:val="1"/>
        </w:numPr>
        <w:shd w:val="clear" w:color="auto" w:fill="auto"/>
        <w:tabs>
          <w:tab w:val="left" w:pos="272"/>
        </w:tabs>
        <w:spacing w:before="0" w:after="0" w:line="278" w:lineRule="exact"/>
        <w:ind w:left="20"/>
      </w:pPr>
      <w:r>
        <w:rPr>
          <w:rStyle w:val="21"/>
          <w:color w:val="000000"/>
        </w:rPr>
        <w:t xml:space="preserve">The </w:t>
      </w:r>
      <w:r>
        <w:rPr>
          <w:rStyle w:val="2"/>
          <w:color w:val="000000"/>
        </w:rPr>
        <w:t xml:space="preserve">USA, </w:t>
      </w:r>
      <w:r>
        <w:rPr>
          <w:rStyle w:val="21"/>
          <w:color w:val="000000"/>
        </w:rPr>
        <w:t xml:space="preserve">the </w:t>
      </w:r>
      <w:r>
        <w:rPr>
          <w:rStyle w:val="2"/>
          <w:color w:val="000000"/>
        </w:rPr>
        <w:t xml:space="preserve">United Kingdom of Great Britain and Northern Ireland, </w:t>
      </w:r>
      <w:r>
        <w:rPr>
          <w:rStyle w:val="21"/>
          <w:color w:val="000000"/>
        </w:rPr>
        <w:t xml:space="preserve">the </w:t>
      </w:r>
      <w:r>
        <w:rPr>
          <w:rStyle w:val="2"/>
          <w:color w:val="000000"/>
        </w:rPr>
        <w:t>Netherlands.</w:t>
      </w:r>
    </w:p>
    <w:p w:rsidR="000E1D93" w:rsidRDefault="000E1D93">
      <w:pPr>
        <w:pStyle w:val="40"/>
        <w:numPr>
          <w:ilvl w:val="0"/>
          <w:numId w:val="1"/>
        </w:numPr>
        <w:shd w:val="clear" w:color="auto" w:fill="auto"/>
        <w:tabs>
          <w:tab w:val="left" w:pos="272"/>
          <w:tab w:val="left" w:pos="720"/>
          <w:tab w:val="left" w:pos="1276"/>
          <w:tab w:val="center" w:pos="5050"/>
        </w:tabs>
        <w:ind w:left="20"/>
      </w:pPr>
      <w:r>
        <w:rPr>
          <w:rStyle w:val="4"/>
          <w:b/>
          <w:bCs/>
          <w:color w:val="000000"/>
        </w:rPr>
        <w:t>The</w:t>
      </w:r>
      <w:r>
        <w:rPr>
          <w:rStyle w:val="4"/>
          <w:b/>
          <w:bCs/>
          <w:color w:val="000000"/>
        </w:rPr>
        <w:tab/>
      </w:r>
      <w:r>
        <w:rPr>
          <w:rStyle w:val="41"/>
          <w:b/>
          <w:bCs/>
          <w:color w:val="000000"/>
        </w:rPr>
        <w:t>Pacific</w:t>
      </w:r>
      <w:r>
        <w:rPr>
          <w:rStyle w:val="41"/>
          <w:b/>
          <w:bCs/>
          <w:color w:val="000000"/>
        </w:rPr>
        <w:tab/>
      </w:r>
      <w:r>
        <w:rPr>
          <w:rStyle w:val="4"/>
          <w:b/>
          <w:bCs/>
          <w:color w:val="000000"/>
        </w:rPr>
        <w:t>Ocean, the Black Sea. the Thames, the</w:t>
      </w:r>
      <w:r>
        <w:rPr>
          <w:rStyle w:val="4"/>
          <w:b/>
          <w:bCs/>
          <w:color w:val="000000"/>
        </w:rPr>
        <w:tab/>
        <w:t>Volga.</w:t>
      </w:r>
    </w:p>
    <w:p w:rsidR="000E1D93" w:rsidRDefault="000E1D93">
      <w:pPr>
        <w:pStyle w:val="20"/>
        <w:numPr>
          <w:ilvl w:val="0"/>
          <w:numId w:val="1"/>
        </w:numPr>
        <w:shd w:val="clear" w:color="auto" w:fill="auto"/>
        <w:tabs>
          <w:tab w:val="left" w:pos="272"/>
          <w:tab w:val="left" w:pos="720"/>
          <w:tab w:val="left" w:pos="1276"/>
        </w:tabs>
        <w:spacing w:before="0" w:after="0" w:line="278" w:lineRule="exact"/>
        <w:ind w:left="20"/>
      </w:pPr>
      <w:r>
        <w:rPr>
          <w:rStyle w:val="21"/>
          <w:color w:val="000000"/>
        </w:rPr>
        <w:t>The</w:t>
      </w:r>
      <w:r>
        <w:rPr>
          <w:rStyle w:val="21"/>
          <w:color w:val="000000"/>
        </w:rPr>
        <w:tab/>
      </w:r>
      <w:r>
        <w:rPr>
          <w:rStyle w:val="2"/>
          <w:color w:val="000000"/>
        </w:rPr>
        <w:t>British</w:t>
      </w:r>
      <w:r>
        <w:rPr>
          <w:rStyle w:val="2"/>
          <w:color w:val="000000"/>
        </w:rPr>
        <w:tab/>
        <w:t xml:space="preserve">Isles, </w:t>
      </w:r>
      <w:r>
        <w:rPr>
          <w:rStyle w:val="21"/>
          <w:color w:val="000000"/>
        </w:rPr>
        <w:t xml:space="preserve">the </w:t>
      </w:r>
      <w:r>
        <w:rPr>
          <w:rStyle w:val="2"/>
          <w:color w:val="000000"/>
        </w:rPr>
        <w:t xml:space="preserve">Rocky mountains, </w:t>
      </w:r>
      <w:r>
        <w:rPr>
          <w:rStyle w:val="21"/>
          <w:color w:val="000000"/>
        </w:rPr>
        <w:t xml:space="preserve">the </w:t>
      </w:r>
      <w:r>
        <w:rPr>
          <w:rStyle w:val="2"/>
          <w:color w:val="000000"/>
        </w:rPr>
        <w:t>Urals.</w:t>
      </w:r>
    </w:p>
    <w:p w:rsidR="000E1D93" w:rsidRDefault="000E1D93">
      <w:pPr>
        <w:pStyle w:val="20"/>
        <w:numPr>
          <w:ilvl w:val="0"/>
          <w:numId w:val="1"/>
        </w:numPr>
        <w:shd w:val="clear" w:color="auto" w:fill="auto"/>
        <w:tabs>
          <w:tab w:val="left" w:pos="272"/>
          <w:tab w:val="left" w:pos="720"/>
          <w:tab w:val="left" w:pos="1276"/>
          <w:tab w:val="right" w:pos="5828"/>
        </w:tabs>
        <w:spacing w:before="0" w:after="0" w:line="278" w:lineRule="exact"/>
        <w:ind w:left="20"/>
      </w:pPr>
      <w:r>
        <w:rPr>
          <w:rStyle w:val="21"/>
          <w:color w:val="000000"/>
        </w:rPr>
        <w:t>The</w:t>
      </w:r>
      <w:r>
        <w:rPr>
          <w:rStyle w:val="21"/>
          <w:color w:val="000000"/>
        </w:rPr>
        <w:tab/>
      </w:r>
      <w:r>
        <w:rPr>
          <w:rStyle w:val="2"/>
          <w:color w:val="000000"/>
        </w:rPr>
        <w:t>first of</w:t>
      </w:r>
      <w:r>
        <w:rPr>
          <w:rStyle w:val="2"/>
          <w:color w:val="000000"/>
        </w:rPr>
        <w:tab/>
        <w:t xml:space="preserve">September, </w:t>
      </w:r>
      <w:r>
        <w:rPr>
          <w:rStyle w:val="21"/>
          <w:color w:val="000000"/>
        </w:rPr>
        <w:t xml:space="preserve">the </w:t>
      </w:r>
      <w:r>
        <w:rPr>
          <w:rStyle w:val="2"/>
          <w:color w:val="000000"/>
        </w:rPr>
        <w:t xml:space="preserve">best film, </w:t>
      </w:r>
      <w:r>
        <w:rPr>
          <w:rStyle w:val="21"/>
          <w:color w:val="000000"/>
        </w:rPr>
        <w:t xml:space="preserve">the </w:t>
      </w:r>
      <w:r>
        <w:rPr>
          <w:rStyle w:val="2"/>
          <w:color w:val="000000"/>
        </w:rPr>
        <w:t>most interesting</w:t>
      </w:r>
      <w:r>
        <w:rPr>
          <w:rStyle w:val="2"/>
          <w:color w:val="000000"/>
        </w:rPr>
        <w:tab/>
        <w:t>book.</w:t>
      </w:r>
    </w:p>
    <w:p w:rsidR="000E1D93" w:rsidRDefault="000E1D93">
      <w:pPr>
        <w:pStyle w:val="20"/>
        <w:numPr>
          <w:ilvl w:val="0"/>
          <w:numId w:val="1"/>
        </w:numPr>
        <w:shd w:val="clear" w:color="auto" w:fill="auto"/>
        <w:tabs>
          <w:tab w:val="left" w:pos="272"/>
          <w:tab w:val="left" w:pos="720"/>
          <w:tab w:val="left" w:pos="1276"/>
        </w:tabs>
        <w:spacing w:before="0" w:after="0" w:line="278" w:lineRule="exact"/>
        <w:ind w:left="20"/>
      </w:pPr>
      <w:r>
        <w:rPr>
          <w:rStyle w:val="21"/>
          <w:color w:val="000000"/>
        </w:rPr>
        <w:t>The</w:t>
      </w:r>
      <w:r>
        <w:rPr>
          <w:rStyle w:val="21"/>
          <w:color w:val="000000"/>
        </w:rPr>
        <w:tab/>
      </w:r>
      <w:r>
        <w:rPr>
          <w:rStyle w:val="2"/>
          <w:color w:val="000000"/>
        </w:rPr>
        <w:t>North,</w:t>
      </w:r>
      <w:r>
        <w:rPr>
          <w:rStyle w:val="2"/>
          <w:color w:val="000000"/>
        </w:rPr>
        <w:tab/>
      </w:r>
      <w:r>
        <w:rPr>
          <w:rStyle w:val="21"/>
          <w:color w:val="000000"/>
        </w:rPr>
        <w:t xml:space="preserve">the </w:t>
      </w:r>
      <w:r>
        <w:rPr>
          <w:rStyle w:val="2"/>
          <w:color w:val="000000"/>
        </w:rPr>
        <w:t xml:space="preserve">South, </w:t>
      </w:r>
      <w:r>
        <w:rPr>
          <w:rStyle w:val="21"/>
          <w:color w:val="000000"/>
        </w:rPr>
        <w:t xml:space="preserve">the </w:t>
      </w:r>
      <w:r>
        <w:rPr>
          <w:rStyle w:val="2"/>
          <w:color w:val="000000"/>
        </w:rPr>
        <w:t xml:space="preserve">East, </w:t>
      </w:r>
      <w:r>
        <w:rPr>
          <w:rStyle w:val="21"/>
          <w:color w:val="000000"/>
        </w:rPr>
        <w:t xml:space="preserve">the </w:t>
      </w:r>
      <w:r>
        <w:rPr>
          <w:rStyle w:val="2"/>
          <w:color w:val="000000"/>
        </w:rPr>
        <w:t>West.</w:t>
      </w:r>
    </w:p>
    <w:p w:rsidR="000E1D93" w:rsidRDefault="000E1D93">
      <w:pPr>
        <w:pStyle w:val="20"/>
        <w:numPr>
          <w:ilvl w:val="0"/>
          <w:numId w:val="1"/>
        </w:numPr>
        <w:shd w:val="clear" w:color="auto" w:fill="auto"/>
        <w:tabs>
          <w:tab w:val="left" w:pos="272"/>
        </w:tabs>
        <w:spacing w:before="0" w:after="635" w:line="278" w:lineRule="exact"/>
        <w:ind w:left="20"/>
      </w:pPr>
      <w:r>
        <w:rPr>
          <w:rStyle w:val="21"/>
          <w:color w:val="000000"/>
        </w:rPr>
        <w:t xml:space="preserve">The </w:t>
      </w:r>
      <w:r>
        <w:rPr>
          <w:rStyle w:val="2"/>
          <w:color w:val="000000"/>
        </w:rPr>
        <w:t xml:space="preserve">sun, </w:t>
      </w:r>
      <w:r>
        <w:rPr>
          <w:rStyle w:val="21"/>
          <w:color w:val="000000"/>
        </w:rPr>
        <w:t xml:space="preserve">the </w:t>
      </w:r>
      <w:r>
        <w:rPr>
          <w:rStyle w:val="2"/>
          <w:color w:val="000000"/>
        </w:rPr>
        <w:t xml:space="preserve">moon, </w:t>
      </w:r>
      <w:r>
        <w:rPr>
          <w:rStyle w:val="21"/>
          <w:color w:val="000000"/>
        </w:rPr>
        <w:t xml:space="preserve">the </w:t>
      </w:r>
      <w:r>
        <w:rPr>
          <w:rStyle w:val="2"/>
          <w:color w:val="000000"/>
        </w:rPr>
        <w:t>earth.</w:t>
      </w:r>
    </w:p>
    <w:p w:rsidR="000E1D93" w:rsidRDefault="000E1D93">
      <w:pPr>
        <w:pStyle w:val="30"/>
        <w:shd w:val="clear" w:color="auto" w:fill="auto"/>
        <w:spacing w:before="0" w:after="23" w:line="160" w:lineRule="exact"/>
        <w:ind w:left="20"/>
      </w:pPr>
      <w:r>
        <w:rPr>
          <w:rStyle w:val="31"/>
          <w:b/>
          <w:bCs/>
          <w:color w:val="000000"/>
        </w:rPr>
        <w:t xml:space="preserve">Артикль </w:t>
      </w:r>
      <w:r>
        <w:rPr>
          <w:rStyle w:val="31"/>
          <w:b/>
          <w:bCs/>
          <w:color w:val="000000"/>
          <w:lang w:val="en-US" w:eastAsia="en-US"/>
        </w:rPr>
        <w:t xml:space="preserve">he </w:t>
      </w:r>
      <w:r>
        <w:rPr>
          <w:rStyle w:val="31"/>
          <w:b/>
          <w:bCs/>
          <w:color w:val="000000"/>
        </w:rPr>
        <w:t>употребляется</w:t>
      </w:r>
    </w:p>
    <w:p w:rsidR="000E1D93" w:rsidRDefault="000E1D93">
      <w:pPr>
        <w:pStyle w:val="20"/>
        <w:numPr>
          <w:ilvl w:val="0"/>
          <w:numId w:val="2"/>
        </w:numPr>
        <w:shd w:val="clear" w:color="auto" w:fill="auto"/>
        <w:tabs>
          <w:tab w:val="left" w:pos="272"/>
        </w:tabs>
        <w:spacing w:before="0" w:after="0" w:line="278" w:lineRule="exact"/>
        <w:ind w:left="20"/>
      </w:pPr>
      <w:r>
        <w:rPr>
          <w:rStyle w:val="2"/>
          <w:color w:val="000000"/>
        </w:rPr>
        <w:t>Pushkin Square; house number 40; page 15; room 20.</w:t>
      </w:r>
    </w:p>
    <w:p w:rsidR="000E1D93" w:rsidRDefault="000E1D93">
      <w:pPr>
        <w:pStyle w:val="20"/>
        <w:numPr>
          <w:ilvl w:val="0"/>
          <w:numId w:val="2"/>
        </w:numPr>
        <w:shd w:val="clear" w:color="auto" w:fill="auto"/>
        <w:tabs>
          <w:tab w:val="left" w:pos="272"/>
        </w:tabs>
        <w:spacing w:before="0" w:after="0" w:line="278" w:lineRule="exact"/>
        <w:ind w:left="20"/>
      </w:pPr>
      <w:r>
        <w:rPr>
          <w:rStyle w:val="2"/>
          <w:color w:val="000000"/>
        </w:rPr>
        <w:t>Queen Elizabeth, doctor Smith.</w:t>
      </w:r>
    </w:p>
    <w:p w:rsidR="000E1D93" w:rsidRDefault="000E1D93">
      <w:pPr>
        <w:pStyle w:val="20"/>
        <w:numPr>
          <w:ilvl w:val="0"/>
          <w:numId w:val="2"/>
        </w:numPr>
        <w:shd w:val="clear" w:color="auto" w:fill="auto"/>
        <w:tabs>
          <w:tab w:val="left" w:pos="272"/>
        </w:tabs>
        <w:spacing w:before="0" w:after="0" w:line="278" w:lineRule="exact"/>
        <w:ind w:left="20"/>
      </w:pPr>
      <w:r>
        <w:rPr>
          <w:rStyle w:val="2"/>
          <w:color w:val="000000"/>
        </w:rPr>
        <w:t>Europe, Africa, France, Russia, Great Britain.</w:t>
      </w:r>
    </w:p>
    <w:p w:rsidR="000E1D93" w:rsidRDefault="000E1D93">
      <w:pPr>
        <w:pStyle w:val="20"/>
        <w:numPr>
          <w:ilvl w:val="0"/>
          <w:numId w:val="2"/>
        </w:numPr>
        <w:shd w:val="clear" w:color="auto" w:fill="auto"/>
        <w:tabs>
          <w:tab w:val="left" w:pos="272"/>
        </w:tabs>
        <w:spacing w:before="0" w:after="0" w:line="278" w:lineRule="exact"/>
        <w:ind w:left="20"/>
      </w:pPr>
      <w:r>
        <w:rPr>
          <w:rStyle w:val="2"/>
          <w:color w:val="000000"/>
        </w:rPr>
        <w:t>London, Moscow, Washington.</w:t>
      </w:r>
    </w:p>
    <w:p w:rsidR="000E1D93" w:rsidRDefault="000E1D93">
      <w:pPr>
        <w:pStyle w:val="20"/>
        <w:numPr>
          <w:ilvl w:val="0"/>
          <w:numId w:val="2"/>
        </w:numPr>
        <w:shd w:val="clear" w:color="auto" w:fill="auto"/>
        <w:tabs>
          <w:tab w:val="left" w:pos="272"/>
        </w:tabs>
        <w:spacing w:before="0" w:after="0" w:line="278" w:lineRule="exact"/>
        <w:ind w:left="20"/>
      </w:pPr>
      <w:r>
        <w:rPr>
          <w:rStyle w:val="2"/>
          <w:color w:val="000000"/>
        </w:rPr>
        <w:t>From time to time, from morning till night, from beginning to end.</w:t>
      </w:r>
    </w:p>
    <w:p w:rsidR="000E1D93" w:rsidRDefault="000E1D93">
      <w:pPr>
        <w:pStyle w:val="20"/>
        <w:numPr>
          <w:ilvl w:val="0"/>
          <w:numId w:val="2"/>
        </w:numPr>
        <w:shd w:val="clear" w:color="auto" w:fill="auto"/>
        <w:tabs>
          <w:tab w:val="left" w:pos="272"/>
        </w:tabs>
        <w:spacing w:before="0" w:after="0" w:line="278" w:lineRule="exact"/>
        <w:ind w:left="20"/>
        <w:sectPr w:rsidR="000E1D93">
          <w:type w:val="continuous"/>
          <w:pgSz w:w="11909" w:h="16838"/>
          <w:pgMar w:top="3017" w:right="1997" w:bottom="2983" w:left="2021" w:header="0" w:footer="3" w:gutter="0"/>
          <w:cols w:space="720"/>
          <w:noEndnote/>
          <w:docGrid w:linePitch="360"/>
        </w:sectPr>
      </w:pPr>
      <w:r>
        <w:rPr>
          <w:rStyle w:val="2"/>
          <w:color w:val="000000"/>
        </w:rPr>
        <w:t>To have breakfast (lunch, dinner).</w:t>
      </w:r>
    </w:p>
    <w:p w:rsidR="000E1D93" w:rsidRPr="00BA048D" w:rsidRDefault="00425A23">
      <w:pPr>
        <w:spacing w:line="360" w:lineRule="exact"/>
        <w:rPr>
          <w:color w:val="auto"/>
          <w:lang w:val="en-US"/>
        </w:rPr>
      </w:pPr>
      <w:r>
        <w:rPr>
          <w:noProof/>
        </w:rPr>
        <w:lastRenderedPageBreak/>
        <mc:AlternateContent>
          <mc:Choice Requires="wps">
            <w:drawing>
              <wp:anchor distT="0" distB="0" distL="63500" distR="63500" simplePos="0" relativeHeight="251626496" behindDoc="0" locked="0" layoutInCell="1" allowOverlap="1">
                <wp:simplePos x="0" y="0"/>
                <wp:positionH relativeFrom="margin">
                  <wp:posOffset>305435</wp:posOffset>
                </wp:positionH>
                <wp:positionV relativeFrom="paragraph">
                  <wp:posOffset>1270</wp:posOffset>
                </wp:positionV>
                <wp:extent cx="4421505" cy="495300"/>
                <wp:effectExtent l="635" t="1270" r="0" b="0"/>
                <wp:wrapNone/>
                <wp:docPr id="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150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rPr>
                                <w:color w:val="auto"/>
                              </w:rPr>
                            </w:pPr>
                          </w:p>
                          <w:p w:rsidR="000E1D93" w:rsidRDefault="000E1D93">
                            <w:pPr>
                              <w:pStyle w:val="6"/>
                              <w:shd w:val="clear" w:color="auto" w:fill="auto"/>
                              <w:spacing w:before="0"/>
                              <w:ind w:right="80"/>
                            </w:pPr>
                            <w:r>
                              <w:rPr>
                                <w:rStyle w:val="6Exact"/>
                                <w:b/>
                                <w:bCs/>
                                <w:color w:val="000000"/>
                                <w:spacing w:val="0"/>
                              </w:rPr>
                              <w:t>ОСНОВНЫЕ ЗНАЧЕНИЯ НЕКОТОРЫХ НАИБОЛЕЕ УПОТРЕБИМЫХ ПРЕДЛОГОВ</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4.05pt;margin-top:.1pt;width:348.15pt;height:39pt;z-index:2516264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" filled="f" stroked="f">
                <v:textbox style="mso-fit-shape-to-text:t" inset="0,0,0,0">
                  <w:txbxContent>
                    <w:p w:rsidR="000E1D93" w:rsidRDefault="000E1D93">
                      <w:pPr>
                        <w:rPr>
                          <w:color w:val="auto"/>
                        </w:rPr>
                      </w:pPr>
                    </w:p>
                    <w:p w:rsidR="000E1D93" w:rsidRDefault="000E1D93">
                      <w:pPr>
                        <w:pStyle w:val="6"/>
                        <w:shd w:val="clear" w:color="auto" w:fill="auto"/>
                        <w:spacing w:before="0"/>
                        <w:ind w:right="80"/>
                      </w:pPr>
                      <w:r>
                        <w:rPr>
                          <w:rStyle w:val="6Exact"/>
                          <w:b/>
                          <w:bCs/>
                          <w:color w:val="000000"/>
                          <w:spacing w:val="0"/>
                        </w:rPr>
                        <w:t>ОСНОВНЫЕ ЗНАЧЕНИЯ НЕКОТОРЫХ НАИБОЛЕЕ УПОТРЕБИМЫХ ПРЕДЛОГОВ</w:t>
                      </w:r>
                    </w:p>
                  </w:txbxContent>
                </v:textbox>
                <w10:wrap anchorx="margin"/>
              </v:shape>
            </w:pict>
          </mc:Fallback>
        </mc:AlternateContent>
      </w:r>
      <w:r>
        <w:rPr>
          <w:noProof/>
        </w:rPr>
        <mc:AlternateContent>
          <mc:Choice Requires="wps">
            <w:drawing>
              <wp:anchor distT="0" distB="0" distL="63500" distR="63500" simplePos="0" relativeHeight="251627520" behindDoc="0" locked="0" layoutInCell="1" allowOverlap="1">
                <wp:simplePos x="0" y="0"/>
                <wp:positionH relativeFrom="margin">
                  <wp:posOffset>2371725</wp:posOffset>
                </wp:positionH>
                <wp:positionV relativeFrom="paragraph">
                  <wp:posOffset>719455</wp:posOffset>
                </wp:positionV>
                <wp:extent cx="1922145" cy="457200"/>
                <wp:effectExtent l="0" t="0" r="1905" b="4445"/>
                <wp:wrapNone/>
                <wp:docPr id="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21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pPr>
                            <w:r>
                              <w:rPr>
                                <w:rStyle w:val="28pt"/>
                                <w:color w:val="000000"/>
                                <w:spacing w:val="0"/>
                              </w:rPr>
                              <w:t xml:space="preserve">On </w:t>
                            </w:r>
                            <w:r>
                              <w:rPr>
                                <w:rStyle w:val="2Exact"/>
                                <w:color w:val="000000"/>
                                <w:spacing w:val="0"/>
                              </w:rPr>
                              <w:t xml:space="preserve">the table, </w:t>
                            </w:r>
                            <w:r>
                              <w:rPr>
                                <w:rStyle w:val="28pt"/>
                                <w:color w:val="000000"/>
                                <w:spacing w:val="0"/>
                              </w:rPr>
                              <w:t xml:space="preserve">on </w:t>
                            </w:r>
                            <w:r>
                              <w:rPr>
                                <w:rStyle w:val="2Exact"/>
                                <w:color w:val="000000"/>
                                <w:spacing w:val="0"/>
                              </w:rPr>
                              <w:t>the roof.</w:t>
                            </w:r>
                          </w:p>
                          <w:p w:rsidR="000E1D93" w:rsidRDefault="000E1D93">
                            <w:pPr>
                              <w:pStyle w:val="20"/>
                              <w:shd w:val="clear" w:color="auto" w:fill="auto"/>
                              <w:spacing w:before="0" w:after="0" w:line="240" w:lineRule="exact"/>
                              <w:ind w:left="100" w:right="100"/>
                            </w:pPr>
                            <w:r>
                              <w:rPr>
                                <w:rStyle w:val="2Exact"/>
                                <w:color w:val="000000"/>
                                <w:spacing w:val="0"/>
                              </w:rPr>
                              <w:t>On Sunday, on the first of May. Let's speak on this problem.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86.75pt;margin-top:56.65pt;width:151.35pt;height:36pt;z-index:2516275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SYrgIAALE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" filled="f" stroked="f">
                <v:textbox style="mso-fit-shape-to-text:t" inset="0,0,0,0">
                  <w:txbxContent>
                    <w:p w:rsidR="000E1D93" w:rsidRDefault="000E1D93">
                      <w:pPr>
                        <w:pStyle w:val="20"/>
                        <w:shd w:val="clear" w:color="auto" w:fill="auto"/>
                        <w:spacing w:before="0" w:after="0" w:line="240" w:lineRule="exact"/>
                        <w:ind w:left="100"/>
                      </w:pPr>
                      <w:r>
                        <w:rPr>
                          <w:rStyle w:val="28pt"/>
                          <w:color w:val="000000"/>
                          <w:spacing w:val="0"/>
                        </w:rPr>
                        <w:t xml:space="preserve">On </w:t>
                      </w:r>
                      <w:r>
                        <w:rPr>
                          <w:rStyle w:val="2Exact"/>
                          <w:color w:val="000000"/>
                          <w:spacing w:val="0"/>
                        </w:rPr>
                        <w:t xml:space="preserve">the table, </w:t>
                      </w:r>
                      <w:r>
                        <w:rPr>
                          <w:rStyle w:val="28pt"/>
                          <w:color w:val="000000"/>
                          <w:spacing w:val="0"/>
                        </w:rPr>
                        <w:t xml:space="preserve">on </w:t>
                      </w:r>
                      <w:r>
                        <w:rPr>
                          <w:rStyle w:val="2Exact"/>
                          <w:color w:val="000000"/>
                          <w:spacing w:val="0"/>
                        </w:rPr>
                        <w:t>the roof.</w:t>
                      </w:r>
                    </w:p>
                    <w:p w:rsidR="000E1D93" w:rsidRDefault="000E1D93">
                      <w:pPr>
                        <w:pStyle w:val="20"/>
                        <w:shd w:val="clear" w:color="auto" w:fill="auto"/>
                        <w:spacing w:before="0" w:after="0" w:line="240" w:lineRule="exact"/>
                        <w:ind w:left="100" w:right="100"/>
                      </w:pPr>
                      <w:r>
                        <w:rPr>
                          <w:rStyle w:val="2Exact"/>
                          <w:color w:val="000000"/>
                          <w:spacing w:val="0"/>
                        </w:rPr>
                        <w:t>On Sunday, on the first of May. Let's speak on this problem.</w:t>
                      </w:r>
                    </w:p>
                  </w:txbxContent>
                </v:textbox>
                <w10:wrap anchorx="margin"/>
              </v:shape>
            </w:pict>
          </mc:Fallback>
        </mc:AlternateContent>
      </w:r>
      <w:r>
        <w:rPr>
          <w:noProof/>
        </w:rPr>
        <mc:AlternateContent>
          <mc:Choice Requires="wps">
            <w:drawing>
              <wp:anchor distT="0" distB="0" distL="63500" distR="63500" simplePos="0" relativeHeight="251628544" behindDoc="0" locked="0" layoutInCell="1" allowOverlap="1">
                <wp:simplePos x="0" y="0"/>
                <wp:positionH relativeFrom="margin">
                  <wp:posOffset>805180</wp:posOffset>
                </wp:positionH>
                <wp:positionV relativeFrom="paragraph">
                  <wp:posOffset>755650</wp:posOffset>
                </wp:positionV>
                <wp:extent cx="1452880" cy="228600"/>
                <wp:effectExtent l="0" t="3175" r="0" b="0"/>
                <wp:wrapNone/>
                <wp:docPr id="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8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20" w:line="170" w:lineRule="exact"/>
                              <w:ind w:left="100"/>
                              <w:jc w:val="left"/>
                            </w:pPr>
                            <w:r>
                              <w:rPr>
                                <w:rStyle w:val="2Exact"/>
                                <w:color w:val="000000"/>
                                <w:spacing w:val="0"/>
                                <w:lang w:val="ru-RU" w:eastAsia="ru-RU"/>
                              </w:rPr>
                              <w:t>места (на поверхности)</w:t>
                            </w:r>
                          </w:p>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r>
                              <w:rPr>
                                <w:rStyle w:val="2Exact"/>
                                <w:color w:val="000000"/>
                                <w:spacing w:val="0"/>
                              </w:rPr>
                              <w:t xml:space="preserve"> </w:t>
                            </w:r>
                            <w:r>
                              <w:rPr>
                                <w:rStyle w:val="2Exact"/>
                                <w:color w:val="000000"/>
                                <w:spacing w:val="0"/>
                                <w:lang w:val="ru-RU" w:eastAsia="ru-RU"/>
                              </w:rPr>
                              <w:t>(дни)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63.4pt;margin-top:59.5pt;width:114.4pt;height:18pt;z-index:2516285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rARsAIAALE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" filled="f" stroked="f">
                <v:textbox style="mso-fit-shape-to-text:t" inset="0,0,0,0">
                  <w:txbxContent>
                    <w:p w:rsidR="000E1D93" w:rsidRDefault="000E1D93">
                      <w:pPr>
                        <w:pStyle w:val="20"/>
                        <w:shd w:val="clear" w:color="auto" w:fill="auto"/>
                        <w:spacing w:before="0" w:after="20" w:line="170" w:lineRule="exact"/>
                        <w:ind w:left="100"/>
                        <w:jc w:val="left"/>
                      </w:pPr>
                      <w:r>
                        <w:rPr>
                          <w:rStyle w:val="2Exact"/>
                          <w:color w:val="000000"/>
                          <w:spacing w:val="0"/>
                          <w:lang w:val="ru-RU" w:eastAsia="ru-RU"/>
                        </w:rPr>
                        <w:t>места (на поверхности)</w:t>
                      </w:r>
                    </w:p>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r>
                        <w:rPr>
                          <w:rStyle w:val="2Exact"/>
                          <w:color w:val="000000"/>
                          <w:spacing w:val="0"/>
                        </w:rPr>
                        <w:t xml:space="preserve"> </w:t>
                      </w:r>
                      <w:r>
                        <w:rPr>
                          <w:rStyle w:val="2Exact"/>
                          <w:color w:val="000000"/>
                          <w:spacing w:val="0"/>
                          <w:lang w:val="ru-RU" w:eastAsia="ru-RU"/>
                        </w:rPr>
                        <w:t>(дни)</w:t>
                      </w:r>
                    </w:p>
                  </w:txbxContent>
                </v:textbox>
                <w10:wrap anchorx="margin"/>
              </v:shape>
            </w:pict>
          </mc:Fallback>
        </mc:AlternateContent>
      </w:r>
      <w:r>
        <w:rPr>
          <w:noProof/>
        </w:rPr>
        <mc:AlternateContent>
          <mc:Choice Requires="wps">
            <w:drawing>
              <wp:anchor distT="0" distB="0" distL="63500" distR="63500" simplePos="0" relativeHeight="251629568" behindDoc="0" locked="0" layoutInCell="1" allowOverlap="1">
                <wp:simplePos x="0" y="0"/>
                <wp:positionH relativeFrom="margin">
                  <wp:posOffset>122555</wp:posOffset>
                </wp:positionH>
                <wp:positionV relativeFrom="paragraph">
                  <wp:posOffset>917575</wp:posOffset>
                </wp:positionV>
                <wp:extent cx="321945" cy="133350"/>
                <wp:effectExtent l="0" t="3175" r="3175" b="0"/>
                <wp:wrapNone/>
                <wp:docPr id="7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9.65pt;margin-top:72.25pt;width:25.35pt;height:10.5pt;z-index:2516295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On</w:t>
                      </w:r>
                    </w:p>
                  </w:txbxContent>
                </v:textbox>
                <w10:wrap anchorx="margin"/>
              </v:shape>
            </w:pict>
          </mc:Fallback>
        </mc:AlternateContent>
      </w:r>
      <w:r>
        <w:rPr>
          <w:noProof/>
        </w:rPr>
        <mc:AlternateContent>
          <mc:Choice Requires="wps">
            <w:drawing>
              <wp:anchor distT="0" distB="0" distL="63500" distR="63500" simplePos="0" relativeHeight="251630592" behindDoc="0" locked="0" layoutInCell="1" allowOverlap="1">
                <wp:simplePos x="0" y="0"/>
                <wp:positionH relativeFrom="margin">
                  <wp:posOffset>805180</wp:posOffset>
                </wp:positionH>
                <wp:positionV relativeFrom="paragraph">
                  <wp:posOffset>1062990</wp:posOffset>
                </wp:positionV>
                <wp:extent cx="1309370" cy="107950"/>
                <wp:effectExtent l="0" t="0" r="0" b="635"/>
                <wp:wrapNone/>
                <wp:docPr id="6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937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«по» (теме, вопросу)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63.4pt;margin-top:83.7pt;width:103.1pt;height:8.5pt;z-index:2516305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«по» (теме, вопросу)</w:t>
                      </w:r>
                    </w:p>
                  </w:txbxContent>
                </v:textbox>
                <w10:wrap anchorx="margin"/>
              </v:shape>
            </w:pict>
          </mc:Fallback>
        </mc:AlternateContent>
      </w:r>
      <w:r>
        <w:rPr>
          <w:noProof/>
        </w:rPr>
        <mc:AlternateContent>
          <mc:Choice Requires="wps">
            <w:drawing>
              <wp:anchor distT="0" distB="0" distL="63500" distR="63500" simplePos="0" relativeHeight="251631616" behindDoc="0" locked="0" layoutInCell="1" allowOverlap="1">
                <wp:simplePos x="0" y="0"/>
                <wp:positionH relativeFrom="margin">
                  <wp:posOffset>2374900</wp:posOffset>
                </wp:positionH>
                <wp:positionV relativeFrom="paragraph">
                  <wp:posOffset>1256030</wp:posOffset>
                </wp:positionV>
                <wp:extent cx="2257425" cy="609600"/>
                <wp:effectExtent l="3175" t="0" r="0" b="1270"/>
                <wp:wrapNone/>
                <wp:docPr id="6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jc w:val="left"/>
                            </w:pPr>
                            <w:r>
                              <w:rPr>
                                <w:rStyle w:val="28pt"/>
                                <w:color w:val="000000"/>
                                <w:spacing w:val="0"/>
                              </w:rPr>
                              <w:t xml:space="preserve">In </w:t>
                            </w:r>
                            <w:r>
                              <w:rPr>
                                <w:rStyle w:val="2Exact"/>
                                <w:color w:val="000000"/>
                                <w:spacing w:val="0"/>
                              </w:rPr>
                              <w:t xml:space="preserve">the house, </w:t>
                            </w:r>
                            <w:r>
                              <w:rPr>
                                <w:rStyle w:val="28pt"/>
                                <w:color w:val="000000"/>
                                <w:spacing w:val="0"/>
                              </w:rPr>
                              <w:t xml:space="preserve">in </w:t>
                            </w:r>
                            <w:r>
                              <w:rPr>
                                <w:rStyle w:val="2Exact"/>
                                <w:color w:val="000000"/>
                                <w:spacing w:val="0"/>
                              </w:rPr>
                              <w:t>the box.</w:t>
                            </w:r>
                          </w:p>
                          <w:p w:rsidR="000E1D93" w:rsidRDefault="000E1D93">
                            <w:pPr>
                              <w:pStyle w:val="20"/>
                              <w:shd w:val="clear" w:color="auto" w:fill="auto"/>
                              <w:spacing w:before="0" w:after="0" w:line="240" w:lineRule="exact"/>
                              <w:ind w:left="100"/>
                              <w:jc w:val="left"/>
                            </w:pPr>
                            <w:r>
                              <w:rPr>
                                <w:rStyle w:val="28pt"/>
                                <w:color w:val="000000"/>
                                <w:spacing w:val="0"/>
                              </w:rPr>
                              <w:t xml:space="preserve">In </w:t>
                            </w:r>
                            <w:r>
                              <w:rPr>
                                <w:rStyle w:val="2Exact"/>
                                <w:color w:val="000000"/>
                                <w:spacing w:val="0"/>
                              </w:rPr>
                              <w:t xml:space="preserve">spring, </w:t>
                            </w:r>
                            <w:r>
                              <w:rPr>
                                <w:rStyle w:val="28pt"/>
                                <w:color w:val="000000"/>
                                <w:spacing w:val="0"/>
                              </w:rPr>
                              <w:t xml:space="preserve">in </w:t>
                            </w:r>
                            <w:r>
                              <w:rPr>
                                <w:rStyle w:val="2Exact"/>
                                <w:color w:val="000000"/>
                                <w:spacing w:val="0"/>
                              </w:rPr>
                              <w:t xml:space="preserve">1995.. </w:t>
                            </w:r>
                            <w:r>
                              <w:rPr>
                                <w:rStyle w:val="28pt"/>
                                <w:color w:val="000000"/>
                                <w:spacing w:val="0"/>
                              </w:rPr>
                              <w:t xml:space="preserve">in </w:t>
                            </w:r>
                            <w:r>
                              <w:rPr>
                                <w:rStyle w:val="2Exact"/>
                                <w:color w:val="000000"/>
                                <w:spacing w:val="0"/>
                              </w:rPr>
                              <w:t>May.</w:t>
                            </w:r>
                          </w:p>
                          <w:p w:rsidR="000E1D93" w:rsidRDefault="000E1D93">
                            <w:pPr>
                              <w:pStyle w:val="20"/>
                              <w:shd w:val="clear" w:color="auto" w:fill="auto"/>
                              <w:spacing w:before="0" w:after="0" w:line="240" w:lineRule="exact"/>
                              <w:ind w:left="100"/>
                              <w:jc w:val="left"/>
                            </w:pPr>
                            <w:r>
                              <w:rPr>
                                <w:rStyle w:val="28pt"/>
                                <w:color w:val="000000"/>
                                <w:spacing w:val="0"/>
                              </w:rPr>
                              <w:t xml:space="preserve">In </w:t>
                            </w:r>
                            <w:r>
                              <w:rPr>
                                <w:rStyle w:val="2Exact"/>
                                <w:color w:val="000000"/>
                                <w:spacing w:val="0"/>
                              </w:rPr>
                              <w:t xml:space="preserve">5 days, </w:t>
                            </w:r>
                            <w:r>
                              <w:rPr>
                                <w:rStyle w:val="28pt"/>
                                <w:color w:val="000000"/>
                                <w:spacing w:val="0"/>
                              </w:rPr>
                              <w:t xml:space="preserve">in </w:t>
                            </w:r>
                            <w:r>
                              <w:rPr>
                                <w:rStyle w:val="2Exact"/>
                                <w:color w:val="000000"/>
                                <w:spacing w:val="0"/>
                              </w:rPr>
                              <w:t>a week.</w:t>
                            </w:r>
                          </w:p>
                          <w:p w:rsidR="000E1D93" w:rsidRDefault="000E1D93">
                            <w:pPr>
                              <w:pStyle w:val="20"/>
                              <w:shd w:val="clear" w:color="auto" w:fill="auto"/>
                              <w:spacing w:before="0" w:after="0" w:line="240" w:lineRule="exact"/>
                              <w:ind w:left="100"/>
                              <w:jc w:val="left"/>
                            </w:pPr>
                            <w:r>
                              <w:rPr>
                                <w:rStyle w:val="2Exact"/>
                                <w:color w:val="000000"/>
                                <w:spacing w:val="0"/>
                              </w:rPr>
                              <w:t xml:space="preserve">An exam </w:t>
                            </w:r>
                            <w:r>
                              <w:rPr>
                                <w:rStyle w:val="28pt"/>
                                <w:color w:val="000000"/>
                                <w:spacing w:val="0"/>
                              </w:rPr>
                              <w:t xml:space="preserve">in </w:t>
                            </w:r>
                            <w:r>
                              <w:rPr>
                                <w:rStyle w:val="2Exact"/>
                                <w:color w:val="000000"/>
                                <w:spacing w:val="0"/>
                              </w:rPr>
                              <w:t xml:space="preserve">Maths, a class </w:t>
                            </w:r>
                            <w:r>
                              <w:rPr>
                                <w:rStyle w:val="28pt"/>
                                <w:color w:val="000000"/>
                                <w:spacing w:val="0"/>
                              </w:rPr>
                              <w:t xml:space="preserve">in </w:t>
                            </w:r>
                            <w:r>
                              <w:rPr>
                                <w:rStyle w:val="2Exact"/>
                                <w:color w:val="000000"/>
                                <w:spacing w:val="0"/>
                              </w:rPr>
                              <w:t>English.</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187pt;margin-top:98.9pt;width:177.75pt;height:48pt;z-index:2516316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" filled="f" stroked="f">
                <v:textbox style="mso-fit-shape-to-text:t" inset="0,0,0,0">
                  <w:txbxContent>
                    <w:p w:rsidR="000E1D93" w:rsidRDefault="000E1D93">
                      <w:pPr>
                        <w:pStyle w:val="20"/>
                        <w:shd w:val="clear" w:color="auto" w:fill="auto"/>
                        <w:spacing w:before="0" w:after="0" w:line="240" w:lineRule="exact"/>
                        <w:ind w:left="100"/>
                        <w:jc w:val="left"/>
                      </w:pPr>
                      <w:r>
                        <w:rPr>
                          <w:rStyle w:val="28pt"/>
                          <w:color w:val="000000"/>
                          <w:spacing w:val="0"/>
                        </w:rPr>
                        <w:t xml:space="preserve">In </w:t>
                      </w:r>
                      <w:r>
                        <w:rPr>
                          <w:rStyle w:val="2Exact"/>
                          <w:color w:val="000000"/>
                          <w:spacing w:val="0"/>
                        </w:rPr>
                        <w:t xml:space="preserve">the house, </w:t>
                      </w:r>
                      <w:r>
                        <w:rPr>
                          <w:rStyle w:val="28pt"/>
                          <w:color w:val="000000"/>
                          <w:spacing w:val="0"/>
                        </w:rPr>
                        <w:t xml:space="preserve">in </w:t>
                      </w:r>
                      <w:r>
                        <w:rPr>
                          <w:rStyle w:val="2Exact"/>
                          <w:color w:val="000000"/>
                          <w:spacing w:val="0"/>
                        </w:rPr>
                        <w:t>the box.</w:t>
                      </w:r>
                    </w:p>
                    <w:p w:rsidR="000E1D93" w:rsidRDefault="000E1D93">
                      <w:pPr>
                        <w:pStyle w:val="20"/>
                        <w:shd w:val="clear" w:color="auto" w:fill="auto"/>
                        <w:spacing w:before="0" w:after="0" w:line="240" w:lineRule="exact"/>
                        <w:ind w:left="100"/>
                        <w:jc w:val="left"/>
                      </w:pPr>
                      <w:r>
                        <w:rPr>
                          <w:rStyle w:val="28pt"/>
                          <w:color w:val="000000"/>
                          <w:spacing w:val="0"/>
                        </w:rPr>
                        <w:t xml:space="preserve">In </w:t>
                      </w:r>
                      <w:r>
                        <w:rPr>
                          <w:rStyle w:val="2Exact"/>
                          <w:color w:val="000000"/>
                          <w:spacing w:val="0"/>
                        </w:rPr>
                        <w:t xml:space="preserve">spring, </w:t>
                      </w:r>
                      <w:r>
                        <w:rPr>
                          <w:rStyle w:val="28pt"/>
                          <w:color w:val="000000"/>
                          <w:spacing w:val="0"/>
                        </w:rPr>
                        <w:t xml:space="preserve">in </w:t>
                      </w:r>
                      <w:r>
                        <w:rPr>
                          <w:rStyle w:val="2Exact"/>
                          <w:color w:val="000000"/>
                          <w:spacing w:val="0"/>
                        </w:rPr>
                        <w:t xml:space="preserve">1995.. </w:t>
                      </w:r>
                      <w:r>
                        <w:rPr>
                          <w:rStyle w:val="28pt"/>
                          <w:color w:val="000000"/>
                          <w:spacing w:val="0"/>
                        </w:rPr>
                        <w:t xml:space="preserve">in </w:t>
                      </w:r>
                      <w:r>
                        <w:rPr>
                          <w:rStyle w:val="2Exact"/>
                          <w:color w:val="000000"/>
                          <w:spacing w:val="0"/>
                        </w:rPr>
                        <w:t>May.</w:t>
                      </w:r>
                    </w:p>
                    <w:p w:rsidR="000E1D93" w:rsidRDefault="000E1D93">
                      <w:pPr>
                        <w:pStyle w:val="20"/>
                        <w:shd w:val="clear" w:color="auto" w:fill="auto"/>
                        <w:spacing w:before="0" w:after="0" w:line="240" w:lineRule="exact"/>
                        <w:ind w:left="100"/>
                        <w:jc w:val="left"/>
                      </w:pPr>
                      <w:r>
                        <w:rPr>
                          <w:rStyle w:val="28pt"/>
                          <w:color w:val="000000"/>
                          <w:spacing w:val="0"/>
                        </w:rPr>
                        <w:t xml:space="preserve">In </w:t>
                      </w:r>
                      <w:r>
                        <w:rPr>
                          <w:rStyle w:val="2Exact"/>
                          <w:color w:val="000000"/>
                          <w:spacing w:val="0"/>
                        </w:rPr>
                        <w:t xml:space="preserve">5 days, </w:t>
                      </w:r>
                      <w:r>
                        <w:rPr>
                          <w:rStyle w:val="28pt"/>
                          <w:color w:val="000000"/>
                          <w:spacing w:val="0"/>
                        </w:rPr>
                        <w:t xml:space="preserve">in </w:t>
                      </w:r>
                      <w:r>
                        <w:rPr>
                          <w:rStyle w:val="2Exact"/>
                          <w:color w:val="000000"/>
                          <w:spacing w:val="0"/>
                        </w:rPr>
                        <w:t>a week.</w:t>
                      </w:r>
                    </w:p>
                    <w:p w:rsidR="000E1D93" w:rsidRDefault="000E1D93">
                      <w:pPr>
                        <w:pStyle w:val="20"/>
                        <w:shd w:val="clear" w:color="auto" w:fill="auto"/>
                        <w:spacing w:before="0" w:after="0" w:line="240" w:lineRule="exact"/>
                        <w:ind w:left="100"/>
                        <w:jc w:val="left"/>
                      </w:pPr>
                      <w:r>
                        <w:rPr>
                          <w:rStyle w:val="2Exact"/>
                          <w:color w:val="000000"/>
                          <w:spacing w:val="0"/>
                        </w:rPr>
                        <w:t xml:space="preserve">An exam </w:t>
                      </w:r>
                      <w:r>
                        <w:rPr>
                          <w:rStyle w:val="28pt"/>
                          <w:color w:val="000000"/>
                          <w:spacing w:val="0"/>
                        </w:rPr>
                        <w:t xml:space="preserve">in </w:t>
                      </w:r>
                      <w:r>
                        <w:rPr>
                          <w:rStyle w:val="2Exact"/>
                          <w:color w:val="000000"/>
                          <w:spacing w:val="0"/>
                        </w:rPr>
                        <w:t xml:space="preserve">Maths, a class </w:t>
                      </w:r>
                      <w:r>
                        <w:rPr>
                          <w:rStyle w:val="28pt"/>
                          <w:color w:val="000000"/>
                          <w:spacing w:val="0"/>
                        </w:rPr>
                        <w:t xml:space="preserve">in </w:t>
                      </w:r>
                      <w:r>
                        <w:rPr>
                          <w:rStyle w:val="2Exact"/>
                          <w:color w:val="000000"/>
                          <w:spacing w:val="0"/>
                        </w:rPr>
                        <w:t>English.</w:t>
                      </w:r>
                    </w:p>
                  </w:txbxContent>
                </v:textbox>
                <w10:wrap anchorx="margin"/>
              </v:shape>
            </w:pict>
          </mc:Fallback>
        </mc:AlternateContent>
      </w:r>
      <w:r>
        <w:rPr>
          <w:noProof/>
        </w:rPr>
        <mc:AlternateContent>
          <mc:Choice Requires="wps">
            <w:drawing>
              <wp:anchor distT="0" distB="0" distL="63500" distR="63500" simplePos="0" relativeHeight="251632640" behindDoc="0" locked="0" layoutInCell="1" allowOverlap="1">
                <wp:simplePos x="0" y="0"/>
                <wp:positionH relativeFrom="margin">
                  <wp:posOffset>811530</wp:posOffset>
                </wp:positionH>
                <wp:positionV relativeFrom="paragraph">
                  <wp:posOffset>1292225</wp:posOffset>
                </wp:positionV>
                <wp:extent cx="1102360" cy="107950"/>
                <wp:effectExtent l="1905" t="0" r="635" b="0"/>
                <wp:wrapNone/>
                <wp:docPr id="6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36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места</w:t>
                            </w:r>
                            <w:r>
                              <w:rPr>
                                <w:rStyle w:val="2Exact"/>
                                <w:color w:val="000000"/>
                                <w:spacing w:val="0"/>
                              </w:rPr>
                              <w:t xml:space="preserve"> </w:t>
                            </w:r>
                            <w:r>
                              <w:rPr>
                                <w:rStyle w:val="2Exact"/>
                                <w:color w:val="000000"/>
                                <w:spacing w:val="0"/>
                                <w:lang w:val="ru-RU" w:eastAsia="ru-RU"/>
                              </w:rPr>
                              <w:t>(в. внутри)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63.9pt;margin-top:101.75pt;width:86.8pt;height:8.5pt;z-index:2516326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vaisAIAALE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места</w:t>
                      </w:r>
                      <w:r>
                        <w:rPr>
                          <w:rStyle w:val="2Exact"/>
                          <w:color w:val="000000"/>
                          <w:spacing w:val="0"/>
                        </w:rPr>
                        <w:t xml:space="preserve"> </w:t>
                      </w:r>
                      <w:r>
                        <w:rPr>
                          <w:rStyle w:val="2Exact"/>
                          <w:color w:val="000000"/>
                          <w:spacing w:val="0"/>
                          <w:lang w:val="ru-RU" w:eastAsia="ru-RU"/>
                        </w:rPr>
                        <w:t>(в. внутри)</w:t>
                      </w:r>
                    </w:p>
                  </w:txbxContent>
                </v:textbox>
                <w10:wrap anchorx="margin"/>
              </v:shape>
            </w:pict>
          </mc:Fallback>
        </mc:AlternateContent>
      </w:r>
      <w:r>
        <w:rPr>
          <w:noProof/>
        </w:rPr>
        <mc:AlternateContent>
          <mc:Choice Requires="wps">
            <w:drawing>
              <wp:anchor distT="0" distB="0" distL="63500" distR="63500" simplePos="0" relativeHeight="251633664" behindDoc="0" locked="0" layoutInCell="1" allowOverlap="1">
                <wp:simplePos x="0" y="0"/>
                <wp:positionH relativeFrom="margin">
                  <wp:posOffset>1533525</wp:posOffset>
                </wp:positionH>
                <wp:positionV relativeFrom="paragraph">
                  <wp:posOffset>1446530</wp:posOffset>
                </wp:positionV>
                <wp:extent cx="791210" cy="107950"/>
                <wp:effectExtent l="0" t="0" r="0" b="0"/>
                <wp:wrapNone/>
                <wp:docPr id="6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21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(месяц, год)</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margin-left:120.75pt;margin-top:113.9pt;width:62.3pt;height:8.5pt;z-index:2516336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(месяц, год)</w:t>
                      </w:r>
                    </w:p>
                  </w:txbxContent>
                </v:textbox>
                <w10:wrap anchorx="margin"/>
              </v:shape>
            </w:pict>
          </mc:Fallback>
        </mc:AlternateContent>
      </w:r>
      <w:r>
        <w:rPr>
          <w:noProof/>
        </w:rPr>
        <mc:AlternateContent>
          <mc:Choice Requires="wps">
            <w:drawing>
              <wp:anchor distT="0" distB="0" distL="63500" distR="63500" simplePos="0" relativeHeight="251634688" behindDoc="0" locked="0" layoutInCell="1" allowOverlap="1">
                <wp:simplePos x="0" y="0"/>
                <wp:positionH relativeFrom="margin">
                  <wp:posOffset>131445</wp:posOffset>
                </wp:positionH>
                <wp:positionV relativeFrom="paragraph">
                  <wp:posOffset>1453515</wp:posOffset>
                </wp:positionV>
                <wp:extent cx="242570" cy="133350"/>
                <wp:effectExtent l="0" t="0" r="0" b="3810"/>
                <wp:wrapNone/>
                <wp:docPr id="6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7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In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margin-left:10.35pt;margin-top:114.45pt;width:19.1pt;height:10.5pt;z-index:2516346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In</w:t>
                      </w:r>
                    </w:p>
                  </w:txbxContent>
                </v:textbox>
                <w10:wrap anchorx="margin"/>
              </v:shape>
            </w:pict>
          </mc:Fallback>
        </mc:AlternateContent>
      </w:r>
      <w:r>
        <w:rPr>
          <w:noProof/>
        </w:rPr>
        <mc:AlternateContent>
          <mc:Choice Requires="wps">
            <w:drawing>
              <wp:anchor distT="0" distB="0" distL="63500" distR="63500" simplePos="0" relativeHeight="251635712" behindDoc="0" locked="0" layoutInCell="1" allowOverlap="1">
                <wp:simplePos x="0" y="0"/>
                <wp:positionH relativeFrom="margin">
                  <wp:posOffset>808355</wp:posOffset>
                </wp:positionH>
                <wp:positionV relativeFrom="paragraph">
                  <wp:posOffset>1520190</wp:posOffset>
                </wp:positionV>
                <wp:extent cx="577850" cy="107950"/>
                <wp:effectExtent l="0" t="0" r="4445" b="635"/>
                <wp:wrapNone/>
                <wp:docPr id="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63.65pt;margin-top:119.7pt;width:45.5pt;height:8.5pt;z-index:2516357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p>
                  </w:txbxContent>
                </v:textbox>
                <w10:wrap anchorx="margin"/>
              </v:shape>
            </w:pict>
          </mc:Fallback>
        </mc:AlternateContent>
      </w:r>
      <w:r>
        <w:rPr>
          <w:noProof/>
        </w:rPr>
        <mc:AlternateContent>
          <mc:Choice Requires="wps">
            <w:drawing>
              <wp:anchor distT="0" distB="0" distL="63500" distR="63500" simplePos="0" relativeHeight="251636736" behindDoc="0" locked="0" layoutInCell="1" allowOverlap="1">
                <wp:simplePos x="0" y="0"/>
                <wp:positionH relativeFrom="margin">
                  <wp:posOffset>1533525</wp:posOffset>
                </wp:positionH>
                <wp:positionV relativeFrom="paragraph">
                  <wp:posOffset>1599565</wp:posOffset>
                </wp:positionV>
                <wp:extent cx="550545" cy="107950"/>
                <wp:effectExtent l="0" t="0" r="1905" b="0"/>
                <wp:wrapNone/>
                <wp:docPr id="6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1"/>
                                <w:color w:val="000000"/>
                                <w:spacing w:val="0"/>
                                <w:lang w:val="ru-RU" w:eastAsia="ru-RU"/>
                              </w:rPr>
                              <w:t>«через»</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6" type="#_x0000_t202" style="position:absolute;margin-left:120.75pt;margin-top:125.95pt;width:43.35pt;height:8.5pt;z-index:2516367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1"/>
                          <w:color w:val="000000"/>
                          <w:spacing w:val="0"/>
                          <w:lang w:val="ru-RU" w:eastAsia="ru-RU"/>
                        </w:rPr>
                        <w:t>«через»</w:t>
                      </w:r>
                    </w:p>
                  </w:txbxContent>
                </v:textbox>
                <w10:wrap anchorx="margin"/>
              </v:shape>
            </w:pict>
          </mc:Fallback>
        </mc:AlternateContent>
      </w:r>
      <w:r>
        <w:rPr>
          <w:noProof/>
        </w:rPr>
        <mc:AlternateContent>
          <mc:Choice Requires="wps">
            <w:drawing>
              <wp:anchor distT="0" distB="0" distL="63500" distR="63500" simplePos="0" relativeHeight="251637760" behindDoc="0" locked="0" layoutInCell="1" allowOverlap="1">
                <wp:simplePos x="0" y="0"/>
                <wp:positionH relativeFrom="margin">
                  <wp:posOffset>808355</wp:posOffset>
                </wp:positionH>
                <wp:positionV relativeFrom="paragraph">
                  <wp:posOffset>1752600</wp:posOffset>
                </wp:positionV>
                <wp:extent cx="1032510" cy="107950"/>
                <wp:effectExtent l="0" t="0" r="0" b="0"/>
                <wp:wrapNone/>
                <wp:docPr id="6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«по» (предмету)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7" type="#_x0000_t202" style="position:absolute;margin-left:63.65pt;margin-top:138pt;width:81.3pt;height:8.5pt;z-index:2516377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«по» (предмету)</w:t>
                      </w:r>
                    </w:p>
                  </w:txbxContent>
                </v:textbox>
                <w10:wrap anchorx="margin"/>
              </v:shape>
            </w:pict>
          </mc:Fallback>
        </mc:AlternateContent>
      </w:r>
      <w:r>
        <w:rPr>
          <w:noProof/>
        </w:rPr>
        <mc:AlternateContent>
          <mc:Choice Requires="wps">
            <w:drawing>
              <wp:anchor distT="0" distB="0" distL="63500" distR="63500" simplePos="0" relativeHeight="251638784" behindDoc="0" locked="0" layoutInCell="1" allowOverlap="1">
                <wp:simplePos x="0" y="0"/>
                <wp:positionH relativeFrom="margin">
                  <wp:posOffset>2374900</wp:posOffset>
                </wp:positionH>
                <wp:positionV relativeFrom="paragraph">
                  <wp:posOffset>1947545</wp:posOffset>
                </wp:positionV>
                <wp:extent cx="1967865" cy="609600"/>
                <wp:effectExtent l="3175" t="4445" r="635" b="0"/>
                <wp:wrapNone/>
                <wp:docPr id="6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86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pPr>
                            <w:r>
                              <w:rPr>
                                <w:rStyle w:val="210"/>
                                <w:color w:val="000000"/>
                                <w:spacing w:val="0"/>
                              </w:rPr>
                              <w:t xml:space="preserve">At </w:t>
                            </w:r>
                            <w:r>
                              <w:rPr>
                                <w:rStyle w:val="2Exact"/>
                                <w:color w:val="000000"/>
                                <w:spacing w:val="0"/>
                              </w:rPr>
                              <w:t xml:space="preserve">the table, </w:t>
                            </w:r>
                            <w:r>
                              <w:rPr>
                                <w:rStyle w:val="210"/>
                                <w:color w:val="000000"/>
                                <w:spacing w:val="0"/>
                              </w:rPr>
                              <w:t xml:space="preserve">at </w:t>
                            </w:r>
                            <w:r>
                              <w:rPr>
                                <w:rStyle w:val="2Exact"/>
                                <w:color w:val="000000"/>
                                <w:spacing w:val="0"/>
                              </w:rPr>
                              <w:t>the window.</w:t>
                            </w:r>
                          </w:p>
                          <w:p w:rsidR="000E1D93" w:rsidRDefault="000E1D93">
                            <w:pPr>
                              <w:pStyle w:val="20"/>
                              <w:shd w:val="clear" w:color="auto" w:fill="auto"/>
                              <w:spacing w:before="0" w:after="0" w:line="240" w:lineRule="exact"/>
                              <w:ind w:left="100" w:right="100"/>
                            </w:pPr>
                            <w:r>
                              <w:rPr>
                                <w:rStyle w:val="210"/>
                                <w:color w:val="000000"/>
                                <w:spacing w:val="0"/>
                              </w:rPr>
                              <w:t xml:space="preserve">At </w:t>
                            </w:r>
                            <w:r>
                              <w:rPr>
                                <w:rStyle w:val="2Exact"/>
                                <w:color w:val="000000"/>
                                <w:spacing w:val="0"/>
                              </w:rPr>
                              <w:t xml:space="preserve">school, </w:t>
                            </w:r>
                            <w:r>
                              <w:rPr>
                                <w:rStyle w:val="210"/>
                                <w:color w:val="000000"/>
                                <w:spacing w:val="0"/>
                              </w:rPr>
                              <w:t xml:space="preserve">at </w:t>
                            </w:r>
                            <w:r>
                              <w:rPr>
                                <w:rStyle w:val="2Exact"/>
                                <w:color w:val="000000"/>
                                <w:spacing w:val="0"/>
                              </w:rPr>
                              <w:t xml:space="preserve">home, </w:t>
                            </w:r>
                            <w:r>
                              <w:rPr>
                                <w:rStyle w:val="210"/>
                                <w:color w:val="000000"/>
                                <w:spacing w:val="0"/>
                              </w:rPr>
                              <w:t xml:space="preserve">at </w:t>
                            </w:r>
                            <w:r>
                              <w:rPr>
                                <w:rStyle w:val="2Exact"/>
                                <w:color w:val="000000"/>
                                <w:spacing w:val="0"/>
                              </w:rPr>
                              <w:t xml:space="preserve">the lesson. </w:t>
                            </w:r>
                            <w:r>
                              <w:rPr>
                                <w:rStyle w:val="210"/>
                                <w:color w:val="000000"/>
                                <w:spacing w:val="0"/>
                              </w:rPr>
                              <w:t xml:space="preserve">At </w:t>
                            </w:r>
                            <w:r>
                              <w:rPr>
                                <w:rStyle w:val="2Exact"/>
                                <w:color w:val="000000"/>
                                <w:spacing w:val="0"/>
                              </w:rPr>
                              <w:t xml:space="preserve">3 o'clock, </w:t>
                            </w:r>
                            <w:r>
                              <w:rPr>
                                <w:rStyle w:val="210"/>
                                <w:color w:val="000000"/>
                                <w:spacing w:val="0"/>
                              </w:rPr>
                              <w:t xml:space="preserve">at </w:t>
                            </w:r>
                            <w:r>
                              <w:rPr>
                                <w:rStyle w:val="2Exact"/>
                                <w:color w:val="000000"/>
                                <w:spacing w:val="0"/>
                              </w:rPr>
                              <w:t>that time.</w:t>
                            </w:r>
                          </w:p>
                          <w:p w:rsidR="000E1D93" w:rsidRDefault="000E1D93">
                            <w:pPr>
                              <w:pStyle w:val="20"/>
                              <w:shd w:val="clear" w:color="auto" w:fill="auto"/>
                              <w:spacing w:before="0" w:after="0" w:line="240" w:lineRule="exact"/>
                              <w:ind w:left="100"/>
                            </w:pPr>
                            <w:r>
                              <w:rPr>
                                <w:rStyle w:val="2Exact"/>
                                <w:color w:val="000000"/>
                                <w:spacing w:val="0"/>
                              </w:rPr>
                              <w:t xml:space="preserve">Look </w:t>
                            </w:r>
                            <w:r>
                              <w:rPr>
                                <w:rStyle w:val="210"/>
                                <w:color w:val="000000"/>
                                <w:spacing w:val="0"/>
                              </w:rPr>
                              <w:t xml:space="preserve">at </w:t>
                            </w:r>
                            <w:r>
                              <w:rPr>
                                <w:rStyle w:val="2Exact"/>
                                <w:color w:val="000000"/>
                                <w:spacing w:val="0"/>
                              </w:rPr>
                              <w:t>the picture!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8" type="#_x0000_t202" style="position:absolute;margin-left:187pt;margin-top:153.35pt;width:154.95pt;height:48pt;z-index:25163878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" filled="f" stroked="f">
                <v:textbox style="mso-fit-shape-to-text:t" inset="0,0,0,0">
                  <w:txbxContent>
                    <w:p w:rsidR="000E1D93" w:rsidRDefault="000E1D93">
                      <w:pPr>
                        <w:pStyle w:val="20"/>
                        <w:shd w:val="clear" w:color="auto" w:fill="auto"/>
                        <w:spacing w:before="0" w:after="0" w:line="240" w:lineRule="exact"/>
                        <w:ind w:left="100"/>
                      </w:pPr>
                      <w:r>
                        <w:rPr>
                          <w:rStyle w:val="210"/>
                          <w:color w:val="000000"/>
                          <w:spacing w:val="0"/>
                        </w:rPr>
                        <w:t xml:space="preserve">At </w:t>
                      </w:r>
                      <w:r>
                        <w:rPr>
                          <w:rStyle w:val="2Exact"/>
                          <w:color w:val="000000"/>
                          <w:spacing w:val="0"/>
                        </w:rPr>
                        <w:t xml:space="preserve">the table, </w:t>
                      </w:r>
                      <w:r>
                        <w:rPr>
                          <w:rStyle w:val="210"/>
                          <w:color w:val="000000"/>
                          <w:spacing w:val="0"/>
                        </w:rPr>
                        <w:t xml:space="preserve">at </w:t>
                      </w:r>
                      <w:r>
                        <w:rPr>
                          <w:rStyle w:val="2Exact"/>
                          <w:color w:val="000000"/>
                          <w:spacing w:val="0"/>
                        </w:rPr>
                        <w:t>the window.</w:t>
                      </w:r>
                    </w:p>
                    <w:p w:rsidR="000E1D93" w:rsidRDefault="000E1D93">
                      <w:pPr>
                        <w:pStyle w:val="20"/>
                        <w:shd w:val="clear" w:color="auto" w:fill="auto"/>
                        <w:spacing w:before="0" w:after="0" w:line="240" w:lineRule="exact"/>
                        <w:ind w:left="100" w:right="100"/>
                      </w:pPr>
                      <w:r>
                        <w:rPr>
                          <w:rStyle w:val="210"/>
                          <w:color w:val="000000"/>
                          <w:spacing w:val="0"/>
                        </w:rPr>
                        <w:t xml:space="preserve">At </w:t>
                      </w:r>
                      <w:r>
                        <w:rPr>
                          <w:rStyle w:val="2Exact"/>
                          <w:color w:val="000000"/>
                          <w:spacing w:val="0"/>
                        </w:rPr>
                        <w:t xml:space="preserve">school, </w:t>
                      </w:r>
                      <w:r>
                        <w:rPr>
                          <w:rStyle w:val="210"/>
                          <w:color w:val="000000"/>
                          <w:spacing w:val="0"/>
                        </w:rPr>
                        <w:t xml:space="preserve">at </w:t>
                      </w:r>
                      <w:r>
                        <w:rPr>
                          <w:rStyle w:val="2Exact"/>
                          <w:color w:val="000000"/>
                          <w:spacing w:val="0"/>
                        </w:rPr>
                        <w:t xml:space="preserve">home, </w:t>
                      </w:r>
                      <w:r>
                        <w:rPr>
                          <w:rStyle w:val="210"/>
                          <w:color w:val="000000"/>
                          <w:spacing w:val="0"/>
                        </w:rPr>
                        <w:t xml:space="preserve">at </w:t>
                      </w:r>
                      <w:r>
                        <w:rPr>
                          <w:rStyle w:val="2Exact"/>
                          <w:color w:val="000000"/>
                          <w:spacing w:val="0"/>
                        </w:rPr>
                        <w:t xml:space="preserve">the lesson. </w:t>
                      </w:r>
                      <w:r>
                        <w:rPr>
                          <w:rStyle w:val="210"/>
                          <w:color w:val="000000"/>
                          <w:spacing w:val="0"/>
                        </w:rPr>
                        <w:t xml:space="preserve">At </w:t>
                      </w:r>
                      <w:r>
                        <w:rPr>
                          <w:rStyle w:val="2Exact"/>
                          <w:color w:val="000000"/>
                          <w:spacing w:val="0"/>
                        </w:rPr>
                        <w:t xml:space="preserve">3 o'clock, </w:t>
                      </w:r>
                      <w:r>
                        <w:rPr>
                          <w:rStyle w:val="210"/>
                          <w:color w:val="000000"/>
                          <w:spacing w:val="0"/>
                        </w:rPr>
                        <w:t xml:space="preserve">at </w:t>
                      </w:r>
                      <w:r>
                        <w:rPr>
                          <w:rStyle w:val="2Exact"/>
                          <w:color w:val="000000"/>
                          <w:spacing w:val="0"/>
                        </w:rPr>
                        <w:t>that time.</w:t>
                      </w:r>
                    </w:p>
                    <w:p w:rsidR="000E1D93" w:rsidRDefault="000E1D93">
                      <w:pPr>
                        <w:pStyle w:val="20"/>
                        <w:shd w:val="clear" w:color="auto" w:fill="auto"/>
                        <w:spacing w:before="0" w:after="0" w:line="240" w:lineRule="exact"/>
                        <w:ind w:left="100"/>
                      </w:pPr>
                      <w:r>
                        <w:rPr>
                          <w:rStyle w:val="2Exact"/>
                          <w:color w:val="000000"/>
                          <w:spacing w:val="0"/>
                        </w:rPr>
                        <w:t xml:space="preserve">Look </w:t>
                      </w:r>
                      <w:r>
                        <w:rPr>
                          <w:rStyle w:val="210"/>
                          <w:color w:val="000000"/>
                          <w:spacing w:val="0"/>
                        </w:rPr>
                        <w:t xml:space="preserve">at </w:t>
                      </w:r>
                      <w:r>
                        <w:rPr>
                          <w:rStyle w:val="2Exact"/>
                          <w:color w:val="000000"/>
                          <w:spacing w:val="0"/>
                        </w:rPr>
                        <w:t>the picture!</w:t>
                      </w:r>
                    </w:p>
                  </w:txbxContent>
                </v:textbox>
                <w10:wrap anchorx="margin"/>
              </v:shape>
            </w:pict>
          </mc:Fallback>
        </mc:AlternateContent>
      </w:r>
      <w:r>
        <w:rPr>
          <w:noProof/>
        </w:rPr>
        <mc:AlternateContent>
          <mc:Choice Requires="wps">
            <w:drawing>
              <wp:anchor distT="0" distB="0" distL="63500" distR="63500" simplePos="0" relativeHeight="251639808" behindDoc="0" locked="0" layoutInCell="1" allowOverlap="1">
                <wp:simplePos x="0" y="0"/>
                <wp:positionH relativeFrom="margin">
                  <wp:posOffset>811530</wp:posOffset>
                </wp:positionH>
                <wp:positionV relativeFrom="paragraph">
                  <wp:posOffset>1987550</wp:posOffset>
                </wp:positionV>
                <wp:extent cx="1108710" cy="237490"/>
                <wp:effectExtent l="1905" t="0" r="3810" b="3810"/>
                <wp:wrapNone/>
                <wp:docPr id="6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34" w:line="170" w:lineRule="exact"/>
                              <w:ind w:left="100"/>
                              <w:jc w:val="left"/>
                            </w:pPr>
                            <w:r>
                              <w:rPr>
                                <w:rStyle w:val="2Exact"/>
                                <w:color w:val="000000"/>
                                <w:spacing w:val="0"/>
                                <w:lang w:val="ru-RU" w:eastAsia="ru-RU"/>
                              </w:rPr>
                              <w:t>места</w:t>
                            </w:r>
                            <w:r>
                              <w:rPr>
                                <w:rStyle w:val="2Exact"/>
                                <w:color w:val="000000"/>
                                <w:spacing w:val="0"/>
                              </w:rPr>
                              <w:t xml:space="preserve"> </w:t>
                            </w:r>
                            <w:r>
                              <w:rPr>
                                <w:rStyle w:val="2Exact"/>
                                <w:color w:val="000000"/>
                                <w:spacing w:val="0"/>
                                <w:lang w:val="ru-RU" w:eastAsia="ru-RU"/>
                              </w:rPr>
                              <w:t>(у. около)</w:t>
                            </w:r>
                          </w:p>
                          <w:p w:rsidR="000E1D93" w:rsidRDefault="000E1D93">
                            <w:pPr>
                              <w:pStyle w:val="20"/>
                              <w:shd w:val="clear" w:color="auto" w:fill="auto"/>
                              <w:spacing w:before="0" w:after="0" w:line="170" w:lineRule="exact"/>
                              <w:ind w:left="100"/>
                              <w:jc w:val="left"/>
                            </w:pPr>
                            <w:r>
                              <w:rPr>
                                <w:rStyle w:val="2Exact"/>
                                <w:color w:val="000000"/>
                                <w:spacing w:val="0"/>
                                <w:lang w:val="ru-RU" w:eastAsia="ru-RU"/>
                              </w:rPr>
                              <w:t>место пребывание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9" type="#_x0000_t202" style="position:absolute;margin-left:63.9pt;margin-top:156.5pt;width:87.3pt;height:18.7pt;z-index:25163980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34" w:line="170" w:lineRule="exact"/>
                        <w:ind w:left="100"/>
                        <w:jc w:val="left"/>
                      </w:pPr>
                      <w:r>
                        <w:rPr>
                          <w:rStyle w:val="2Exact"/>
                          <w:color w:val="000000"/>
                          <w:spacing w:val="0"/>
                          <w:lang w:val="ru-RU" w:eastAsia="ru-RU"/>
                        </w:rPr>
                        <w:t>места</w:t>
                      </w:r>
                      <w:r>
                        <w:rPr>
                          <w:rStyle w:val="2Exact"/>
                          <w:color w:val="000000"/>
                          <w:spacing w:val="0"/>
                        </w:rPr>
                        <w:t xml:space="preserve"> </w:t>
                      </w:r>
                      <w:r>
                        <w:rPr>
                          <w:rStyle w:val="2Exact"/>
                          <w:color w:val="000000"/>
                          <w:spacing w:val="0"/>
                          <w:lang w:val="ru-RU" w:eastAsia="ru-RU"/>
                        </w:rPr>
                        <w:t>(у. около)</w:t>
                      </w:r>
                    </w:p>
                    <w:p w:rsidR="000E1D93" w:rsidRDefault="000E1D93">
                      <w:pPr>
                        <w:pStyle w:val="20"/>
                        <w:shd w:val="clear" w:color="auto" w:fill="auto"/>
                        <w:spacing w:before="0" w:after="0" w:line="170" w:lineRule="exact"/>
                        <w:ind w:left="100"/>
                        <w:jc w:val="left"/>
                      </w:pPr>
                      <w:r>
                        <w:rPr>
                          <w:rStyle w:val="2Exact"/>
                          <w:color w:val="000000"/>
                          <w:spacing w:val="0"/>
                          <w:lang w:val="ru-RU" w:eastAsia="ru-RU"/>
                        </w:rPr>
                        <w:t>место пребывание</w:t>
                      </w:r>
                    </w:p>
                  </w:txbxContent>
                </v:textbox>
                <w10:wrap anchorx="margin"/>
              </v:shape>
            </w:pict>
          </mc:Fallback>
        </mc:AlternateContent>
      </w:r>
      <w:r>
        <w:rPr>
          <w:noProof/>
        </w:rPr>
        <mc:AlternateContent>
          <mc:Choice Requires="wps">
            <w:drawing>
              <wp:anchor distT="0" distB="0" distL="63500" distR="63500" simplePos="0" relativeHeight="251640832" behindDoc="0" locked="0" layoutInCell="1" allowOverlap="1">
                <wp:simplePos x="0" y="0"/>
                <wp:positionH relativeFrom="margin">
                  <wp:posOffset>131445</wp:posOffset>
                </wp:positionH>
                <wp:positionV relativeFrom="paragraph">
                  <wp:posOffset>2218690</wp:posOffset>
                </wp:positionV>
                <wp:extent cx="279400" cy="133350"/>
                <wp:effectExtent l="0" t="0" r="0" b="635"/>
                <wp:wrapNone/>
                <wp:docPr id="5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At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40" type="#_x0000_t202" style="position:absolute;margin-left:10.35pt;margin-top:174.7pt;width:22pt;height:10.5pt;z-index:2516408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At</w:t>
                      </w:r>
                    </w:p>
                  </w:txbxContent>
                </v:textbox>
                <w10:wrap anchorx="margin"/>
              </v:shape>
            </w:pict>
          </mc:Fallback>
        </mc:AlternateContent>
      </w:r>
      <w:r>
        <w:rPr>
          <w:noProof/>
        </w:rPr>
        <mc:AlternateContent>
          <mc:Choice Requires="wps">
            <w:drawing>
              <wp:anchor distT="0" distB="0" distL="63500" distR="63500" simplePos="0" relativeHeight="251641856" behindDoc="0" locked="0" layoutInCell="1" allowOverlap="1">
                <wp:simplePos x="0" y="0"/>
                <wp:positionH relativeFrom="margin">
                  <wp:posOffset>811530</wp:posOffset>
                </wp:positionH>
                <wp:positionV relativeFrom="paragraph">
                  <wp:posOffset>2294255</wp:posOffset>
                </wp:positionV>
                <wp:extent cx="605790" cy="215900"/>
                <wp:effectExtent l="1905" t="0" r="1905" b="4445"/>
                <wp:wrapNone/>
                <wp:docPr id="5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p>
                          <w:p w:rsidR="000E1D93" w:rsidRDefault="000E1D93">
                            <w:pPr>
                              <w:pStyle w:val="20"/>
                              <w:shd w:val="clear" w:color="auto" w:fill="auto"/>
                              <w:spacing w:before="0" w:after="0" w:line="170" w:lineRule="exact"/>
                              <w:ind w:left="100"/>
                              <w:jc w:val="left"/>
                            </w:pPr>
                            <w:r>
                              <w:rPr>
                                <w:rStyle w:val="2Exact"/>
                                <w:color w:val="000000"/>
                                <w:spacing w:val="0"/>
                                <w:lang w:val="ru-RU" w:eastAsia="ru-RU"/>
                              </w:rPr>
                              <w:t>а также: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7" o:spid="_x0000_s1041" type="#_x0000_t202" style="position:absolute;margin-left:63.9pt;margin-top:180.65pt;width:47.7pt;height:17pt;z-index:2516418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p>
                    <w:p w:rsidR="000E1D93" w:rsidRDefault="000E1D93">
                      <w:pPr>
                        <w:pStyle w:val="20"/>
                        <w:shd w:val="clear" w:color="auto" w:fill="auto"/>
                        <w:spacing w:before="0" w:after="0" w:line="170" w:lineRule="exact"/>
                        <w:ind w:left="100"/>
                        <w:jc w:val="left"/>
                      </w:pPr>
                      <w:r>
                        <w:rPr>
                          <w:rStyle w:val="2Exact"/>
                          <w:color w:val="000000"/>
                          <w:spacing w:val="0"/>
                          <w:lang w:val="ru-RU" w:eastAsia="ru-RU"/>
                        </w:rPr>
                        <w:t>а также:</w:t>
                      </w:r>
                    </w:p>
                  </w:txbxContent>
                </v:textbox>
                <w10:wrap anchorx="margin"/>
              </v:shape>
            </w:pict>
          </mc:Fallback>
        </mc:AlternateContent>
      </w:r>
      <w:r>
        <w:rPr>
          <w:noProof/>
        </w:rPr>
        <mc:AlternateContent>
          <mc:Choice Requires="wps">
            <w:drawing>
              <wp:anchor distT="0" distB="0" distL="63500" distR="63500" simplePos="0" relativeHeight="251642880" behindDoc="0" locked="0" layoutInCell="1" allowOverlap="1">
                <wp:simplePos x="0" y="0"/>
                <wp:positionH relativeFrom="margin">
                  <wp:posOffset>2374900</wp:posOffset>
                </wp:positionH>
                <wp:positionV relativeFrom="paragraph">
                  <wp:posOffset>2667000</wp:posOffset>
                </wp:positionV>
                <wp:extent cx="1626870" cy="240665"/>
                <wp:effectExtent l="3175" t="0" r="0" b="0"/>
                <wp:wrapNone/>
                <wp:docPr id="5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6870"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39" w:line="170" w:lineRule="exact"/>
                              <w:ind w:left="100"/>
                              <w:jc w:val="left"/>
                            </w:pPr>
                            <w:r>
                              <w:rPr>
                                <w:rStyle w:val="210"/>
                                <w:color w:val="000000"/>
                                <w:spacing w:val="0"/>
                              </w:rPr>
                              <w:t xml:space="preserve">To </w:t>
                            </w:r>
                            <w:r>
                              <w:rPr>
                                <w:rStyle w:val="2Exact"/>
                                <w:color w:val="000000"/>
                                <w:spacing w:val="0"/>
                              </w:rPr>
                              <w:t xml:space="preserve">me. </w:t>
                            </w:r>
                            <w:r>
                              <w:rPr>
                                <w:rStyle w:val="210"/>
                                <w:color w:val="000000"/>
                                <w:spacing w:val="0"/>
                              </w:rPr>
                              <w:t xml:space="preserve">to </w:t>
                            </w:r>
                            <w:r>
                              <w:rPr>
                                <w:rStyle w:val="2Exact"/>
                                <w:color w:val="000000"/>
                                <w:spacing w:val="0"/>
                              </w:rPr>
                              <w:t>her friend.</w:t>
                            </w:r>
                          </w:p>
                          <w:p w:rsidR="000E1D93" w:rsidRDefault="000E1D93">
                            <w:pPr>
                              <w:pStyle w:val="20"/>
                              <w:shd w:val="clear" w:color="auto" w:fill="auto"/>
                              <w:spacing w:before="0" w:after="0" w:line="170" w:lineRule="exact"/>
                              <w:ind w:left="100"/>
                              <w:jc w:val="left"/>
                            </w:pPr>
                            <w:r>
                              <w:rPr>
                                <w:rStyle w:val="210"/>
                                <w:color w:val="000000"/>
                                <w:spacing w:val="0"/>
                              </w:rPr>
                              <w:t xml:space="preserve">To </w:t>
                            </w:r>
                            <w:r>
                              <w:rPr>
                                <w:rStyle w:val="2Exact"/>
                                <w:color w:val="000000"/>
                                <w:spacing w:val="0"/>
                              </w:rPr>
                              <w:t xml:space="preserve">Moscow, </w:t>
                            </w:r>
                            <w:r>
                              <w:rPr>
                                <w:rStyle w:val="210"/>
                                <w:color w:val="000000"/>
                                <w:spacing w:val="0"/>
                              </w:rPr>
                              <w:t xml:space="preserve">to </w:t>
                            </w:r>
                            <w:r>
                              <w:rPr>
                                <w:rStyle w:val="2Exact"/>
                                <w:color w:val="000000"/>
                                <w:spacing w:val="0"/>
                              </w:rPr>
                              <w:t>the theatre.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42" type="#_x0000_t202" style="position:absolute;margin-left:187pt;margin-top:210pt;width:128.1pt;height:18.95pt;z-index:25164288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" filled="f" stroked="f">
                <v:textbox style="mso-fit-shape-to-text:t" inset="0,0,0,0">
                  <w:txbxContent>
                    <w:p w:rsidR="000E1D93" w:rsidRDefault="000E1D93">
                      <w:pPr>
                        <w:pStyle w:val="20"/>
                        <w:shd w:val="clear" w:color="auto" w:fill="auto"/>
                        <w:spacing w:before="0" w:after="39" w:line="170" w:lineRule="exact"/>
                        <w:ind w:left="100"/>
                        <w:jc w:val="left"/>
                      </w:pPr>
                      <w:r>
                        <w:rPr>
                          <w:rStyle w:val="210"/>
                          <w:color w:val="000000"/>
                          <w:spacing w:val="0"/>
                        </w:rPr>
                        <w:t xml:space="preserve">To </w:t>
                      </w:r>
                      <w:r>
                        <w:rPr>
                          <w:rStyle w:val="2Exact"/>
                          <w:color w:val="000000"/>
                          <w:spacing w:val="0"/>
                        </w:rPr>
                        <w:t xml:space="preserve">me. </w:t>
                      </w:r>
                      <w:r>
                        <w:rPr>
                          <w:rStyle w:val="210"/>
                          <w:color w:val="000000"/>
                          <w:spacing w:val="0"/>
                        </w:rPr>
                        <w:t xml:space="preserve">to </w:t>
                      </w:r>
                      <w:r>
                        <w:rPr>
                          <w:rStyle w:val="2Exact"/>
                          <w:color w:val="000000"/>
                          <w:spacing w:val="0"/>
                        </w:rPr>
                        <w:t>her friend.</w:t>
                      </w:r>
                    </w:p>
                    <w:p w:rsidR="000E1D93" w:rsidRDefault="000E1D93">
                      <w:pPr>
                        <w:pStyle w:val="20"/>
                        <w:shd w:val="clear" w:color="auto" w:fill="auto"/>
                        <w:spacing w:before="0" w:after="0" w:line="170" w:lineRule="exact"/>
                        <w:ind w:left="100"/>
                        <w:jc w:val="left"/>
                      </w:pPr>
                      <w:r>
                        <w:rPr>
                          <w:rStyle w:val="210"/>
                          <w:color w:val="000000"/>
                          <w:spacing w:val="0"/>
                        </w:rPr>
                        <w:t xml:space="preserve">To </w:t>
                      </w:r>
                      <w:r>
                        <w:rPr>
                          <w:rStyle w:val="2Exact"/>
                          <w:color w:val="000000"/>
                          <w:spacing w:val="0"/>
                        </w:rPr>
                        <w:t xml:space="preserve">Moscow, </w:t>
                      </w:r>
                      <w:r>
                        <w:rPr>
                          <w:rStyle w:val="210"/>
                          <w:color w:val="000000"/>
                          <w:spacing w:val="0"/>
                        </w:rPr>
                        <w:t xml:space="preserve">to </w:t>
                      </w:r>
                      <w:r>
                        <w:rPr>
                          <w:rStyle w:val="2Exact"/>
                          <w:color w:val="000000"/>
                          <w:spacing w:val="0"/>
                        </w:rPr>
                        <w:t>the theatre.</w:t>
                      </w:r>
                    </w:p>
                  </w:txbxContent>
                </v:textbox>
                <w10:wrap anchorx="margin"/>
              </v:shape>
            </w:pict>
          </mc:Fallback>
        </mc:AlternateContent>
      </w:r>
      <w:r>
        <w:rPr>
          <w:noProof/>
        </w:rPr>
        <mc:AlternateContent>
          <mc:Choice Requires="wps">
            <w:drawing>
              <wp:anchor distT="0" distB="0" distL="63500" distR="63500" simplePos="0" relativeHeight="251643904" behindDoc="0" locked="0" layoutInCell="1" allowOverlap="1">
                <wp:simplePos x="0" y="0"/>
                <wp:positionH relativeFrom="margin">
                  <wp:posOffset>128270</wp:posOffset>
                </wp:positionH>
                <wp:positionV relativeFrom="paragraph">
                  <wp:posOffset>2672715</wp:posOffset>
                </wp:positionV>
                <wp:extent cx="303530" cy="133350"/>
                <wp:effectExtent l="4445" t="0" r="0" b="3810"/>
                <wp:wrapNone/>
                <wp:docPr id="5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To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43" type="#_x0000_t202" style="position:absolute;margin-left:10.1pt;margin-top:210.45pt;width:23.9pt;height:10.5pt;z-index:25164390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To</w:t>
                      </w:r>
                    </w:p>
                  </w:txbxContent>
                </v:textbox>
                <w10:wrap anchorx="margin"/>
              </v:shape>
            </w:pict>
          </mc:Fallback>
        </mc:AlternateContent>
      </w:r>
      <w:r>
        <w:rPr>
          <w:noProof/>
        </w:rPr>
        <mc:AlternateContent>
          <mc:Choice Requires="wps">
            <w:drawing>
              <wp:anchor distT="0" distB="0" distL="63500" distR="63500" simplePos="0" relativeHeight="251644928" behindDoc="0" locked="0" layoutInCell="1" allowOverlap="1">
                <wp:simplePos x="0" y="0"/>
                <wp:positionH relativeFrom="margin">
                  <wp:posOffset>1905635</wp:posOffset>
                </wp:positionH>
                <wp:positionV relativeFrom="paragraph">
                  <wp:posOffset>2678430</wp:posOffset>
                </wp:positionV>
                <wp:extent cx="392430" cy="107950"/>
                <wp:effectExtent l="635" t="1905" r="0" b="4445"/>
                <wp:wrapNone/>
                <wp:docPr id="5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кому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44" type="#_x0000_t202" style="position:absolute;margin-left:150.05pt;margin-top:210.9pt;width:30.9pt;height:8.5pt;z-index:2516449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pyswIAALI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кому</w:t>
                      </w:r>
                    </w:p>
                  </w:txbxContent>
                </v:textbox>
                <w10:wrap anchorx="margin"/>
              </v:shape>
            </w:pict>
          </mc:Fallback>
        </mc:AlternateContent>
      </w:r>
      <w:r>
        <w:rPr>
          <w:noProof/>
        </w:rPr>
        <mc:AlternateContent>
          <mc:Choice Requires="wps">
            <w:drawing>
              <wp:anchor distT="0" distB="0" distL="63500" distR="63500" simplePos="0" relativeHeight="251645952" behindDoc="0" locked="0" layoutInCell="1" allowOverlap="1">
                <wp:simplePos x="0" y="0"/>
                <wp:positionH relativeFrom="margin">
                  <wp:posOffset>817245</wp:posOffset>
                </wp:positionH>
                <wp:positionV relativeFrom="paragraph">
                  <wp:posOffset>2748280</wp:posOffset>
                </wp:positionV>
                <wp:extent cx="831215" cy="107950"/>
                <wp:effectExtent l="0" t="0" r="0" b="1270"/>
                <wp:wrapNone/>
                <wp:docPr id="5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21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направления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45" type="#_x0000_t202" style="position:absolute;margin-left:64.35pt;margin-top:216.4pt;width:65.45pt;height:8.5pt;z-index:2516459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направления</w:t>
                      </w:r>
                    </w:p>
                  </w:txbxContent>
                </v:textbox>
                <w10:wrap anchorx="margin"/>
              </v:shape>
            </w:pict>
          </mc:Fallback>
        </mc:AlternateContent>
      </w:r>
      <w:r>
        <w:rPr>
          <w:noProof/>
        </w:rPr>
        <mc:AlternateContent>
          <mc:Choice Requires="wps">
            <w:drawing>
              <wp:anchor distT="0" distB="0" distL="63500" distR="63500" simplePos="0" relativeHeight="251646976" behindDoc="0" locked="0" layoutInCell="1" allowOverlap="1">
                <wp:simplePos x="0" y="0"/>
                <wp:positionH relativeFrom="margin">
                  <wp:posOffset>1902460</wp:posOffset>
                </wp:positionH>
                <wp:positionV relativeFrom="paragraph">
                  <wp:posOffset>2830830</wp:posOffset>
                </wp:positionV>
                <wp:extent cx="386080" cy="107950"/>
                <wp:effectExtent l="0" t="1905" r="0" b="4445"/>
                <wp:wrapNone/>
                <wp:docPr id="5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08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куда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46" type="#_x0000_t202" style="position:absolute;margin-left:149.8pt;margin-top:222.9pt;width:30.4pt;height:8.5pt;z-index:2516469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TZsgIAALI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куда</w:t>
                      </w:r>
                    </w:p>
                  </w:txbxContent>
                </v:textbox>
                <w10:wrap anchorx="margin"/>
              </v:shape>
            </w:pict>
          </mc:Fallback>
        </mc:AlternateContent>
      </w:r>
      <w:r>
        <w:rPr>
          <w:noProof/>
        </w:rPr>
        <mc:AlternateContent>
          <mc:Choice Requires="wps">
            <w:drawing>
              <wp:anchor distT="0" distB="0" distL="63500" distR="63500" simplePos="0" relativeHeight="251648000" behindDoc="0" locked="0" layoutInCell="1" allowOverlap="1">
                <wp:simplePos x="0" y="0"/>
                <wp:positionH relativeFrom="margin">
                  <wp:posOffset>2378075</wp:posOffset>
                </wp:positionH>
                <wp:positionV relativeFrom="paragraph">
                  <wp:posOffset>3029585</wp:posOffset>
                </wp:positionV>
                <wp:extent cx="1891665" cy="447675"/>
                <wp:effectExtent l="0" t="635" r="0" b="0"/>
                <wp:wrapNone/>
                <wp:docPr id="5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6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35" w:lineRule="exact"/>
                              <w:ind w:left="100"/>
                            </w:pPr>
                            <w:r>
                              <w:rPr>
                                <w:rStyle w:val="28pt"/>
                                <w:color w:val="000000"/>
                                <w:spacing w:val="0"/>
                              </w:rPr>
                              <w:t xml:space="preserve">By </w:t>
                            </w:r>
                            <w:r>
                              <w:rPr>
                                <w:rStyle w:val="2Exact"/>
                                <w:color w:val="000000"/>
                                <w:spacing w:val="0"/>
                              </w:rPr>
                              <w:t xml:space="preserve">the table, </w:t>
                            </w:r>
                            <w:r>
                              <w:rPr>
                                <w:rStyle w:val="28pt"/>
                                <w:color w:val="000000"/>
                                <w:spacing w:val="0"/>
                              </w:rPr>
                              <w:t xml:space="preserve">by </w:t>
                            </w:r>
                            <w:r>
                              <w:rPr>
                                <w:rStyle w:val="2Exact"/>
                                <w:color w:val="000000"/>
                                <w:spacing w:val="0"/>
                              </w:rPr>
                              <w:t>the fire.</w:t>
                            </w:r>
                          </w:p>
                          <w:p w:rsidR="000E1D93" w:rsidRDefault="000E1D93">
                            <w:pPr>
                              <w:pStyle w:val="20"/>
                              <w:shd w:val="clear" w:color="auto" w:fill="auto"/>
                              <w:spacing w:before="0" w:after="0" w:line="235" w:lineRule="exact"/>
                              <w:ind w:left="100" w:right="220"/>
                            </w:pPr>
                            <w:r>
                              <w:rPr>
                                <w:rStyle w:val="28pt"/>
                                <w:color w:val="000000"/>
                                <w:spacing w:val="0"/>
                              </w:rPr>
                              <w:t xml:space="preserve">By </w:t>
                            </w:r>
                            <w:r>
                              <w:rPr>
                                <w:rStyle w:val="2Exact"/>
                                <w:color w:val="000000"/>
                                <w:spacing w:val="0"/>
                              </w:rPr>
                              <w:t xml:space="preserve">2 o'clock, </w:t>
                            </w:r>
                            <w:r>
                              <w:rPr>
                                <w:rStyle w:val="28pt"/>
                                <w:color w:val="000000"/>
                                <w:spacing w:val="0"/>
                              </w:rPr>
                              <w:t xml:space="preserve">by </w:t>
                            </w:r>
                            <w:r>
                              <w:rPr>
                                <w:rStyle w:val="2Exact"/>
                                <w:color w:val="000000"/>
                                <w:spacing w:val="0"/>
                              </w:rPr>
                              <w:t xml:space="preserve">the evening. The book is written </w:t>
                            </w:r>
                            <w:r>
                              <w:rPr>
                                <w:rStyle w:val="28pt"/>
                                <w:color w:val="000000"/>
                                <w:spacing w:val="0"/>
                              </w:rPr>
                              <w:t xml:space="preserve">by </w:t>
                            </w:r>
                            <w:r>
                              <w:rPr>
                                <w:rStyle w:val="2Exact"/>
                                <w:color w:val="000000"/>
                                <w:spacing w:val="0"/>
                              </w:rPr>
                              <w:t>Dickens.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47" type="#_x0000_t202" style="position:absolute;margin-left:187.25pt;margin-top:238.55pt;width:148.95pt;height:35.25pt;z-index:25164800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KJ9sAIAALM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" filled="f" stroked="f">
                <v:textbox style="mso-fit-shape-to-text:t" inset="0,0,0,0">
                  <w:txbxContent>
                    <w:p w:rsidR="000E1D93" w:rsidRDefault="000E1D93">
                      <w:pPr>
                        <w:pStyle w:val="20"/>
                        <w:shd w:val="clear" w:color="auto" w:fill="auto"/>
                        <w:spacing w:before="0" w:after="0" w:line="235" w:lineRule="exact"/>
                        <w:ind w:left="100"/>
                      </w:pPr>
                      <w:r>
                        <w:rPr>
                          <w:rStyle w:val="28pt"/>
                          <w:color w:val="000000"/>
                          <w:spacing w:val="0"/>
                        </w:rPr>
                        <w:t xml:space="preserve">By </w:t>
                      </w:r>
                      <w:r>
                        <w:rPr>
                          <w:rStyle w:val="2Exact"/>
                          <w:color w:val="000000"/>
                          <w:spacing w:val="0"/>
                        </w:rPr>
                        <w:t xml:space="preserve">the table, </w:t>
                      </w:r>
                      <w:r>
                        <w:rPr>
                          <w:rStyle w:val="28pt"/>
                          <w:color w:val="000000"/>
                          <w:spacing w:val="0"/>
                        </w:rPr>
                        <w:t xml:space="preserve">by </w:t>
                      </w:r>
                      <w:r>
                        <w:rPr>
                          <w:rStyle w:val="2Exact"/>
                          <w:color w:val="000000"/>
                          <w:spacing w:val="0"/>
                        </w:rPr>
                        <w:t>the fire.</w:t>
                      </w:r>
                    </w:p>
                    <w:p w:rsidR="000E1D93" w:rsidRDefault="000E1D93">
                      <w:pPr>
                        <w:pStyle w:val="20"/>
                        <w:shd w:val="clear" w:color="auto" w:fill="auto"/>
                        <w:spacing w:before="0" w:after="0" w:line="235" w:lineRule="exact"/>
                        <w:ind w:left="100" w:right="220"/>
                      </w:pPr>
                      <w:r>
                        <w:rPr>
                          <w:rStyle w:val="28pt"/>
                          <w:color w:val="000000"/>
                          <w:spacing w:val="0"/>
                        </w:rPr>
                        <w:t xml:space="preserve">By </w:t>
                      </w:r>
                      <w:r>
                        <w:rPr>
                          <w:rStyle w:val="2Exact"/>
                          <w:color w:val="000000"/>
                          <w:spacing w:val="0"/>
                        </w:rPr>
                        <w:t xml:space="preserve">2 o'clock, </w:t>
                      </w:r>
                      <w:r>
                        <w:rPr>
                          <w:rStyle w:val="28pt"/>
                          <w:color w:val="000000"/>
                          <w:spacing w:val="0"/>
                        </w:rPr>
                        <w:t xml:space="preserve">by </w:t>
                      </w:r>
                      <w:r>
                        <w:rPr>
                          <w:rStyle w:val="2Exact"/>
                          <w:color w:val="000000"/>
                          <w:spacing w:val="0"/>
                        </w:rPr>
                        <w:t xml:space="preserve">the evening. The book is written </w:t>
                      </w:r>
                      <w:r>
                        <w:rPr>
                          <w:rStyle w:val="28pt"/>
                          <w:color w:val="000000"/>
                          <w:spacing w:val="0"/>
                        </w:rPr>
                        <w:t xml:space="preserve">by </w:t>
                      </w:r>
                      <w:r>
                        <w:rPr>
                          <w:rStyle w:val="2Exact"/>
                          <w:color w:val="000000"/>
                          <w:spacing w:val="0"/>
                        </w:rPr>
                        <w:t>Dickens.</w:t>
                      </w:r>
                    </w:p>
                  </w:txbxContent>
                </v:textbox>
                <w10:wrap anchorx="margin"/>
              </v:shape>
            </w:pict>
          </mc:Fallback>
        </mc:AlternateContent>
      </w:r>
      <w:r>
        <w:rPr>
          <w:noProof/>
        </w:rPr>
        <mc:AlternateContent>
          <mc:Choice Requires="wps">
            <w:drawing>
              <wp:anchor distT="0" distB="0" distL="63500" distR="63500" simplePos="0" relativeHeight="251649024" behindDoc="0" locked="0" layoutInCell="1" allowOverlap="1">
                <wp:simplePos x="0" y="0"/>
                <wp:positionH relativeFrom="margin">
                  <wp:posOffset>817245</wp:posOffset>
                </wp:positionH>
                <wp:positionV relativeFrom="paragraph">
                  <wp:posOffset>3063240</wp:posOffset>
                </wp:positionV>
                <wp:extent cx="1044575" cy="107950"/>
                <wp:effectExtent l="0" t="0" r="0" b="635"/>
                <wp:wrapNone/>
                <wp:docPr id="5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1"/>
                                <w:color w:val="000000"/>
                                <w:spacing w:val="0"/>
                                <w:lang w:val="ru-RU" w:eastAsia="ru-RU"/>
                              </w:rPr>
                              <w:t>места</w:t>
                            </w:r>
                            <w:r>
                              <w:rPr>
                                <w:rStyle w:val="2Exact1"/>
                                <w:color w:val="000000"/>
                                <w:spacing w:val="0"/>
                              </w:rPr>
                              <w:t xml:space="preserve"> </w:t>
                            </w:r>
                            <w:r>
                              <w:rPr>
                                <w:rStyle w:val="2Exact1"/>
                                <w:color w:val="000000"/>
                                <w:spacing w:val="0"/>
                                <w:lang w:val="ru-RU" w:eastAsia="ru-RU"/>
                              </w:rPr>
                              <w:t>(у. около)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 o:spid="_x0000_s1048" type="#_x0000_t202" style="position:absolute;margin-left:64.35pt;margin-top:241.2pt;width:82.25pt;height:8.5pt;z-index:25164902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1"/>
                          <w:color w:val="000000"/>
                          <w:spacing w:val="0"/>
                          <w:lang w:val="ru-RU" w:eastAsia="ru-RU"/>
                        </w:rPr>
                        <w:t>места</w:t>
                      </w:r>
                      <w:r>
                        <w:rPr>
                          <w:rStyle w:val="2Exact1"/>
                          <w:color w:val="000000"/>
                          <w:spacing w:val="0"/>
                        </w:rPr>
                        <w:t xml:space="preserve"> </w:t>
                      </w:r>
                      <w:r>
                        <w:rPr>
                          <w:rStyle w:val="2Exact1"/>
                          <w:color w:val="000000"/>
                          <w:spacing w:val="0"/>
                          <w:lang w:val="ru-RU" w:eastAsia="ru-RU"/>
                        </w:rPr>
                        <w:t>(у. около)</w:t>
                      </w:r>
                    </w:p>
                  </w:txbxContent>
                </v:textbox>
                <w10:wrap anchorx="margin"/>
              </v:shape>
            </w:pict>
          </mc:Fallback>
        </mc:AlternateContent>
      </w:r>
      <w:r>
        <w:rPr>
          <w:noProof/>
        </w:rPr>
        <mc:AlternateContent>
          <mc:Choice Requires="wps">
            <w:drawing>
              <wp:anchor distT="0" distB="0" distL="63500" distR="63500" simplePos="0" relativeHeight="251650048" behindDoc="0" locked="0" layoutInCell="1" allowOverlap="1">
                <wp:simplePos x="0" y="0"/>
                <wp:positionH relativeFrom="margin">
                  <wp:posOffset>140970</wp:posOffset>
                </wp:positionH>
                <wp:positionV relativeFrom="paragraph">
                  <wp:posOffset>3142615</wp:posOffset>
                </wp:positionV>
                <wp:extent cx="294640" cy="133350"/>
                <wp:effectExtent l="0" t="0" r="2540" b="635"/>
                <wp:wrapNone/>
                <wp:docPr id="4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Bv</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49" type="#_x0000_t202" style="position:absolute;margin-left:11.1pt;margin-top:247.45pt;width:23.2pt;height:10.5pt;z-index:25165004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Bv</w:t>
                      </w:r>
                    </w:p>
                  </w:txbxContent>
                </v:textbox>
                <w10:wrap anchorx="margin"/>
              </v:shape>
            </w:pict>
          </mc:Fallback>
        </mc:AlternateContent>
      </w:r>
      <w:r>
        <w:rPr>
          <w:noProof/>
        </w:rPr>
        <mc:AlternateContent>
          <mc:Choice Requires="wps">
            <w:drawing>
              <wp:anchor distT="0" distB="0" distL="63500" distR="63500" simplePos="0" relativeHeight="251651072" behindDoc="0" locked="0" layoutInCell="1" allowOverlap="1">
                <wp:simplePos x="0" y="0"/>
                <wp:positionH relativeFrom="margin">
                  <wp:posOffset>814070</wp:posOffset>
                </wp:positionH>
                <wp:positionV relativeFrom="paragraph">
                  <wp:posOffset>3218180</wp:posOffset>
                </wp:positionV>
                <wp:extent cx="773430" cy="107950"/>
                <wp:effectExtent l="4445" t="0" r="3175" b="0"/>
                <wp:wrapNone/>
                <wp:docPr id="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343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r>
                              <w:rPr>
                                <w:rStyle w:val="2Exact"/>
                                <w:color w:val="000000"/>
                                <w:spacing w:val="0"/>
                              </w:rPr>
                              <w:t xml:space="preserve"> </w:t>
                            </w:r>
                            <w:r>
                              <w:rPr>
                                <w:rStyle w:val="2Exact"/>
                                <w:color w:val="000000"/>
                                <w:spacing w:val="0"/>
                                <w:lang w:val="ru-RU" w:eastAsia="ru-RU"/>
                              </w:rPr>
                              <w:t>(к)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50" type="#_x0000_t202" style="position:absolute;margin-left:64.1pt;margin-top:253.4pt;width:60.9pt;height:8.5pt;z-index:25165107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r>
                        <w:rPr>
                          <w:rStyle w:val="2Exact"/>
                          <w:color w:val="000000"/>
                          <w:spacing w:val="0"/>
                        </w:rPr>
                        <w:t xml:space="preserve"> </w:t>
                      </w:r>
                      <w:r>
                        <w:rPr>
                          <w:rStyle w:val="2Exact"/>
                          <w:color w:val="000000"/>
                          <w:spacing w:val="0"/>
                          <w:lang w:val="ru-RU" w:eastAsia="ru-RU"/>
                        </w:rPr>
                        <w:t>(к)</w:t>
                      </w:r>
                    </w:p>
                  </w:txbxContent>
                </v:textbox>
                <w10:wrap anchorx="margin"/>
              </v:shape>
            </w:pict>
          </mc:Fallback>
        </mc:AlternateContent>
      </w:r>
      <w:r>
        <w:rPr>
          <w:noProof/>
        </w:rPr>
        <mc:AlternateContent>
          <mc:Choice Requires="wps">
            <w:drawing>
              <wp:anchor distT="0" distB="0" distL="63500" distR="63500" simplePos="0" relativeHeight="251652096" behindDoc="0" locked="0" layoutInCell="1" allowOverlap="1">
                <wp:simplePos x="0" y="0"/>
                <wp:positionH relativeFrom="margin">
                  <wp:posOffset>811530</wp:posOffset>
                </wp:positionH>
                <wp:positionV relativeFrom="paragraph">
                  <wp:posOffset>3336925</wp:posOffset>
                </wp:positionV>
                <wp:extent cx="1495425" cy="267970"/>
                <wp:effectExtent l="1905" t="3175" r="0" b="0"/>
                <wp:wrapNone/>
                <wp:docPr id="4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ind w:left="100" w:right="160"/>
                            </w:pPr>
                            <w:r>
                              <w:rPr>
                                <w:rStyle w:val="2Exact"/>
                                <w:color w:val="000000"/>
                                <w:spacing w:val="0"/>
                                <w:lang w:val="ru-RU" w:eastAsia="ru-RU"/>
                              </w:rPr>
                              <w:t>соответствует русскому творительному падежу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51" type="#_x0000_t202" style="position:absolute;margin-left:63.9pt;margin-top:262.75pt;width:117.75pt;height:21.1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" filled="f" stroked="f">
                <v:textbox style="mso-fit-shape-to-text:t" inset="0,0,0,0">
                  <w:txbxContent>
                    <w:p w:rsidR="000E1D93" w:rsidRDefault="000E1D93">
                      <w:pPr>
                        <w:pStyle w:val="20"/>
                        <w:shd w:val="clear" w:color="auto" w:fill="auto"/>
                        <w:spacing w:before="0" w:after="0"/>
                        <w:ind w:left="100" w:right="160"/>
                      </w:pPr>
                      <w:r>
                        <w:rPr>
                          <w:rStyle w:val="2Exact"/>
                          <w:color w:val="000000"/>
                          <w:spacing w:val="0"/>
                          <w:lang w:val="ru-RU" w:eastAsia="ru-RU"/>
                        </w:rPr>
                        <w:t>соответствует русскому творительному падежу</w:t>
                      </w:r>
                    </w:p>
                  </w:txbxContent>
                </v:textbox>
                <w10:wrap anchorx="margin"/>
              </v:shape>
            </w:pict>
          </mc:Fallback>
        </mc:AlternateContent>
      </w:r>
      <w:r>
        <w:rPr>
          <w:noProof/>
        </w:rPr>
        <mc:AlternateContent>
          <mc:Choice Requires="wps">
            <w:drawing>
              <wp:anchor distT="0" distB="0" distL="63500" distR="63500" simplePos="0" relativeHeight="251653120" behindDoc="0" locked="0" layoutInCell="1" allowOverlap="1">
                <wp:simplePos x="0" y="0"/>
                <wp:positionH relativeFrom="margin">
                  <wp:posOffset>817245</wp:posOffset>
                </wp:positionH>
                <wp:positionV relativeFrom="paragraph">
                  <wp:posOffset>3691255</wp:posOffset>
                </wp:positionV>
                <wp:extent cx="1248410" cy="107950"/>
                <wp:effectExtent l="0" t="0" r="1270" b="1270"/>
                <wp:wrapNone/>
                <wp:docPr id="4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«с» (кем-то, чем-то)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52" type="#_x0000_t202" style="position:absolute;margin-left:64.35pt;margin-top:290.65pt;width:98.3pt;height:8.5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«с» (кем-то, чем-то)</w:t>
                      </w:r>
                    </w:p>
                  </w:txbxContent>
                </v:textbox>
                <w10:wrap anchorx="margin"/>
              </v:shape>
            </w:pict>
          </mc:Fallback>
        </mc:AlternateContent>
      </w:r>
      <w:r>
        <w:rPr>
          <w:noProof/>
        </w:rPr>
        <mc:AlternateContent>
          <mc:Choice Requires="wps">
            <w:drawing>
              <wp:anchor distT="0" distB="0" distL="63500" distR="63500" simplePos="0" relativeHeight="251654144" behindDoc="0" locked="0" layoutInCell="1" allowOverlap="1">
                <wp:simplePos x="0" y="0"/>
                <wp:positionH relativeFrom="margin">
                  <wp:posOffset>2383790</wp:posOffset>
                </wp:positionH>
                <wp:positionV relativeFrom="paragraph">
                  <wp:posOffset>3669665</wp:posOffset>
                </wp:positionV>
                <wp:extent cx="1294130" cy="457200"/>
                <wp:effectExtent l="2540" t="2540" r="0" b="0"/>
                <wp:wrapNone/>
                <wp:docPr id="4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right="100"/>
                              <w:jc w:val="left"/>
                            </w:pPr>
                            <w:r>
                              <w:rPr>
                                <w:rStyle w:val="210"/>
                                <w:color w:val="000000"/>
                                <w:spacing w:val="0"/>
                              </w:rPr>
                              <w:t xml:space="preserve">With </w:t>
                            </w:r>
                            <w:r>
                              <w:rPr>
                                <w:rStyle w:val="2Exact"/>
                                <w:color w:val="000000"/>
                                <w:spacing w:val="0"/>
                              </w:rPr>
                              <w:t xml:space="preserve">us, </w:t>
                            </w:r>
                            <w:r>
                              <w:rPr>
                                <w:rStyle w:val="210"/>
                                <w:color w:val="000000"/>
                                <w:spacing w:val="0"/>
                              </w:rPr>
                              <w:t xml:space="preserve">with </w:t>
                            </w:r>
                            <w:r>
                              <w:rPr>
                                <w:rStyle w:val="2Exact"/>
                                <w:color w:val="000000"/>
                                <w:spacing w:val="0"/>
                              </w:rPr>
                              <w:t xml:space="preserve">milk. We eat </w:t>
                            </w:r>
                            <w:r>
                              <w:rPr>
                                <w:rStyle w:val="210"/>
                                <w:color w:val="000000"/>
                                <w:spacing w:val="0"/>
                              </w:rPr>
                              <w:t xml:space="preserve">with </w:t>
                            </w:r>
                            <w:r>
                              <w:rPr>
                                <w:rStyle w:val="2Exact"/>
                                <w:color w:val="000000"/>
                                <w:spacing w:val="0"/>
                              </w:rPr>
                              <w:t>a spoon. We write with a pen.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53" type="#_x0000_t202" style="position:absolute;margin-left:187.7pt;margin-top:288.95pt;width:101.9pt;height:36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hZWsAIAALM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" filled="f" stroked="f">
                <v:textbox style="mso-fit-shape-to-text:t" inset="0,0,0,0">
                  <w:txbxContent>
                    <w:p w:rsidR="000E1D93" w:rsidRDefault="000E1D93">
                      <w:pPr>
                        <w:pStyle w:val="20"/>
                        <w:shd w:val="clear" w:color="auto" w:fill="auto"/>
                        <w:spacing w:before="0" w:after="0" w:line="240" w:lineRule="exact"/>
                        <w:ind w:left="100" w:right="100"/>
                        <w:jc w:val="left"/>
                      </w:pPr>
                      <w:r>
                        <w:rPr>
                          <w:rStyle w:val="210"/>
                          <w:color w:val="000000"/>
                          <w:spacing w:val="0"/>
                        </w:rPr>
                        <w:t xml:space="preserve">With </w:t>
                      </w:r>
                      <w:r>
                        <w:rPr>
                          <w:rStyle w:val="2Exact"/>
                          <w:color w:val="000000"/>
                          <w:spacing w:val="0"/>
                        </w:rPr>
                        <w:t xml:space="preserve">us, </w:t>
                      </w:r>
                      <w:r>
                        <w:rPr>
                          <w:rStyle w:val="210"/>
                          <w:color w:val="000000"/>
                          <w:spacing w:val="0"/>
                        </w:rPr>
                        <w:t xml:space="preserve">with </w:t>
                      </w:r>
                      <w:r>
                        <w:rPr>
                          <w:rStyle w:val="2Exact"/>
                          <w:color w:val="000000"/>
                          <w:spacing w:val="0"/>
                        </w:rPr>
                        <w:t xml:space="preserve">milk. We eat </w:t>
                      </w:r>
                      <w:r>
                        <w:rPr>
                          <w:rStyle w:val="210"/>
                          <w:color w:val="000000"/>
                          <w:spacing w:val="0"/>
                        </w:rPr>
                        <w:t xml:space="preserve">with </w:t>
                      </w:r>
                      <w:r>
                        <w:rPr>
                          <w:rStyle w:val="2Exact"/>
                          <w:color w:val="000000"/>
                          <w:spacing w:val="0"/>
                        </w:rPr>
                        <w:t>a spoon. We write with a pen.</w:t>
                      </w:r>
                    </w:p>
                  </w:txbxContent>
                </v:textbox>
                <w10:wrap anchorx="margin"/>
              </v:shape>
            </w:pict>
          </mc:Fallback>
        </mc:AlternateContent>
      </w:r>
      <w:r>
        <w:rPr>
          <w:noProof/>
        </w:rPr>
        <mc:AlternateContent>
          <mc:Choice Requires="wps">
            <w:drawing>
              <wp:anchor distT="0" distB="0" distL="63500" distR="63500" simplePos="0" relativeHeight="251655168" behindDoc="0" locked="0" layoutInCell="1" allowOverlap="1">
                <wp:simplePos x="0" y="0"/>
                <wp:positionH relativeFrom="margin">
                  <wp:posOffset>134620</wp:posOffset>
                </wp:positionH>
                <wp:positionV relativeFrom="paragraph">
                  <wp:posOffset>3785870</wp:posOffset>
                </wp:positionV>
                <wp:extent cx="431800" cy="133350"/>
                <wp:effectExtent l="1270" t="4445" r="0" b="0"/>
                <wp:wrapNone/>
                <wp:docPr id="4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With</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54" type="#_x0000_t202" style="position:absolute;margin-left:10.6pt;margin-top:298.1pt;width:34pt;height:10.5pt;z-index:2516551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With</w:t>
                      </w:r>
                    </w:p>
                  </w:txbxContent>
                </v:textbox>
                <w10:wrap anchorx="margin"/>
              </v:shape>
            </w:pict>
          </mc:Fallback>
        </mc:AlternateContent>
      </w:r>
      <w:r>
        <w:rPr>
          <w:noProof/>
        </w:rPr>
        <mc:AlternateContent>
          <mc:Choice Requires="wps">
            <w:drawing>
              <wp:anchor distT="0" distB="0" distL="63500" distR="63500" simplePos="0" relativeHeight="251656192" behindDoc="0" locked="0" layoutInCell="1" allowOverlap="1">
                <wp:simplePos x="0" y="0"/>
                <wp:positionH relativeFrom="margin">
                  <wp:posOffset>811530</wp:posOffset>
                </wp:positionH>
                <wp:positionV relativeFrom="paragraph">
                  <wp:posOffset>3815080</wp:posOffset>
                </wp:positionV>
                <wp:extent cx="1495425" cy="261620"/>
                <wp:effectExtent l="1905" t="0" r="0" b="0"/>
                <wp:wrapNone/>
                <wp:docPr id="4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06" w:lineRule="exact"/>
                              <w:ind w:left="100" w:right="160"/>
                            </w:pPr>
                            <w:r>
                              <w:rPr>
                                <w:rStyle w:val="2Exact"/>
                                <w:color w:val="000000"/>
                                <w:spacing w:val="0"/>
                                <w:lang w:val="ru-RU" w:eastAsia="ru-RU"/>
                              </w:rPr>
                              <w:t>соответствует русскому творительному падежу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 o:spid="_x0000_s1055" type="#_x0000_t202" style="position:absolute;margin-left:63.9pt;margin-top:300.4pt;width:117.75pt;height:20.6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" filled="f" stroked="f">
                <v:textbox style="mso-fit-shape-to-text:t" inset="0,0,0,0">
                  <w:txbxContent>
                    <w:p w:rsidR="000E1D93" w:rsidRDefault="000E1D93">
                      <w:pPr>
                        <w:pStyle w:val="20"/>
                        <w:shd w:val="clear" w:color="auto" w:fill="auto"/>
                        <w:spacing w:before="0" w:after="0" w:line="206" w:lineRule="exact"/>
                        <w:ind w:left="100" w:right="160"/>
                      </w:pPr>
                      <w:r>
                        <w:rPr>
                          <w:rStyle w:val="2Exact"/>
                          <w:color w:val="000000"/>
                          <w:spacing w:val="0"/>
                          <w:lang w:val="ru-RU" w:eastAsia="ru-RU"/>
                        </w:rPr>
                        <w:t>соответствует русскому творительному падежу</w:t>
                      </w:r>
                    </w:p>
                  </w:txbxContent>
                </v:textbox>
                <w10:wrap anchorx="margin"/>
              </v:shape>
            </w:pict>
          </mc:Fallback>
        </mc:AlternateContent>
      </w:r>
      <w:r>
        <w:rPr>
          <w:noProof/>
        </w:rPr>
        <mc:AlternateContent>
          <mc:Choice Requires="wps">
            <w:drawing>
              <wp:anchor distT="0" distB="0" distL="63500" distR="63500" simplePos="0" relativeHeight="251657216" behindDoc="0" locked="0" layoutInCell="1" allowOverlap="1">
                <wp:simplePos x="0" y="0"/>
                <wp:positionH relativeFrom="margin">
                  <wp:posOffset>2383790</wp:posOffset>
                </wp:positionH>
                <wp:positionV relativeFrom="paragraph">
                  <wp:posOffset>4187825</wp:posOffset>
                </wp:positionV>
                <wp:extent cx="1669415" cy="298450"/>
                <wp:effectExtent l="2540" t="0" r="4445" b="0"/>
                <wp:wrapNone/>
                <wp:docPr id="4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35" w:lineRule="exact"/>
                              <w:ind w:left="100" w:right="100"/>
                            </w:pPr>
                            <w:r>
                              <w:rPr>
                                <w:rStyle w:val="210"/>
                                <w:color w:val="000000"/>
                                <w:spacing w:val="0"/>
                              </w:rPr>
                              <w:t xml:space="preserve">For </w:t>
                            </w:r>
                            <w:r>
                              <w:rPr>
                                <w:rStyle w:val="2Exact"/>
                                <w:color w:val="000000"/>
                                <w:spacing w:val="0"/>
                              </w:rPr>
                              <w:t xml:space="preserve">a long time, </w:t>
                            </w:r>
                            <w:r>
                              <w:rPr>
                                <w:rStyle w:val="210"/>
                                <w:color w:val="000000"/>
                                <w:spacing w:val="0"/>
                              </w:rPr>
                              <w:t xml:space="preserve">for </w:t>
                            </w:r>
                            <w:r>
                              <w:rPr>
                                <w:rStyle w:val="2Exact"/>
                                <w:color w:val="000000"/>
                                <w:spacing w:val="0"/>
                              </w:rPr>
                              <w:t xml:space="preserve">2 days. </w:t>
                            </w:r>
                            <w:r>
                              <w:rPr>
                                <w:rStyle w:val="210"/>
                                <w:color w:val="000000"/>
                                <w:spacing w:val="0"/>
                              </w:rPr>
                              <w:t xml:space="preserve">For </w:t>
                            </w:r>
                            <w:r>
                              <w:rPr>
                                <w:rStyle w:val="2Exact"/>
                                <w:color w:val="000000"/>
                                <w:spacing w:val="0"/>
                              </w:rPr>
                              <w:t xml:space="preserve">you. </w:t>
                            </w:r>
                            <w:r>
                              <w:rPr>
                                <w:rStyle w:val="210"/>
                                <w:color w:val="000000"/>
                                <w:spacing w:val="0"/>
                              </w:rPr>
                              <w:t xml:space="preserve">for </w:t>
                            </w:r>
                            <w:r>
                              <w:rPr>
                                <w:rStyle w:val="2Exact"/>
                                <w:color w:val="000000"/>
                                <w:spacing w:val="0"/>
                              </w:rPr>
                              <w:t>them.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56" type="#_x0000_t202" style="position:absolute;margin-left:187.7pt;margin-top:329.75pt;width:131.45pt;height:23.5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" filled="f" stroked="f">
                <v:textbox style="mso-fit-shape-to-text:t" inset="0,0,0,0">
                  <w:txbxContent>
                    <w:p w:rsidR="000E1D93" w:rsidRDefault="000E1D93">
                      <w:pPr>
                        <w:pStyle w:val="20"/>
                        <w:shd w:val="clear" w:color="auto" w:fill="auto"/>
                        <w:spacing w:before="0" w:after="0" w:line="235" w:lineRule="exact"/>
                        <w:ind w:left="100" w:right="100"/>
                      </w:pPr>
                      <w:r>
                        <w:rPr>
                          <w:rStyle w:val="210"/>
                          <w:color w:val="000000"/>
                          <w:spacing w:val="0"/>
                        </w:rPr>
                        <w:t xml:space="preserve">For </w:t>
                      </w:r>
                      <w:r>
                        <w:rPr>
                          <w:rStyle w:val="2Exact"/>
                          <w:color w:val="000000"/>
                          <w:spacing w:val="0"/>
                        </w:rPr>
                        <w:t xml:space="preserve">a long time, </w:t>
                      </w:r>
                      <w:r>
                        <w:rPr>
                          <w:rStyle w:val="210"/>
                          <w:color w:val="000000"/>
                          <w:spacing w:val="0"/>
                        </w:rPr>
                        <w:t xml:space="preserve">for </w:t>
                      </w:r>
                      <w:r>
                        <w:rPr>
                          <w:rStyle w:val="2Exact"/>
                          <w:color w:val="000000"/>
                          <w:spacing w:val="0"/>
                        </w:rPr>
                        <w:t xml:space="preserve">2 days. </w:t>
                      </w:r>
                      <w:r>
                        <w:rPr>
                          <w:rStyle w:val="210"/>
                          <w:color w:val="000000"/>
                          <w:spacing w:val="0"/>
                        </w:rPr>
                        <w:t xml:space="preserve">For </w:t>
                      </w:r>
                      <w:r>
                        <w:rPr>
                          <w:rStyle w:val="2Exact"/>
                          <w:color w:val="000000"/>
                          <w:spacing w:val="0"/>
                        </w:rPr>
                        <w:t xml:space="preserve">you. </w:t>
                      </w:r>
                      <w:r>
                        <w:rPr>
                          <w:rStyle w:val="210"/>
                          <w:color w:val="000000"/>
                          <w:spacing w:val="0"/>
                        </w:rPr>
                        <w:t xml:space="preserve">for </w:t>
                      </w:r>
                      <w:r>
                        <w:rPr>
                          <w:rStyle w:val="2Exact"/>
                          <w:color w:val="000000"/>
                          <w:spacing w:val="0"/>
                        </w:rPr>
                        <w:t>them.</w:t>
                      </w:r>
                    </w:p>
                  </w:txbxContent>
                </v:textbox>
                <w10:wrap anchorx="margin"/>
              </v:shape>
            </w:pict>
          </mc:Fallback>
        </mc:AlternateContent>
      </w:r>
      <w:r>
        <w:rPr>
          <w:noProof/>
        </w:rPr>
        <mc:AlternateContent>
          <mc:Choice Requires="wps">
            <w:drawing>
              <wp:anchor distT="0" distB="0" distL="63500" distR="63500" simplePos="0" relativeHeight="251658240" behindDoc="0" locked="0" layoutInCell="1" allowOverlap="1">
                <wp:simplePos x="0" y="0"/>
                <wp:positionH relativeFrom="margin">
                  <wp:posOffset>820420</wp:posOffset>
                </wp:positionH>
                <wp:positionV relativeFrom="paragraph">
                  <wp:posOffset>4199255</wp:posOffset>
                </wp:positionV>
                <wp:extent cx="575310" cy="107950"/>
                <wp:effectExtent l="1270" t="0" r="4445" b="0"/>
                <wp:wrapNone/>
                <wp:docPr id="4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3" o:spid="_x0000_s1057" type="#_x0000_t202" style="position:absolute;margin-left:64.6pt;margin-top:330.65pt;width:45.3pt;height:8.5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времени</w:t>
                      </w:r>
                    </w:p>
                  </w:txbxContent>
                </v:textbox>
                <w10:wrap anchorx="margin"/>
              </v:shape>
            </w:pict>
          </mc:Fallback>
        </mc:AlternateContent>
      </w:r>
      <w:r>
        <w:rPr>
          <w:noProof/>
        </w:rPr>
        <mc:AlternateContent>
          <mc:Choice Requires="wps">
            <w:drawing>
              <wp:anchor distT="0" distB="0" distL="63500" distR="63500" simplePos="0" relativeHeight="251659264" behindDoc="0" locked="0" layoutInCell="1" allowOverlap="1">
                <wp:simplePos x="0" y="0"/>
                <wp:positionH relativeFrom="margin">
                  <wp:posOffset>143510</wp:posOffset>
                </wp:positionH>
                <wp:positionV relativeFrom="paragraph">
                  <wp:posOffset>4224655</wp:posOffset>
                </wp:positionV>
                <wp:extent cx="343535" cy="133350"/>
                <wp:effectExtent l="635" t="0" r="0" b="4445"/>
                <wp:wrapNone/>
                <wp:docPr id="4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For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4" o:spid="_x0000_s1058" type="#_x0000_t202" style="position:absolute;margin-left:11.3pt;margin-top:332.65pt;width:27.05pt;height:10.5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For</w:t>
                      </w:r>
                    </w:p>
                  </w:txbxContent>
                </v:textbox>
                <w10:wrap anchorx="margin"/>
              </v:shape>
            </w:pict>
          </mc:Fallback>
        </mc:AlternateContent>
      </w:r>
      <w:r>
        <w:rPr>
          <w:noProof/>
        </w:rPr>
        <mc:AlternateContent>
          <mc:Choice Requires="wps">
            <w:drawing>
              <wp:anchor distT="0" distB="0" distL="63500" distR="63500" simplePos="0" relativeHeight="251660288" behindDoc="0" locked="0" layoutInCell="1" allowOverlap="1">
                <wp:simplePos x="0" y="0"/>
                <wp:positionH relativeFrom="margin">
                  <wp:posOffset>820420</wp:posOffset>
                </wp:positionH>
                <wp:positionV relativeFrom="paragraph">
                  <wp:posOffset>4351655</wp:posOffset>
                </wp:positionV>
                <wp:extent cx="782320" cy="107950"/>
                <wp:effectExtent l="1270" t="0" r="0" b="0"/>
                <wp:wrapNone/>
                <wp:docPr id="3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32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«для», «за»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5" o:spid="_x0000_s1059" type="#_x0000_t202" style="position:absolute;margin-left:64.6pt;margin-top:342.65pt;width:61.6pt;height:8.5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t0sgIAALI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«для», «за»</w:t>
                      </w:r>
                    </w:p>
                  </w:txbxContent>
                </v:textbox>
                <w10:wrap anchorx="margin"/>
              </v:shape>
            </w:pict>
          </mc:Fallback>
        </mc:AlternateContent>
      </w:r>
      <w:r>
        <w:rPr>
          <w:noProof/>
        </w:rPr>
        <mc:AlternateContent>
          <mc:Choice Requires="wps">
            <w:drawing>
              <wp:anchor distT="0" distB="0" distL="63500" distR="63500" simplePos="0" relativeHeight="251661312" behindDoc="0" locked="0" layoutInCell="1" allowOverlap="1">
                <wp:simplePos x="0" y="0"/>
                <wp:positionH relativeFrom="margin">
                  <wp:posOffset>823595</wp:posOffset>
                </wp:positionH>
                <wp:positionV relativeFrom="paragraph">
                  <wp:posOffset>4580890</wp:posOffset>
                </wp:positionV>
                <wp:extent cx="577850" cy="107950"/>
                <wp:effectExtent l="4445" t="0" r="0" b="0"/>
                <wp:wrapNone/>
                <wp:docPr id="3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«о»(об)</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6" o:spid="_x0000_s1060" type="#_x0000_t202" style="position:absolute;margin-left:64.85pt;margin-top:360.7pt;width:45.5pt;height:8.5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«о»(об)</w:t>
                      </w:r>
                    </w:p>
                  </w:txbxContent>
                </v:textbox>
                <w10:wrap anchorx="margin"/>
              </v:shape>
            </w:pict>
          </mc:Fallback>
        </mc:AlternateContent>
      </w:r>
      <w:r>
        <w:rPr>
          <w:noProof/>
        </w:rPr>
        <mc:AlternateContent>
          <mc:Choice Requires="wps">
            <w:drawing>
              <wp:anchor distT="0" distB="0" distL="63500" distR="63500" simplePos="0" relativeHeight="251662336" behindDoc="0" locked="0" layoutInCell="1" allowOverlap="1">
                <wp:simplePos x="0" y="0"/>
                <wp:positionH relativeFrom="margin">
                  <wp:posOffset>2381250</wp:posOffset>
                </wp:positionH>
                <wp:positionV relativeFrom="paragraph">
                  <wp:posOffset>4596130</wp:posOffset>
                </wp:positionV>
                <wp:extent cx="2632710" cy="243840"/>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7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44" w:line="170" w:lineRule="exact"/>
                              <w:ind w:left="100"/>
                              <w:jc w:val="left"/>
                            </w:pPr>
                            <w:r>
                              <w:rPr>
                                <w:rStyle w:val="2Exact"/>
                                <w:color w:val="000000"/>
                                <w:spacing w:val="0"/>
                              </w:rPr>
                              <w:t>About the weather, about you.</w:t>
                            </w:r>
                          </w:p>
                          <w:p w:rsidR="000E1D93" w:rsidRDefault="000E1D93">
                            <w:pPr>
                              <w:pStyle w:val="20"/>
                              <w:shd w:val="clear" w:color="auto" w:fill="auto"/>
                              <w:spacing w:before="0" w:after="0" w:line="170" w:lineRule="exact"/>
                              <w:ind w:left="100"/>
                              <w:jc w:val="left"/>
                            </w:pPr>
                            <w:r>
                              <w:rPr>
                                <w:rStyle w:val="2Exact"/>
                                <w:color w:val="000000"/>
                                <w:spacing w:val="0"/>
                              </w:rPr>
                              <w:t xml:space="preserve">They were walking </w:t>
                            </w:r>
                            <w:r>
                              <w:rPr>
                                <w:rStyle w:val="210"/>
                                <w:color w:val="000000"/>
                                <w:spacing w:val="0"/>
                              </w:rPr>
                              <w:t xml:space="preserve">about </w:t>
                            </w:r>
                            <w:r>
                              <w:rPr>
                                <w:rStyle w:val="2Exact"/>
                                <w:color w:val="000000"/>
                                <w:spacing w:val="0"/>
                              </w:rPr>
                              <w:t>the garden (the town).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7" o:spid="_x0000_s1061" type="#_x0000_t202" style="position:absolute;margin-left:187.5pt;margin-top:361.9pt;width:207.3pt;height:19.2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" filled="f" stroked="f">
                <v:textbox style="mso-fit-shape-to-text:t" inset="0,0,0,0">
                  <w:txbxContent>
                    <w:p w:rsidR="000E1D93" w:rsidRDefault="000E1D93">
                      <w:pPr>
                        <w:pStyle w:val="20"/>
                        <w:shd w:val="clear" w:color="auto" w:fill="auto"/>
                        <w:spacing w:before="0" w:after="44" w:line="170" w:lineRule="exact"/>
                        <w:ind w:left="100"/>
                        <w:jc w:val="left"/>
                      </w:pPr>
                      <w:r>
                        <w:rPr>
                          <w:rStyle w:val="2Exact"/>
                          <w:color w:val="000000"/>
                          <w:spacing w:val="0"/>
                        </w:rPr>
                        <w:t>About the weather, about you.</w:t>
                      </w:r>
                    </w:p>
                    <w:p w:rsidR="000E1D93" w:rsidRDefault="000E1D93">
                      <w:pPr>
                        <w:pStyle w:val="20"/>
                        <w:shd w:val="clear" w:color="auto" w:fill="auto"/>
                        <w:spacing w:before="0" w:after="0" w:line="170" w:lineRule="exact"/>
                        <w:ind w:left="100"/>
                        <w:jc w:val="left"/>
                      </w:pPr>
                      <w:r>
                        <w:rPr>
                          <w:rStyle w:val="2Exact"/>
                          <w:color w:val="000000"/>
                          <w:spacing w:val="0"/>
                        </w:rPr>
                        <w:t xml:space="preserve">They were walking </w:t>
                      </w:r>
                      <w:r>
                        <w:rPr>
                          <w:rStyle w:val="210"/>
                          <w:color w:val="000000"/>
                          <w:spacing w:val="0"/>
                        </w:rPr>
                        <w:t xml:space="preserve">about </w:t>
                      </w:r>
                      <w:r>
                        <w:rPr>
                          <w:rStyle w:val="2Exact"/>
                          <w:color w:val="000000"/>
                          <w:spacing w:val="0"/>
                        </w:rPr>
                        <w:t>the garden (the town).</w:t>
                      </w:r>
                    </w:p>
                  </w:txbxContent>
                </v:textbox>
                <w10:wrap anchorx="margin"/>
              </v:shape>
            </w:pict>
          </mc:Fallback>
        </mc:AlternateContent>
      </w:r>
      <w:r>
        <w:rPr>
          <w:noProof/>
        </w:rPr>
        <mc:AlternateContent>
          <mc:Choice Requires="wps">
            <w:drawing>
              <wp:anchor distT="0" distB="0" distL="63500" distR="63500" simplePos="0" relativeHeight="251663360" behindDoc="0" locked="0" layoutInCell="1" allowOverlap="1">
                <wp:simplePos x="0" y="0"/>
                <wp:positionH relativeFrom="margin">
                  <wp:posOffset>143510</wp:posOffset>
                </wp:positionH>
                <wp:positionV relativeFrom="paragraph">
                  <wp:posOffset>4611370</wp:posOffset>
                </wp:positionV>
                <wp:extent cx="511175" cy="133350"/>
                <wp:effectExtent l="635" t="1270" r="2540" b="0"/>
                <wp:wrapNone/>
                <wp:docPr id="3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17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About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8" o:spid="_x0000_s1062" type="#_x0000_t202" style="position:absolute;margin-left:11.3pt;margin-top:363.1pt;width:40.25pt;height:10.5pt;z-index:2516633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About</w:t>
                      </w:r>
                    </w:p>
                  </w:txbxContent>
                </v:textbox>
                <w10:wrap anchorx="margin"/>
              </v:shape>
            </w:pict>
          </mc:Fallback>
        </mc:AlternateContent>
      </w:r>
      <w:r>
        <w:rPr>
          <w:noProof/>
        </w:rPr>
        <mc:AlternateContent>
          <mc:Choice Requires="wps">
            <w:drawing>
              <wp:anchor distT="0" distB="0" distL="63500" distR="63500" simplePos="0" relativeHeight="251664384" behindDoc="0" locked="0" layoutInCell="1" allowOverlap="1">
                <wp:simplePos x="0" y="0"/>
                <wp:positionH relativeFrom="margin">
                  <wp:posOffset>823595</wp:posOffset>
                </wp:positionH>
                <wp:positionV relativeFrom="paragraph">
                  <wp:posOffset>4712335</wp:posOffset>
                </wp:positionV>
                <wp:extent cx="1525905" cy="280670"/>
                <wp:effectExtent l="4445" t="0" r="3175" b="0"/>
                <wp:wrapNone/>
                <wp:docPr id="3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28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21" w:lineRule="exact"/>
                              <w:ind w:left="100" w:right="100"/>
                            </w:pPr>
                            <w:r>
                              <w:rPr>
                                <w:rStyle w:val="2Exact"/>
                                <w:color w:val="000000"/>
                                <w:spacing w:val="0"/>
                                <w:lang w:val="ru-RU" w:eastAsia="ru-RU"/>
                              </w:rPr>
                              <w:t>«по» (без определенного направления)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9" o:spid="_x0000_s1063" type="#_x0000_t202" style="position:absolute;margin-left:64.85pt;margin-top:371.05pt;width:120.15pt;height:22.1pt;z-index:25166438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" filled="f" stroked="f">
                <v:textbox style="mso-fit-shape-to-text:t" inset="0,0,0,0">
                  <w:txbxContent>
                    <w:p w:rsidR="000E1D93" w:rsidRDefault="000E1D93">
                      <w:pPr>
                        <w:pStyle w:val="20"/>
                        <w:shd w:val="clear" w:color="auto" w:fill="auto"/>
                        <w:spacing w:before="0" w:after="0" w:line="221" w:lineRule="exact"/>
                        <w:ind w:left="100" w:right="100"/>
                      </w:pPr>
                      <w:r>
                        <w:rPr>
                          <w:rStyle w:val="2Exact"/>
                          <w:color w:val="000000"/>
                          <w:spacing w:val="0"/>
                          <w:lang w:val="ru-RU" w:eastAsia="ru-RU"/>
                        </w:rPr>
                        <w:t>«по» (без определенного направления)</w:t>
                      </w:r>
                    </w:p>
                  </w:txbxContent>
                </v:textbox>
                <w10:wrap anchorx="margin"/>
              </v:shape>
            </w:pict>
          </mc:Fallback>
        </mc:AlternateContent>
      </w:r>
      <w:r>
        <w:rPr>
          <w:noProof/>
        </w:rPr>
        <mc:AlternateContent>
          <mc:Choice Requires="wps">
            <w:drawing>
              <wp:anchor distT="0" distB="0" distL="63500" distR="63500" simplePos="0" relativeHeight="251665408" behindDoc="0" locked="0" layoutInCell="1" allowOverlap="1">
                <wp:simplePos x="0" y="0"/>
                <wp:positionH relativeFrom="margin">
                  <wp:posOffset>2383790</wp:posOffset>
                </wp:positionH>
                <wp:positionV relativeFrom="paragraph">
                  <wp:posOffset>5066030</wp:posOffset>
                </wp:positionV>
                <wp:extent cx="2120265" cy="240665"/>
                <wp:effectExtent l="2540" t="0" r="1270" b="0"/>
                <wp:wrapNone/>
                <wp:docPr id="3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39" w:line="170" w:lineRule="exact"/>
                              <w:ind w:left="100"/>
                              <w:jc w:val="left"/>
                            </w:pPr>
                            <w:r>
                              <w:rPr>
                                <w:rStyle w:val="210"/>
                                <w:color w:val="000000"/>
                                <w:spacing w:val="0"/>
                              </w:rPr>
                              <w:t xml:space="preserve">From </w:t>
                            </w:r>
                            <w:r>
                              <w:rPr>
                                <w:rStyle w:val="2Exact"/>
                                <w:color w:val="000000"/>
                                <w:spacing w:val="0"/>
                              </w:rPr>
                              <w:t xml:space="preserve">her, </w:t>
                            </w:r>
                            <w:r>
                              <w:rPr>
                                <w:rStyle w:val="210"/>
                                <w:color w:val="000000"/>
                                <w:spacing w:val="0"/>
                              </w:rPr>
                              <w:t xml:space="preserve">from </w:t>
                            </w:r>
                            <w:r>
                              <w:rPr>
                                <w:rStyle w:val="2Exact"/>
                                <w:color w:val="000000"/>
                                <w:spacing w:val="0"/>
                              </w:rPr>
                              <w:t>Moscow.</w:t>
                            </w:r>
                          </w:p>
                          <w:p w:rsidR="000E1D93" w:rsidRDefault="000E1D93">
                            <w:pPr>
                              <w:pStyle w:val="20"/>
                              <w:shd w:val="clear" w:color="auto" w:fill="auto"/>
                              <w:spacing w:before="0" w:after="0" w:line="170" w:lineRule="exact"/>
                              <w:ind w:left="100"/>
                              <w:jc w:val="left"/>
                            </w:pPr>
                            <w:r>
                              <w:rPr>
                                <w:rStyle w:val="2Exact"/>
                                <w:color w:val="000000"/>
                                <w:spacing w:val="0"/>
                              </w:rPr>
                              <w:t xml:space="preserve">The shorts are made </w:t>
                            </w:r>
                            <w:r>
                              <w:rPr>
                                <w:rStyle w:val="210"/>
                                <w:color w:val="000000"/>
                                <w:spacing w:val="0"/>
                              </w:rPr>
                              <w:t xml:space="preserve">from </w:t>
                            </w:r>
                            <w:r>
                              <w:rPr>
                                <w:rStyle w:val="2Exact"/>
                                <w:color w:val="000000"/>
                                <w:spacing w:val="0"/>
                              </w:rPr>
                              <w:t>old jeans.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0" o:spid="_x0000_s1064" type="#_x0000_t202" style="position:absolute;margin-left:187.7pt;margin-top:398.9pt;width:166.95pt;height:18.95pt;z-index:25166540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" filled="f" stroked="f">
                <v:textbox style="mso-fit-shape-to-text:t" inset="0,0,0,0">
                  <w:txbxContent>
                    <w:p w:rsidR="000E1D93" w:rsidRDefault="000E1D93">
                      <w:pPr>
                        <w:pStyle w:val="20"/>
                        <w:shd w:val="clear" w:color="auto" w:fill="auto"/>
                        <w:spacing w:before="0" w:after="39" w:line="170" w:lineRule="exact"/>
                        <w:ind w:left="100"/>
                        <w:jc w:val="left"/>
                      </w:pPr>
                      <w:r>
                        <w:rPr>
                          <w:rStyle w:val="210"/>
                          <w:color w:val="000000"/>
                          <w:spacing w:val="0"/>
                        </w:rPr>
                        <w:t xml:space="preserve">From </w:t>
                      </w:r>
                      <w:r>
                        <w:rPr>
                          <w:rStyle w:val="2Exact"/>
                          <w:color w:val="000000"/>
                          <w:spacing w:val="0"/>
                        </w:rPr>
                        <w:t xml:space="preserve">her, </w:t>
                      </w:r>
                      <w:r>
                        <w:rPr>
                          <w:rStyle w:val="210"/>
                          <w:color w:val="000000"/>
                          <w:spacing w:val="0"/>
                        </w:rPr>
                        <w:t xml:space="preserve">from </w:t>
                      </w:r>
                      <w:r>
                        <w:rPr>
                          <w:rStyle w:val="2Exact"/>
                          <w:color w:val="000000"/>
                          <w:spacing w:val="0"/>
                        </w:rPr>
                        <w:t>Moscow.</w:t>
                      </w:r>
                    </w:p>
                    <w:p w:rsidR="000E1D93" w:rsidRDefault="000E1D93">
                      <w:pPr>
                        <w:pStyle w:val="20"/>
                        <w:shd w:val="clear" w:color="auto" w:fill="auto"/>
                        <w:spacing w:before="0" w:after="0" w:line="170" w:lineRule="exact"/>
                        <w:ind w:left="100"/>
                        <w:jc w:val="left"/>
                      </w:pPr>
                      <w:r>
                        <w:rPr>
                          <w:rStyle w:val="2Exact"/>
                          <w:color w:val="000000"/>
                          <w:spacing w:val="0"/>
                        </w:rPr>
                        <w:t xml:space="preserve">The shorts are made </w:t>
                      </w:r>
                      <w:r>
                        <w:rPr>
                          <w:rStyle w:val="210"/>
                          <w:color w:val="000000"/>
                          <w:spacing w:val="0"/>
                        </w:rPr>
                        <w:t xml:space="preserve">from </w:t>
                      </w:r>
                      <w:r>
                        <w:rPr>
                          <w:rStyle w:val="2Exact"/>
                          <w:color w:val="000000"/>
                          <w:spacing w:val="0"/>
                        </w:rPr>
                        <w:t>old jeans.</w:t>
                      </w:r>
                    </w:p>
                  </w:txbxContent>
                </v:textbox>
                <w10:wrap anchorx="margin"/>
              </v:shape>
            </w:pict>
          </mc:Fallback>
        </mc:AlternateContent>
      </w:r>
      <w:r>
        <w:rPr>
          <w:noProof/>
        </w:rPr>
        <mc:AlternateContent>
          <mc:Choice Requires="wps">
            <w:drawing>
              <wp:anchor distT="0" distB="0" distL="63500" distR="63500" simplePos="0" relativeHeight="251666432" behindDoc="0" locked="0" layoutInCell="1" allowOverlap="1">
                <wp:simplePos x="0" y="0"/>
                <wp:positionH relativeFrom="margin">
                  <wp:posOffset>823595</wp:posOffset>
                </wp:positionH>
                <wp:positionV relativeFrom="paragraph">
                  <wp:posOffset>5105400</wp:posOffset>
                </wp:positionV>
                <wp:extent cx="907415" cy="107950"/>
                <wp:effectExtent l="4445" t="0" r="2540" b="0"/>
                <wp:wrapNone/>
                <wp:docPr id="3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41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«от» (у), «из»</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1" o:spid="_x0000_s1065" type="#_x0000_t202" style="position:absolute;margin-left:64.85pt;margin-top:402pt;width:71.45pt;height:8.5pt;z-index:2516664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«от» (у), «из»</w:t>
                      </w:r>
                    </w:p>
                  </w:txbxContent>
                </v:textbox>
                <w10:wrap anchorx="margin"/>
              </v:shape>
            </w:pict>
          </mc:Fallback>
        </mc:AlternateContent>
      </w:r>
      <w:r>
        <w:rPr>
          <w:noProof/>
        </w:rPr>
        <mc:AlternateContent>
          <mc:Choice Requires="wps">
            <w:drawing>
              <wp:anchor distT="0" distB="0" distL="63500" distR="63500" simplePos="0" relativeHeight="251667456" behindDoc="0" locked="0" layoutInCell="1" allowOverlap="1">
                <wp:simplePos x="0" y="0"/>
                <wp:positionH relativeFrom="margin">
                  <wp:posOffset>140970</wp:posOffset>
                </wp:positionH>
                <wp:positionV relativeFrom="paragraph">
                  <wp:posOffset>5123815</wp:posOffset>
                </wp:positionV>
                <wp:extent cx="462280" cy="133350"/>
                <wp:effectExtent l="0" t="0" r="0" b="635"/>
                <wp:wrapNone/>
                <wp:docPr id="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From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2" o:spid="_x0000_s1066" type="#_x0000_t202" style="position:absolute;margin-left:11.1pt;margin-top:403.45pt;width:36.4pt;height:10.5pt;z-index:2516674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From</w:t>
                      </w:r>
                    </w:p>
                  </w:txbxContent>
                </v:textbox>
                <w10:wrap anchorx="margin"/>
              </v:shape>
            </w:pict>
          </mc:Fallback>
        </mc:AlternateContent>
      </w:r>
      <w:r>
        <w:rPr>
          <w:noProof/>
        </w:rPr>
        <mc:AlternateContent>
          <mc:Choice Requires="wps">
            <w:drawing>
              <wp:anchor distT="0" distB="0" distL="63500" distR="63500" simplePos="0" relativeHeight="251668480" behindDoc="0" locked="0" layoutInCell="1" allowOverlap="1">
                <wp:simplePos x="0" y="0"/>
                <wp:positionH relativeFrom="margin">
                  <wp:posOffset>2383790</wp:posOffset>
                </wp:positionH>
                <wp:positionV relativeFrom="paragraph">
                  <wp:posOffset>5394960</wp:posOffset>
                </wp:positionV>
                <wp:extent cx="1294130" cy="304800"/>
                <wp:effectExtent l="2540" t="3810" r="0" b="0"/>
                <wp:wrapNone/>
                <wp:docPr id="3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right="120"/>
                            </w:pPr>
                            <w:r>
                              <w:rPr>
                                <w:rStyle w:val="2Exact"/>
                                <w:color w:val="000000"/>
                                <w:spacing w:val="0"/>
                              </w:rPr>
                              <w:t xml:space="preserve">The hat </w:t>
                            </w:r>
                            <w:r>
                              <w:rPr>
                                <w:rStyle w:val="210"/>
                                <w:color w:val="000000"/>
                                <w:spacing w:val="0"/>
                              </w:rPr>
                              <w:t xml:space="preserve">of </w:t>
                            </w:r>
                            <w:r>
                              <w:rPr>
                                <w:rStyle w:val="2Exact"/>
                                <w:color w:val="000000"/>
                                <w:spacing w:val="0"/>
                              </w:rPr>
                              <w:t xml:space="preserve">my sister. A teacher </w:t>
                            </w:r>
                            <w:r>
                              <w:rPr>
                                <w:rStyle w:val="210"/>
                                <w:color w:val="000000"/>
                                <w:spacing w:val="0"/>
                              </w:rPr>
                              <w:t xml:space="preserve">of </w:t>
                            </w:r>
                            <w:r>
                              <w:rPr>
                                <w:rStyle w:val="2Exact"/>
                                <w:color w:val="000000"/>
                                <w:spacing w:val="0"/>
                              </w:rPr>
                              <w:t>English.</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3" o:spid="_x0000_s1067" type="#_x0000_t202" style="position:absolute;margin-left:187.7pt;margin-top:424.8pt;width:101.9pt;height:24pt;z-index:25166848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" filled="f" stroked="f">
                <v:textbox style="mso-fit-shape-to-text:t" inset="0,0,0,0">
                  <w:txbxContent>
                    <w:p w:rsidR="000E1D93" w:rsidRDefault="000E1D93">
                      <w:pPr>
                        <w:pStyle w:val="20"/>
                        <w:shd w:val="clear" w:color="auto" w:fill="auto"/>
                        <w:spacing w:before="0" w:after="0" w:line="240" w:lineRule="exact"/>
                        <w:ind w:left="100" w:right="120"/>
                      </w:pPr>
                      <w:r>
                        <w:rPr>
                          <w:rStyle w:val="2Exact"/>
                          <w:color w:val="000000"/>
                          <w:spacing w:val="0"/>
                        </w:rPr>
                        <w:t xml:space="preserve">The hat </w:t>
                      </w:r>
                      <w:r>
                        <w:rPr>
                          <w:rStyle w:val="210"/>
                          <w:color w:val="000000"/>
                          <w:spacing w:val="0"/>
                        </w:rPr>
                        <w:t xml:space="preserve">of </w:t>
                      </w:r>
                      <w:r>
                        <w:rPr>
                          <w:rStyle w:val="2Exact"/>
                          <w:color w:val="000000"/>
                          <w:spacing w:val="0"/>
                        </w:rPr>
                        <w:t xml:space="preserve">my sister. A teacher </w:t>
                      </w:r>
                      <w:r>
                        <w:rPr>
                          <w:rStyle w:val="210"/>
                          <w:color w:val="000000"/>
                          <w:spacing w:val="0"/>
                        </w:rPr>
                        <w:t xml:space="preserve">of </w:t>
                      </w:r>
                      <w:r>
                        <w:rPr>
                          <w:rStyle w:val="2Exact"/>
                          <w:color w:val="000000"/>
                          <w:spacing w:val="0"/>
                        </w:rPr>
                        <w:t>English.</w:t>
                      </w:r>
                    </w:p>
                  </w:txbxContent>
                </v:textbox>
                <w10:wrap anchorx="margin"/>
              </v:shape>
            </w:pict>
          </mc:Fallback>
        </mc:AlternateContent>
      </w:r>
      <w:r>
        <w:rPr>
          <w:noProof/>
        </w:rPr>
        <mc:AlternateContent>
          <mc:Choice Requires="wps">
            <w:drawing>
              <wp:anchor distT="0" distB="0" distL="63500" distR="63500" simplePos="0" relativeHeight="251669504" behindDoc="0" locked="0" layoutInCell="1" allowOverlap="1">
                <wp:simplePos x="0" y="0"/>
                <wp:positionH relativeFrom="margin">
                  <wp:posOffset>820420</wp:posOffset>
                </wp:positionH>
                <wp:positionV relativeFrom="paragraph">
                  <wp:posOffset>5413375</wp:posOffset>
                </wp:positionV>
                <wp:extent cx="1535430" cy="304800"/>
                <wp:effectExtent l="1270" t="3175" r="0" b="0"/>
                <wp:wrapNone/>
                <wp:docPr id="3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54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right="100"/>
                            </w:pPr>
                            <w:r>
                              <w:rPr>
                                <w:rStyle w:val="2Exact"/>
                                <w:color w:val="000000"/>
                                <w:spacing w:val="0"/>
                                <w:lang w:val="ru-RU" w:eastAsia="ru-RU"/>
                              </w:rPr>
                              <w:t>соответствует русскому родительному падежу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4" o:spid="_x0000_s1068" type="#_x0000_t202" style="position:absolute;margin-left:64.6pt;margin-top:426.25pt;width:120.9pt;height:24pt;z-index:25166950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" filled="f" stroked="f">
                <v:textbox style="mso-fit-shape-to-text:t" inset="0,0,0,0">
                  <w:txbxContent>
                    <w:p w:rsidR="000E1D93" w:rsidRDefault="000E1D93">
                      <w:pPr>
                        <w:pStyle w:val="20"/>
                        <w:shd w:val="clear" w:color="auto" w:fill="auto"/>
                        <w:spacing w:before="0" w:after="0" w:line="240" w:lineRule="exact"/>
                        <w:ind w:left="100" w:right="100"/>
                      </w:pPr>
                      <w:r>
                        <w:rPr>
                          <w:rStyle w:val="2Exact"/>
                          <w:color w:val="000000"/>
                          <w:spacing w:val="0"/>
                          <w:lang w:val="ru-RU" w:eastAsia="ru-RU"/>
                        </w:rPr>
                        <w:t>соответствует русскому родительному падежу</w:t>
                      </w:r>
                    </w:p>
                  </w:txbxContent>
                </v:textbox>
                <w10:wrap anchorx="margin"/>
              </v:shape>
            </w:pict>
          </mc:Fallback>
        </mc:AlternateContent>
      </w:r>
      <w:r>
        <w:rPr>
          <w:noProof/>
        </w:rPr>
        <mc:AlternateContent>
          <mc:Choice Requires="wps">
            <w:drawing>
              <wp:anchor distT="0" distB="0" distL="63500" distR="63500" simplePos="0" relativeHeight="251670528" behindDoc="0" locked="0" layoutInCell="1" allowOverlap="1">
                <wp:simplePos x="0" y="0"/>
                <wp:positionH relativeFrom="margin">
                  <wp:posOffset>143510</wp:posOffset>
                </wp:positionH>
                <wp:positionV relativeFrom="paragraph">
                  <wp:posOffset>5483225</wp:posOffset>
                </wp:positionV>
                <wp:extent cx="300990" cy="133350"/>
                <wp:effectExtent l="635" t="0" r="3175" b="3175"/>
                <wp:wrapNone/>
                <wp:docPr id="29"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Of</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5" o:spid="_x0000_s1069" type="#_x0000_t202" style="position:absolute;margin-left:11.3pt;margin-top:431.75pt;width:23.7pt;height:10.5pt;z-index:2516705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Of</w:t>
                      </w:r>
                    </w:p>
                  </w:txbxContent>
                </v:textbox>
                <w10:wrap anchorx="margin"/>
              </v:shape>
            </w:pict>
          </mc:Fallback>
        </mc:AlternateContent>
      </w:r>
      <w:r>
        <w:rPr>
          <w:noProof/>
        </w:rPr>
        <mc:AlternateContent>
          <mc:Choice Requires="wps">
            <w:drawing>
              <wp:anchor distT="0" distB="0" distL="63500" distR="63500" simplePos="0" relativeHeight="251671552" behindDoc="0" locked="0" layoutInCell="1" allowOverlap="1">
                <wp:simplePos x="0" y="0"/>
                <wp:positionH relativeFrom="margin">
                  <wp:posOffset>146685</wp:posOffset>
                </wp:positionH>
                <wp:positionV relativeFrom="paragraph">
                  <wp:posOffset>5784850</wp:posOffset>
                </wp:positionV>
                <wp:extent cx="547370" cy="133350"/>
                <wp:effectExtent l="3810" t="3175" r="1270" b="0"/>
                <wp:wrapNone/>
                <wp:docPr id="2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37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Within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6" o:spid="_x0000_s1070" type="#_x0000_t202" style="position:absolute;margin-left:11.55pt;margin-top:455.5pt;width:43.1pt;height:10.5pt;z-index:2516715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Within</w:t>
                      </w:r>
                    </w:p>
                  </w:txbxContent>
                </v:textbox>
                <w10:wrap anchorx="margin"/>
              </v:shape>
            </w:pict>
          </mc:Fallback>
        </mc:AlternateContent>
      </w:r>
      <w:r>
        <w:rPr>
          <w:noProof/>
        </w:rPr>
        <mc:AlternateContent>
          <mc:Choice Requires="wps">
            <w:drawing>
              <wp:anchor distT="0" distB="0" distL="63500" distR="63500" simplePos="0" relativeHeight="251672576" behindDoc="0" locked="0" layoutInCell="1" allowOverlap="1">
                <wp:simplePos x="0" y="0"/>
                <wp:positionH relativeFrom="margin">
                  <wp:posOffset>2393315</wp:posOffset>
                </wp:positionH>
                <wp:positionV relativeFrom="paragraph">
                  <wp:posOffset>5806440</wp:posOffset>
                </wp:positionV>
                <wp:extent cx="1781810" cy="107950"/>
                <wp:effectExtent l="2540" t="0" r="0" b="635"/>
                <wp:wrapNone/>
                <wp:docPr id="2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81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rPr>
                              <w:t xml:space="preserve">You must do it </w:t>
                            </w:r>
                            <w:r>
                              <w:rPr>
                                <w:rStyle w:val="210"/>
                                <w:color w:val="000000"/>
                                <w:spacing w:val="0"/>
                              </w:rPr>
                              <w:t xml:space="preserve">within </w:t>
                            </w:r>
                            <w:r>
                              <w:rPr>
                                <w:rStyle w:val="2Exact"/>
                                <w:color w:val="000000"/>
                                <w:spacing w:val="0"/>
                              </w:rPr>
                              <w:t>a week.</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7" o:spid="_x0000_s1071" type="#_x0000_t202" style="position:absolute;margin-left:188.45pt;margin-top:457.2pt;width:140.3pt;height:8.5pt;z-index:2516725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rPr>
                        <w:t xml:space="preserve">You must do it </w:t>
                      </w:r>
                      <w:r>
                        <w:rPr>
                          <w:rStyle w:val="210"/>
                          <w:color w:val="000000"/>
                          <w:spacing w:val="0"/>
                        </w:rPr>
                        <w:t xml:space="preserve">within </w:t>
                      </w:r>
                      <w:r>
                        <w:rPr>
                          <w:rStyle w:val="2Exact"/>
                          <w:color w:val="000000"/>
                          <w:spacing w:val="0"/>
                        </w:rPr>
                        <w:t>a week.</w:t>
                      </w:r>
                    </w:p>
                  </w:txbxContent>
                </v:textbox>
                <w10:wrap anchorx="margin"/>
              </v:shape>
            </w:pict>
          </mc:Fallback>
        </mc:AlternateContent>
      </w:r>
      <w:r>
        <w:rPr>
          <w:noProof/>
        </w:rPr>
        <mc:AlternateContent>
          <mc:Choice Requires="wps">
            <w:drawing>
              <wp:anchor distT="0" distB="0" distL="63500" distR="63500" simplePos="0" relativeHeight="251673600" behindDoc="0" locked="0" layoutInCell="1" allowOverlap="1">
                <wp:simplePos x="0" y="0"/>
                <wp:positionH relativeFrom="margin">
                  <wp:posOffset>823595</wp:posOffset>
                </wp:positionH>
                <wp:positionV relativeFrom="paragraph">
                  <wp:posOffset>5805805</wp:posOffset>
                </wp:positionV>
                <wp:extent cx="1044575" cy="107950"/>
                <wp:effectExtent l="4445" t="0" r="0" b="1270"/>
                <wp:wrapNone/>
                <wp:docPr id="2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 в пределах</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8" o:spid="_x0000_s1072" type="#_x0000_t202" style="position:absolute;margin-left:64.85pt;margin-top:457.15pt;width:82.25pt;height:8.5pt;z-index:25167360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«в», в пределах</w:t>
                      </w:r>
                    </w:p>
                  </w:txbxContent>
                </v:textbox>
                <w10:wrap anchorx="margin"/>
              </v:shape>
            </w:pict>
          </mc:Fallback>
        </mc:AlternateContent>
      </w:r>
      <w:r>
        <w:rPr>
          <w:noProof/>
        </w:rPr>
        <mc:AlternateContent>
          <mc:Choice Requires="wps">
            <w:drawing>
              <wp:anchor distT="0" distB="0" distL="63500" distR="63500" simplePos="0" relativeHeight="251674624" behindDoc="0" locked="0" layoutInCell="1" allowOverlap="1">
                <wp:simplePos x="0" y="0"/>
                <wp:positionH relativeFrom="margin">
                  <wp:posOffset>2393315</wp:posOffset>
                </wp:positionH>
                <wp:positionV relativeFrom="paragraph">
                  <wp:posOffset>6041390</wp:posOffset>
                </wp:positionV>
                <wp:extent cx="2065655" cy="240665"/>
                <wp:effectExtent l="2540" t="2540" r="0" b="4445"/>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65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39" w:line="170" w:lineRule="exact"/>
                              <w:ind w:left="100"/>
                              <w:jc w:val="left"/>
                            </w:pPr>
                            <w:r>
                              <w:rPr>
                                <w:rStyle w:val="28pt"/>
                                <w:color w:val="000000"/>
                                <w:spacing w:val="0"/>
                              </w:rPr>
                              <w:t xml:space="preserve">Between </w:t>
                            </w:r>
                            <w:r>
                              <w:rPr>
                                <w:rStyle w:val="2Exact"/>
                                <w:color w:val="000000"/>
                                <w:spacing w:val="0"/>
                              </w:rPr>
                              <w:t>the desks.</w:t>
                            </w:r>
                          </w:p>
                          <w:p w:rsidR="000E1D93" w:rsidRDefault="000E1D93">
                            <w:pPr>
                              <w:pStyle w:val="20"/>
                              <w:shd w:val="clear" w:color="auto" w:fill="auto"/>
                              <w:spacing w:before="0" w:after="0" w:line="170" w:lineRule="exact"/>
                              <w:ind w:left="100"/>
                              <w:jc w:val="left"/>
                            </w:pPr>
                            <w:r>
                              <w:rPr>
                                <w:rStyle w:val="28pt"/>
                                <w:color w:val="000000"/>
                                <w:spacing w:val="0"/>
                              </w:rPr>
                              <w:t xml:space="preserve">Between </w:t>
                            </w:r>
                            <w:r>
                              <w:rPr>
                                <w:rStyle w:val="2Exact"/>
                                <w:color w:val="000000"/>
                                <w:spacing w:val="0"/>
                              </w:rPr>
                              <w:t xml:space="preserve">you and me </w:t>
                            </w:r>
                            <w:r>
                              <w:rPr>
                                <w:rStyle w:val="2Exact"/>
                                <w:color w:val="000000"/>
                                <w:spacing w:val="0"/>
                                <w:lang w:val="ru-RU" w:eastAsia="ru-RU"/>
                              </w:rPr>
                              <w:t>(между нами)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9" o:spid="_x0000_s1073" type="#_x0000_t202" style="position:absolute;margin-left:188.45pt;margin-top:475.7pt;width:162.65pt;height:18.95pt;z-index:25167462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" filled="f" stroked="f">
                <v:textbox style="mso-fit-shape-to-text:t" inset="0,0,0,0">
                  <w:txbxContent>
                    <w:p w:rsidR="000E1D93" w:rsidRDefault="000E1D93">
                      <w:pPr>
                        <w:pStyle w:val="20"/>
                        <w:shd w:val="clear" w:color="auto" w:fill="auto"/>
                        <w:spacing w:before="0" w:after="39" w:line="170" w:lineRule="exact"/>
                        <w:ind w:left="100"/>
                        <w:jc w:val="left"/>
                      </w:pPr>
                      <w:r>
                        <w:rPr>
                          <w:rStyle w:val="28pt"/>
                          <w:color w:val="000000"/>
                          <w:spacing w:val="0"/>
                        </w:rPr>
                        <w:t xml:space="preserve">Between </w:t>
                      </w:r>
                      <w:r>
                        <w:rPr>
                          <w:rStyle w:val="2Exact"/>
                          <w:color w:val="000000"/>
                          <w:spacing w:val="0"/>
                        </w:rPr>
                        <w:t>the desks.</w:t>
                      </w:r>
                    </w:p>
                    <w:p w:rsidR="000E1D93" w:rsidRDefault="000E1D93">
                      <w:pPr>
                        <w:pStyle w:val="20"/>
                        <w:shd w:val="clear" w:color="auto" w:fill="auto"/>
                        <w:spacing w:before="0" w:after="0" w:line="170" w:lineRule="exact"/>
                        <w:ind w:left="100"/>
                        <w:jc w:val="left"/>
                      </w:pPr>
                      <w:r>
                        <w:rPr>
                          <w:rStyle w:val="28pt"/>
                          <w:color w:val="000000"/>
                          <w:spacing w:val="0"/>
                        </w:rPr>
                        <w:t xml:space="preserve">Between </w:t>
                      </w:r>
                      <w:r>
                        <w:rPr>
                          <w:rStyle w:val="2Exact"/>
                          <w:color w:val="000000"/>
                          <w:spacing w:val="0"/>
                        </w:rPr>
                        <w:t xml:space="preserve">you and me </w:t>
                      </w:r>
                      <w:r>
                        <w:rPr>
                          <w:rStyle w:val="2Exact"/>
                          <w:color w:val="000000"/>
                          <w:spacing w:val="0"/>
                          <w:lang w:val="ru-RU" w:eastAsia="ru-RU"/>
                        </w:rPr>
                        <w:t>(между нами)</w:t>
                      </w:r>
                    </w:p>
                  </w:txbxContent>
                </v:textbox>
                <w10:wrap anchorx="margin"/>
              </v:shape>
            </w:pict>
          </mc:Fallback>
        </mc:AlternateContent>
      </w:r>
      <w:r>
        <w:rPr>
          <w:noProof/>
        </w:rPr>
        <mc:AlternateContent>
          <mc:Choice Requires="wps">
            <w:drawing>
              <wp:anchor distT="0" distB="0" distL="63500" distR="63500" simplePos="0" relativeHeight="251675648" behindDoc="0" locked="0" layoutInCell="1" allowOverlap="1">
                <wp:simplePos x="0" y="0"/>
                <wp:positionH relativeFrom="margin">
                  <wp:posOffset>153035</wp:posOffset>
                </wp:positionH>
                <wp:positionV relativeFrom="paragraph">
                  <wp:posOffset>6132195</wp:posOffset>
                </wp:positionV>
                <wp:extent cx="651510" cy="133350"/>
                <wp:effectExtent l="635" t="0" r="0" b="1905"/>
                <wp:wrapNone/>
                <wp:docPr id="2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Between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0" o:spid="_x0000_s1074" type="#_x0000_t202" style="position:absolute;margin-left:12.05pt;margin-top:482.85pt;width:51.3pt;height:10.5pt;z-index:25167564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08swIAALI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Between</w:t>
                      </w:r>
                    </w:p>
                  </w:txbxContent>
                </v:textbox>
                <w10:wrap anchorx="margin"/>
              </v:shape>
            </w:pict>
          </mc:Fallback>
        </mc:AlternateContent>
      </w:r>
      <w:r>
        <w:rPr>
          <w:noProof/>
        </w:rPr>
        <mc:AlternateContent>
          <mc:Choice Requires="wps">
            <w:drawing>
              <wp:anchor distT="0" distB="0" distL="63500" distR="63500" simplePos="0" relativeHeight="251676672" behindDoc="0" locked="0" layoutInCell="1" allowOverlap="1">
                <wp:simplePos x="0" y="0"/>
                <wp:positionH relativeFrom="margin">
                  <wp:posOffset>826770</wp:posOffset>
                </wp:positionH>
                <wp:positionV relativeFrom="paragraph">
                  <wp:posOffset>6177280</wp:posOffset>
                </wp:positionV>
                <wp:extent cx="608330" cy="107950"/>
                <wp:effectExtent l="0" t="0" r="3175" b="1270"/>
                <wp:wrapNone/>
                <wp:docPr id="2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«между»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1" o:spid="_x0000_s1075" type="#_x0000_t202" style="position:absolute;margin-left:65.1pt;margin-top:486.4pt;width:47.9pt;height:8.5pt;z-index:25167667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«между»</w:t>
                      </w:r>
                    </w:p>
                  </w:txbxContent>
                </v:textbox>
                <w10:wrap anchorx="margin"/>
              </v:shape>
            </w:pict>
          </mc:Fallback>
        </mc:AlternateContent>
      </w:r>
      <w:r>
        <w:rPr>
          <w:noProof/>
        </w:rPr>
        <mc:AlternateContent>
          <mc:Choice Requires="wps">
            <w:drawing>
              <wp:anchor distT="0" distB="0" distL="63500" distR="63500" simplePos="0" relativeHeight="251677696" behindDoc="0" locked="0" layoutInCell="1" allowOverlap="1">
                <wp:simplePos x="0" y="0"/>
                <wp:positionH relativeFrom="margin">
                  <wp:posOffset>2393315</wp:posOffset>
                </wp:positionH>
                <wp:positionV relativeFrom="paragraph">
                  <wp:posOffset>6400800</wp:posOffset>
                </wp:positionV>
                <wp:extent cx="1449705" cy="304800"/>
                <wp:effectExtent l="2540" t="0" r="0" b="0"/>
                <wp:wrapNone/>
                <wp:docPr id="2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240" w:lineRule="exact"/>
                              <w:ind w:left="100" w:right="100"/>
                              <w:jc w:val="left"/>
                            </w:pPr>
                            <w:r>
                              <w:rPr>
                                <w:rStyle w:val="210"/>
                                <w:color w:val="000000"/>
                                <w:spacing w:val="0"/>
                              </w:rPr>
                              <w:t xml:space="preserve">Among </w:t>
                            </w:r>
                            <w:r>
                              <w:rPr>
                                <w:rStyle w:val="2Exact"/>
                                <w:color w:val="000000"/>
                                <w:spacing w:val="0"/>
                              </w:rPr>
                              <w:t xml:space="preserve">the people. </w:t>
                            </w:r>
                            <w:r>
                              <w:rPr>
                                <w:rStyle w:val="210"/>
                                <w:color w:val="000000"/>
                                <w:spacing w:val="0"/>
                              </w:rPr>
                              <w:t xml:space="preserve">Among </w:t>
                            </w:r>
                            <w:r>
                              <w:rPr>
                                <w:rStyle w:val="2Exact"/>
                                <w:color w:val="000000"/>
                                <w:spacing w:val="0"/>
                              </w:rPr>
                              <w:t xml:space="preserve">us, </w:t>
                            </w:r>
                            <w:r>
                              <w:rPr>
                                <w:rStyle w:val="210"/>
                                <w:color w:val="000000"/>
                                <w:spacing w:val="0"/>
                              </w:rPr>
                              <w:t xml:space="preserve">among </w:t>
                            </w:r>
                            <w:r>
                              <w:rPr>
                                <w:rStyle w:val="2Exact"/>
                                <w:color w:val="000000"/>
                                <w:spacing w:val="0"/>
                              </w:rPr>
                              <w:t>them.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2" o:spid="_x0000_s1076" type="#_x0000_t202" style="position:absolute;margin-left:188.45pt;margin-top:7in;width:114.15pt;height:24pt;z-index:2516776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" filled="f" stroked="f">
                <v:textbox style="mso-fit-shape-to-text:t" inset="0,0,0,0">
                  <w:txbxContent>
                    <w:p w:rsidR="000E1D93" w:rsidRDefault="000E1D93">
                      <w:pPr>
                        <w:pStyle w:val="20"/>
                        <w:shd w:val="clear" w:color="auto" w:fill="auto"/>
                        <w:spacing w:before="0" w:after="0" w:line="240" w:lineRule="exact"/>
                        <w:ind w:left="100" w:right="100"/>
                        <w:jc w:val="left"/>
                      </w:pPr>
                      <w:r>
                        <w:rPr>
                          <w:rStyle w:val="210"/>
                          <w:color w:val="000000"/>
                          <w:spacing w:val="0"/>
                        </w:rPr>
                        <w:t xml:space="preserve">Among </w:t>
                      </w:r>
                      <w:r>
                        <w:rPr>
                          <w:rStyle w:val="2Exact"/>
                          <w:color w:val="000000"/>
                          <w:spacing w:val="0"/>
                        </w:rPr>
                        <w:t xml:space="preserve">the people. </w:t>
                      </w:r>
                      <w:r>
                        <w:rPr>
                          <w:rStyle w:val="210"/>
                          <w:color w:val="000000"/>
                          <w:spacing w:val="0"/>
                        </w:rPr>
                        <w:t xml:space="preserve">Among </w:t>
                      </w:r>
                      <w:r>
                        <w:rPr>
                          <w:rStyle w:val="2Exact"/>
                          <w:color w:val="000000"/>
                          <w:spacing w:val="0"/>
                        </w:rPr>
                        <w:t xml:space="preserve">us, </w:t>
                      </w:r>
                      <w:r>
                        <w:rPr>
                          <w:rStyle w:val="210"/>
                          <w:color w:val="000000"/>
                          <w:spacing w:val="0"/>
                        </w:rPr>
                        <w:t xml:space="preserve">among </w:t>
                      </w:r>
                      <w:r>
                        <w:rPr>
                          <w:rStyle w:val="2Exact"/>
                          <w:color w:val="000000"/>
                          <w:spacing w:val="0"/>
                        </w:rPr>
                        <w:t>them.</w:t>
                      </w:r>
                    </w:p>
                  </w:txbxContent>
                </v:textbox>
                <w10:wrap anchorx="margin"/>
              </v:shape>
            </w:pict>
          </mc:Fallback>
        </mc:AlternateContent>
      </w:r>
      <w:r>
        <w:rPr>
          <w:noProof/>
        </w:rPr>
        <mc:AlternateContent>
          <mc:Choice Requires="wps">
            <w:drawing>
              <wp:anchor distT="0" distB="0" distL="63500" distR="63500" simplePos="0" relativeHeight="251678720" behindDoc="0" locked="0" layoutInCell="1" allowOverlap="1">
                <wp:simplePos x="0" y="0"/>
                <wp:positionH relativeFrom="margin">
                  <wp:posOffset>149860</wp:posOffset>
                </wp:positionH>
                <wp:positionV relativeFrom="paragraph">
                  <wp:posOffset>6436995</wp:posOffset>
                </wp:positionV>
                <wp:extent cx="584200" cy="133350"/>
                <wp:effectExtent l="0" t="0" r="0" b="1905"/>
                <wp:wrapNone/>
                <wp:docPr id="2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Among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3" o:spid="_x0000_s1077" type="#_x0000_t202" style="position:absolute;margin-left:11.8pt;margin-top:506.85pt;width:46pt;height:10.5pt;z-index:2516787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" filled="f" stroked="f">
                <v:textbox style="mso-fit-shape-to-text:t" inset="0,0,0,0">
                  <w:txbxContent>
                    <w:p w:rsidR="000E1D93" w:rsidRDefault="000E1D93">
                      <w:pPr>
                        <w:pStyle w:val="6"/>
                        <w:shd w:val="clear" w:color="auto" w:fill="auto"/>
                        <w:spacing w:before="0" w:line="210" w:lineRule="exact"/>
                        <w:ind w:left="100"/>
                        <w:jc w:val="left"/>
                      </w:pPr>
                      <w:r>
                        <w:rPr>
                          <w:rStyle w:val="6Exact"/>
                          <w:b/>
                          <w:bCs/>
                          <w:color w:val="000000"/>
                          <w:spacing w:val="0"/>
                          <w:lang w:val="en-US" w:eastAsia="en-US"/>
                        </w:rPr>
                        <w:t>Among</w:t>
                      </w:r>
                    </w:p>
                  </w:txbxContent>
                </v:textbox>
                <w10:wrap anchorx="margin"/>
              </v:shape>
            </w:pict>
          </mc:Fallback>
        </mc:AlternateContent>
      </w:r>
      <w:r>
        <w:rPr>
          <w:noProof/>
        </w:rPr>
        <mc:AlternateContent>
          <mc:Choice Requires="wps">
            <w:drawing>
              <wp:anchor distT="0" distB="0" distL="63500" distR="63500" simplePos="0" relativeHeight="251679744" behindDoc="0" locked="0" layoutInCell="1" allowOverlap="1">
                <wp:simplePos x="0" y="0"/>
                <wp:positionH relativeFrom="margin">
                  <wp:posOffset>832485</wp:posOffset>
                </wp:positionH>
                <wp:positionV relativeFrom="paragraph">
                  <wp:posOffset>6482080</wp:posOffset>
                </wp:positionV>
                <wp:extent cx="568960" cy="107950"/>
                <wp:effectExtent l="3810" t="0" r="0" b="1270"/>
                <wp:wrapNone/>
                <wp:docPr id="20"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«среди»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4" o:spid="_x0000_s1078" type="#_x0000_t202" style="position:absolute;margin-left:65.55pt;margin-top:510.4pt;width:44.8pt;height:8.5pt;z-index:2516797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" filled="f" stroked="f">
                <v:textbox style="mso-fit-shape-to-text:t" inset="0,0,0,0">
                  <w:txbxContent>
                    <w:p w:rsidR="000E1D93" w:rsidRDefault="000E1D93">
                      <w:pPr>
                        <w:pStyle w:val="20"/>
                        <w:shd w:val="clear" w:color="auto" w:fill="auto"/>
                        <w:spacing w:before="0" w:after="0" w:line="170" w:lineRule="exact"/>
                        <w:ind w:left="100"/>
                        <w:jc w:val="left"/>
                      </w:pPr>
                      <w:r>
                        <w:rPr>
                          <w:rStyle w:val="2Exact"/>
                          <w:color w:val="000000"/>
                          <w:spacing w:val="0"/>
                          <w:lang w:val="ru-RU" w:eastAsia="ru-RU"/>
                        </w:rPr>
                        <w:t>«среди»</w:t>
                      </w:r>
                    </w:p>
                  </w:txbxContent>
                </v:textbox>
                <w10:wrap anchorx="margin"/>
              </v:shape>
            </w:pict>
          </mc:Fallback>
        </mc:AlternateContent>
      </w: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477" w:lineRule="exact"/>
        <w:rPr>
          <w:color w:val="auto"/>
          <w:lang w:val="en-US"/>
        </w:rPr>
      </w:pPr>
    </w:p>
    <w:p w:rsidR="000E1D93" w:rsidRPr="00BA048D" w:rsidRDefault="000E1D93">
      <w:pPr>
        <w:rPr>
          <w:color w:val="auto"/>
          <w:sz w:val="2"/>
          <w:szCs w:val="2"/>
          <w:lang w:val="en-US"/>
        </w:rPr>
        <w:sectPr w:rsidR="000E1D93" w:rsidRPr="00BA048D">
          <w:pgSz w:w="11909" w:h="16838"/>
          <w:pgMar w:top="3071" w:right="1910" w:bottom="3071" w:left="1910" w:header="0" w:footer="3" w:gutter="0"/>
          <w:cols w:space="720"/>
          <w:noEndnote/>
          <w:docGrid w:linePitch="360"/>
        </w:sectPr>
      </w:pPr>
    </w:p>
    <w:p w:rsidR="000E1D93" w:rsidRPr="00BA048D" w:rsidRDefault="000E1D93">
      <w:pPr>
        <w:pStyle w:val="a4"/>
        <w:shd w:val="clear" w:color="auto" w:fill="auto"/>
        <w:tabs>
          <w:tab w:val="left" w:pos="762"/>
        </w:tabs>
        <w:spacing w:after="246" w:line="260" w:lineRule="exact"/>
        <w:ind w:left="40" w:firstLine="0"/>
        <w:rPr>
          <w:lang w:val="en-US"/>
        </w:rPr>
      </w:pPr>
      <w:r>
        <w:rPr>
          <w:rStyle w:val="1"/>
          <w:color w:val="000000"/>
          <w:lang w:val="en-US" w:eastAsia="en-US"/>
        </w:rPr>
        <w:lastRenderedPageBreak/>
        <w:t>in</w:t>
      </w:r>
      <w:r>
        <w:rPr>
          <w:rStyle w:val="1"/>
          <w:color w:val="000000"/>
          <w:lang w:val="en-US" w:eastAsia="en-US"/>
        </w:rPr>
        <w:tab/>
        <w:t>inspecial, insincere, insulate, insure</w:t>
      </w:r>
    </w:p>
    <w:p w:rsidR="000E1D93" w:rsidRPr="00BA048D" w:rsidRDefault="000E1D93">
      <w:pPr>
        <w:pStyle w:val="a4"/>
        <w:shd w:val="clear" w:color="auto" w:fill="auto"/>
        <w:tabs>
          <w:tab w:val="left" w:pos="762"/>
        </w:tabs>
        <w:spacing w:after="0" w:line="260" w:lineRule="exact"/>
        <w:ind w:left="40" w:firstLine="0"/>
        <w:rPr>
          <w:lang w:val="en-US"/>
        </w:rPr>
        <w:sectPr w:rsidR="000E1D93" w:rsidRPr="00BA048D">
          <w:pgSz w:w="11909" w:h="16838"/>
          <w:pgMar w:top="1270" w:right="4274" w:bottom="1270" w:left="1404" w:header="0" w:footer="3" w:gutter="0"/>
          <w:cols w:space="720"/>
          <w:noEndnote/>
          <w:docGrid w:linePitch="360"/>
        </w:sectPr>
      </w:pPr>
      <w:r>
        <w:rPr>
          <w:rStyle w:val="1"/>
          <w:color w:val="000000"/>
          <w:lang w:val="en-US" w:eastAsia="en-US"/>
        </w:rPr>
        <w:t>dis</w:t>
      </w:r>
      <w:r>
        <w:rPr>
          <w:rStyle w:val="1"/>
          <w:color w:val="000000"/>
          <w:lang w:val="en-US" w:eastAsia="en-US"/>
        </w:rPr>
        <w:tab/>
        <w:t>disagree, disappoint, disarrange, disconsider</w:t>
      </w:r>
    </w:p>
    <w:p w:rsidR="000E1D93" w:rsidRPr="00BA048D" w:rsidRDefault="00425A23">
      <w:pPr>
        <w:spacing w:line="360" w:lineRule="exact"/>
        <w:rPr>
          <w:color w:val="auto"/>
          <w:lang w:val="en-US"/>
        </w:rPr>
      </w:pPr>
      <w:r>
        <w:rPr>
          <w:noProof/>
        </w:rPr>
        <w:lastRenderedPageBreak/>
        <mc:AlternateContent>
          <mc:Choice Requires="wps">
            <w:drawing>
              <wp:anchor distT="0" distB="0" distL="63500" distR="63500" simplePos="0" relativeHeight="251680768" behindDoc="0" locked="0" layoutInCell="1" allowOverlap="1">
                <wp:simplePos x="0" y="0"/>
                <wp:positionH relativeFrom="margin">
                  <wp:posOffset>-46990</wp:posOffset>
                </wp:positionH>
                <wp:positionV relativeFrom="paragraph">
                  <wp:posOffset>1270</wp:posOffset>
                </wp:positionV>
                <wp:extent cx="1242695" cy="1847850"/>
                <wp:effectExtent l="635" t="1270" r="4445" b="0"/>
                <wp:wrapNone/>
                <wp:docPr id="19"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695" cy="1847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485" w:lineRule="exact"/>
                              <w:ind w:left="120" w:right="100" w:firstLine="0"/>
                              <w:jc w:val="left"/>
                            </w:pPr>
                            <w:r>
                              <w:rPr>
                                <w:rStyle w:val="Exact"/>
                                <w:color w:val="000000"/>
                                <w:spacing w:val="0"/>
                                <w:sz w:val="24"/>
                                <w:szCs w:val="24"/>
                              </w:rPr>
                              <w:t>power (ful) sleep (less) attend (ance) happy (iness) adventure (ous) artist (ic) wit (ty)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5" o:spid="_x0000_s1079" type="#_x0000_t202" style="position:absolute;margin-left:-3.7pt;margin-top:.1pt;width:97.85pt;height:145.5pt;z-index:2516807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" filled="f" stroked="f">
                <v:textbox style="mso-fit-shape-to-text:t" inset="0,0,0,0">
                  <w:txbxContent>
                    <w:p w:rsidR="000E1D93" w:rsidRDefault="000E1D93">
                      <w:pPr>
                        <w:pStyle w:val="a4"/>
                        <w:shd w:val="clear" w:color="auto" w:fill="auto"/>
                        <w:spacing w:after="0" w:line="485" w:lineRule="exact"/>
                        <w:ind w:left="120" w:right="100" w:firstLine="0"/>
                        <w:jc w:val="left"/>
                      </w:pPr>
                      <w:r>
                        <w:rPr>
                          <w:rStyle w:val="Exact"/>
                          <w:color w:val="000000"/>
                          <w:spacing w:val="0"/>
                          <w:sz w:val="24"/>
                          <w:szCs w:val="24"/>
                        </w:rPr>
                        <w:t>power (ful) sleep (less) attend (ance) happy (iness) adventure (ous) artist (ic) wit (ty)</w:t>
                      </w:r>
                    </w:p>
                  </w:txbxContent>
                </v:textbox>
                <w10:wrap anchorx="margin"/>
              </v:shape>
            </w:pict>
          </mc:Fallback>
        </mc:AlternateContent>
      </w:r>
      <w:r>
        <w:rPr>
          <w:noProof/>
        </w:rPr>
        <mc:AlternateContent>
          <mc:Choice Requires="wps">
            <w:drawing>
              <wp:anchor distT="0" distB="0" distL="63500" distR="63500" simplePos="0" relativeHeight="251681792" behindDoc="0" locked="0" layoutInCell="1" allowOverlap="1">
                <wp:simplePos x="0" y="0"/>
                <wp:positionH relativeFrom="margin">
                  <wp:posOffset>2470785</wp:posOffset>
                </wp:positionH>
                <wp:positionV relativeFrom="paragraph">
                  <wp:posOffset>1270</wp:posOffset>
                </wp:positionV>
                <wp:extent cx="1172210" cy="2155825"/>
                <wp:effectExtent l="3810" t="1270" r="0" b="0"/>
                <wp:wrapNone/>
                <wp:docPr id="1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210" cy="215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485" w:lineRule="exact"/>
                              <w:ind w:left="100" w:right="100" w:firstLine="0"/>
                              <w:jc w:val="left"/>
                            </w:pPr>
                            <w:r>
                              <w:rPr>
                                <w:rStyle w:val="Exact"/>
                                <w:color w:val="000000"/>
                                <w:spacing w:val="0"/>
                                <w:sz w:val="24"/>
                                <w:szCs w:val="24"/>
                              </w:rPr>
                              <w:t>(re) write perfume (ry) translate (tion) execute (ive) cruel (ty) energy (etic) (in) decisive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6" o:spid="_x0000_s1080" type="#_x0000_t202" style="position:absolute;margin-left:194.55pt;margin-top:.1pt;width:92.3pt;height:169.75pt;z-index:2516817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UcsAIAALQ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" filled="f" stroked="f">
                <v:textbox style="mso-fit-shape-to-text:t" inset="0,0,0,0">
                  <w:txbxContent>
                    <w:p w:rsidR="000E1D93" w:rsidRDefault="000E1D93">
                      <w:pPr>
                        <w:pStyle w:val="a4"/>
                        <w:shd w:val="clear" w:color="auto" w:fill="auto"/>
                        <w:spacing w:after="0" w:line="485" w:lineRule="exact"/>
                        <w:ind w:left="100" w:right="100" w:firstLine="0"/>
                        <w:jc w:val="left"/>
                      </w:pPr>
                      <w:r>
                        <w:rPr>
                          <w:rStyle w:val="Exact"/>
                          <w:color w:val="000000"/>
                          <w:spacing w:val="0"/>
                          <w:sz w:val="24"/>
                          <w:szCs w:val="24"/>
                        </w:rPr>
                        <w:t>(re) write perfume (ry) translate (tion) execute (ive) cruel (ty) energy (etic) (in) decisive</w:t>
                      </w:r>
                    </w:p>
                  </w:txbxContent>
                </v:textbox>
                <w10:wrap anchorx="margin"/>
              </v:shape>
            </w:pict>
          </mc:Fallback>
        </mc:AlternateContent>
      </w: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360" w:lineRule="exact"/>
        <w:rPr>
          <w:color w:val="auto"/>
          <w:lang w:val="en-US"/>
        </w:rPr>
      </w:pPr>
    </w:p>
    <w:p w:rsidR="000E1D93" w:rsidRPr="00BA048D" w:rsidRDefault="000E1D93">
      <w:pPr>
        <w:spacing w:line="645" w:lineRule="exact"/>
        <w:rPr>
          <w:color w:val="auto"/>
          <w:lang w:val="en-US"/>
        </w:rPr>
      </w:pPr>
    </w:p>
    <w:p w:rsidR="000E1D93" w:rsidRPr="00BA048D" w:rsidRDefault="000E1D93">
      <w:pPr>
        <w:rPr>
          <w:color w:val="auto"/>
          <w:sz w:val="2"/>
          <w:szCs w:val="2"/>
          <w:lang w:val="en-US"/>
        </w:rPr>
        <w:sectPr w:rsidR="000E1D93" w:rsidRPr="00BA048D">
          <w:type w:val="continuous"/>
          <w:pgSz w:w="11909" w:h="16838"/>
          <w:pgMar w:top="1435" w:right="1097" w:bottom="1435" w:left="1097" w:header="0" w:footer="3" w:gutter="0"/>
          <w:cols w:space="720"/>
          <w:noEndnote/>
          <w:docGrid w:linePitch="360"/>
        </w:sectPr>
      </w:pPr>
    </w:p>
    <w:p w:rsidR="000E1D93" w:rsidRDefault="000E1D93">
      <w:pPr>
        <w:pStyle w:val="a4"/>
        <w:shd w:val="clear" w:color="auto" w:fill="auto"/>
        <w:spacing w:after="182" w:line="260" w:lineRule="exact"/>
        <w:ind w:left="20" w:firstLine="0"/>
      </w:pPr>
      <w:r>
        <w:rPr>
          <w:rStyle w:val="1"/>
          <w:color w:val="000000"/>
        </w:rPr>
        <w:lastRenderedPageBreak/>
        <w:t>Добавь суффикс, переведи образовавшиеся слова:</w:t>
      </w:r>
    </w:p>
    <w:p w:rsidR="000E1D93" w:rsidRPr="00BA048D" w:rsidRDefault="000E1D93">
      <w:pPr>
        <w:pStyle w:val="a4"/>
        <w:shd w:val="clear" w:color="auto" w:fill="auto"/>
        <w:tabs>
          <w:tab w:val="left" w:pos="3903"/>
        </w:tabs>
        <w:spacing w:after="0" w:line="490" w:lineRule="exact"/>
        <w:ind w:left="20" w:firstLine="0"/>
        <w:rPr>
          <w:lang w:val="en-US"/>
        </w:rPr>
      </w:pPr>
      <w:r>
        <w:rPr>
          <w:rStyle w:val="1"/>
          <w:color w:val="000000"/>
          <w:lang w:val="en-US" w:eastAsia="en-US"/>
        </w:rPr>
        <w:t>nation (al)</w:t>
      </w:r>
      <w:r>
        <w:rPr>
          <w:rStyle w:val="1"/>
          <w:color w:val="000000"/>
          <w:lang w:val="en-US" w:eastAsia="en-US"/>
        </w:rPr>
        <w:tab/>
        <w:t>punish (ment)</w:t>
      </w:r>
    </w:p>
    <w:p w:rsidR="000E1D93" w:rsidRPr="00BA048D" w:rsidRDefault="000E1D93">
      <w:pPr>
        <w:pStyle w:val="a4"/>
        <w:shd w:val="clear" w:color="auto" w:fill="auto"/>
        <w:tabs>
          <w:tab w:val="left" w:pos="3903"/>
        </w:tabs>
        <w:spacing w:after="0" w:line="490" w:lineRule="exact"/>
        <w:ind w:left="20" w:firstLine="0"/>
        <w:rPr>
          <w:lang w:val="en-US"/>
        </w:rPr>
      </w:pPr>
      <w:r>
        <w:rPr>
          <w:rStyle w:val="1"/>
          <w:color w:val="000000"/>
          <w:lang w:val="en-US" w:eastAsia="en-US"/>
        </w:rPr>
        <w:t>science (ific)</w:t>
      </w:r>
      <w:r>
        <w:rPr>
          <w:rStyle w:val="1"/>
          <w:color w:val="000000"/>
          <w:lang w:val="en-US" w:eastAsia="en-US"/>
        </w:rPr>
        <w:tab/>
        <w:t>Keep (er)</w:t>
      </w:r>
    </w:p>
    <w:p w:rsidR="000E1D93" w:rsidRPr="00BA048D" w:rsidRDefault="000E1D93">
      <w:pPr>
        <w:pStyle w:val="a4"/>
        <w:shd w:val="clear" w:color="auto" w:fill="auto"/>
        <w:tabs>
          <w:tab w:val="left" w:pos="3903"/>
        </w:tabs>
        <w:spacing w:after="428" w:line="490" w:lineRule="exact"/>
        <w:ind w:left="20" w:firstLine="0"/>
        <w:rPr>
          <w:lang w:val="en-US"/>
        </w:rPr>
      </w:pPr>
      <w:r>
        <w:rPr>
          <w:rStyle w:val="1"/>
          <w:color w:val="000000"/>
          <w:lang w:val="en-US" w:eastAsia="en-US"/>
        </w:rPr>
        <w:t>person (ly)</w:t>
      </w:r>
      <w:r>
        <w:rPr>
          <w:rStyle w:val="1"/>
          <w:color w:val="000000"/>
          <w:lang w:val="en-US" w:eastAsia="en-US"/>
        </w:rPr>
        <w:tab/>
        <w:t>Health (y)</w:t>
      </w:r>
    </w:p>
    <w:p w:rsidR="000E1D93" w:rsidRPr="00BA048D" w:rsidRDefault="000E1D93">
      <w:pPr>
        <w:pStyle w:val="a4"/>
        <w:shd w:val="clear" w:color="auto" w:fill="auto"/>
        <w:spacing w:after="356" w:line="480" w:lineRule="exact"/>
        <w:ind w:left="20" w:right="280" w:firstLine="0"/>
        <w:rPr>
          <w:lang w:val="en-US"/>
        </w:rPr>
      </w:pPr>
      <w:r>
        <w:rPr>
          <w:rStyle w:val="1"/>
          <w:color w:val="000000"/>
          <w:lang w:val="en-US" w:eastAsia="en-US"/>
        </w:rPr>
        <w:t>Arrive, tolerant, popular, invention, generous, ugly, perform, more, exist, develop, decide, wise, prefer, explain, kind, excite, prosper, child, private, depend, conscious, explain, excite, prosper, assist, achieve, free, collect, real, curious, ill, member, catholic.</w:t>
      </w:r>
    </w:p>
    <w:p w:rsidR="000E1D93" w:rsidRPr="00BA048D" w:rsidRDefault="000E1D93">
      <w:pPr>
        <w:pStyle w:val="a4"/>
        <w:shd w:val="clear" w:color="auto" w:fill="auto"/>
        <w:spacing w:after="745" w:line="260" w:lineRule="exact"/>
        <w:ind w:left="260" w:firstLine="0"/>
        <w:jc w:val="center"/>
        <w:rPr>
          <w:lang w:val="en-US"/>
        </w:rPr>
      </w:pPr>
      <w:r>
        <w:rPr>
          <w:rStyle w:val="1"/>
          <w:color w:val="000000"/>
          <w:lang w:val="en-US" w:eastAsia="en-US"/>
        </w:rPr>
        <w:t>Suffixes</w:t>
      </w:r>
    </w:p>
    <w:p w:rsidR="000E1D93" w:rsidRPr="00BA048D" w:rsidRDefault="000E1D93">
      <w:pPr>
        <w:pStyle w:val="a4"/>
        <w:shd w:val="clear" w:color="auto" w:fill="auto"/>
        <w:spacing w:after="0" w:line="682" w:lineRule="exact"/>
        <w:ind w:left="20" w:right="4080" w:firstLine="0"/>
        <w:jc w:val="left"/>
        <w:rPr>
          <w:lang w:val="en-US"/>
        </w:rPr>
      </w:pPr>
      <w:r>
        <w:rPr>
          <w:rStyle w:val="a5"/>
          <w:color w:val="000000"/>
        </w:rPr>
        <w:t xml:space="preserve">ize </w:t>
      </w:r>
      <w:r>
        <w:rPr>
          <w:rStyle w:val="1"/>
          <w:color w:val="000000"/>
          <w:lang w:val="en-US" w:eastAsia="en-US"/>
        </w:rPr>
        <w:t xml:space="preserve">analogize, specialize, economize, characterize </w:t>
      </w:r>
      <w:r>
        <w:rPr>
          <w:rStyle w:val="a5"/>
          <w:color w:val="000000"/>
        </w:rPr>
        <w:t xml:space="preserve">ify </w:t>
      </w:r>
      <w:r>
        <w:rPr>
          <w:rStyle w:val="1"/>
          <w:color w:val="000000"/>
          <w:lang w:val="en-US" w:eastAsia="en-US"/>
        </w:rPr>
        <w:t xml:space="preserve">justify, glorify, </w:t>
      </w:r>
      <w:r>
        <w:rPr>
          <w:rStyle w:val="a5"/>
          <w:color w:val="000000"/>
        </w:rPr>
        <w:t xml:space="preserve">en </w:t>
      </w:r>
      <w:r>
        <w:rPr>
          <w:rStyle w:val="1"/>
          <w:color w:val="000000"/>
          <w:lang w:val="en-US" w:eastAsia="en-US"/>
        </w:rPr>
        <w:t>brighten, quicken, lengthen</w:t>
      </w:r>
      <w:r w:rsidRPr="00BA048D">
        <w:rPr>
          <w:lang w:val="en-US"/>
        </w:rPr>
        <w:br w:type="page"/>
      </w:r>
    </w:p>
    <w:p w:rsidR="000E1D93" w:rsidRPr="00BA048D" w:rsidRDefault="000E1D93">
      <w:pPr>
        <w:rPr>
          <w:color w:val="auto"/>
          <w:lang w:val="en-US"/>
        </w:rPr>
      </w:pPr>
    </w:p>
    <w:p w:rsidR="000E1D93" w:rsidRPr="00BA048D" w:rsidRDefault="000E1D93">
      <w:pPr>
        <w:pStyle w:val="a4"/>
        <w:shd w:val="clear" w:color="auto" w:fill="auto"/>
        <w:spacing w:after="749" w:line="260" w:lineRule="exact"/>
        <w:ind w:right="580" w:firstLine="0"/>
        <w:jc w:val="center"/>
        <w:rPr>
          <w:lang w:val="en-US"/>
        </w:rPr>
      </w:pPr>
      <w:r>
        <w:rPr>
          <w:rStyle w:val="1"/>
          <w:color w:val="000000"/>
          <w:lang w:val="en-US" w:eastAsia="en-US"/>
        </w:rPr>
        <w:t xml:space="preserve">Form words-adjectives by means is such suffixes </w:t>
      </w:r>
    </w:p>
    <w:p w:rsidR="000E1D93" w:rsidRPr="00BA048D" w:rsidRDefault="000E1D93">
      <w:pPr>
        <w:pStyle w:val="a4"/>
        <w:shd w:val="clear" w:color="auto" w:fill="auto"/>
        <w:spacing w:after="0" w:line="682" w:lineRule="exact"/>
        <w:ind w:left="20" w:right="2680" w:firstLine="0"/>
        <w:jc w:val="left"/>
        <w:rPr>
          <w:lang w:val="en-US"/>
        </w:rPr>
      </w:pPr>
      <w:r>
        <w:rPr>
          <w:rStyle w:val="a5"/>
          <w:color w:val="000000"/>
        </w:rPr>
        <w:t xml:space="preserve">able </w:t>
      </w:r>
      <w:r>
        <w:rPr>
          <w:rStyle w:val="1"/>
          <w:color w:val="000000"/>
          <w:lang w:val="en-US" w:eastAsia="en-US"/>
        </w:rPr>
        <w:t xml:space="preserve">investable, readable, acceptable, enjoyable </w:t>
      </w:r>
      <w:r>
        <w:rPr>
          <w:rStyle w:val="a5"/>
          <w:color w:val="000000"/>
        </w:rPr>
        <w:t xml:space="preserve">ible </w:t>
      </w:r>
      <w:r>
        <w:rPr>
          <w:rStyle w:val="1"/>
          <w:color w:val="000000"/>
          <w:lang w:val="en-US" w:eastAsia="en-US"/>
        </w:rPr>
        <w:t>resistible</w:t>
      </w:r>
    </w:p>
    <w:p w:rsidR="000E1D93" w:rsidRPr="00BA048D" w:rsidRDefault="000E1D93">
      <w:pPr>
        <w:pStyle w:val="a4"/>
        <w:shd w:val="clear" w:color="auto" w:fill="auto"/>
        <w:spacing w:after="937" w:line="682" w:lineRule="exact"/>
        <w:ind w:left="20" w:firstLine="0"/>
        <w:rPr>
          <w:lang w:val="en-US"/>
        </w:rPr>
      </w:pPr>
      <w:r>
        <w:rPr>
          <w:rStyle w:val="a5"/>
          <w:color w:val="000000"/>
        </w:rPr>
        <w:t xml:space="preserve">ive </w:t>
      </w:r>
      <w:r>
        <w:rPr>
          <w:rStyle w:val="1"/>
          <w:color w:val="000000"/>
          <w:lang w:val="en-US" w:eastAsia="en-US"/>
        </w:rPr>
        <w:t>creative, comprehensive, inventive</w:t>
      </w:r>
    </w:p>
    <w:p w:rsidR="000E1D93" w:rsidRPr="00BA048D" w:rsidRDefault="000E1D93">
      <w:pPr>
        <w:pStyle w:val="a4"/>
        <w:shd w:val="clear" w:color="auto" w:fill="auto"/>
        <w:spacing w:after="848" w:line="260" w:lineRule="exact"/>
        <w:ind w:right="580" w:firstLine="0"/>
        <w:jc w:val="center"/>
        <w:rPr>
          <w:lang w:val="en-US"/>
        </w:rPr>
      </w:pPr>
      <w:r>
        <w:rPr>
          <w:rStyle w:val="1"/>
          <w:color w:val="000000"/>
          <w:lang w:val="en-US" w:eastAsia="en-US"/>
        </w:rPr>
        <w:t>Form adjectives and translate them</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al</w:t>
      </w:r>
      <w:r>
        <w:rPr>
          <w:rStyle w:val="a5"/>
          <w:color w:val="000000"/>
        </w:rPr>
        <w:tab/>
      </w:r>
      <w:r>
        <w:rPr>
          <w:rStyle w:val="1"/>
          <w:color w:val="000000"/>
          <w:lang w:val="en-US" w:eastAsia="en-US"/>
        </w:rPr>
        <w:t>accidental, continental, musical, traditional</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ful</w:t>
      </w:r>
      <w:r>
        <w:rPr>
          <w:rStyle w:val="a5"/>
          <w:color w:val="000000"/>
        </w:rPr>
        <w:tab/>
      </w:r>
      <w:r>
        <w:rPr>
          <w:rStyle w:val="1"/>
          <w:color w:val="000000"/>
          <w:lang w:val="en-US" w:eastAsia="en-US"/>
        </w:rPr>
        <w:t>beautiful, worthful, delightful, useful</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less</w:t>
      </w:r>
      <w:r>
        <w:rPr>
          <w:rStyle w:val="a5"/>
          <w:color w:val="000000"/>
        </w:rPr>
        <w:tab/>
      </w:r>
      <w:r>
        <w:rPr>
          <w:rStyle w:val="1"/>
          <w:color w:val="000000"/>
          <w:lang w:val="en-US" w:eastAsia="en-US"/>
        </w:rPr>
        <w:t>hopeless, childless, endless, harmless</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ic</w:t>
      </w:r>
      <w:r>
        <w:rPr>
          <w:rStyle w:val="a5"/>
          <w:color w:val="000000"/>
        </w:rPr>
        <w:tab/>
      </w:r>
      <w:r>
        <w:rPr>
          <w:rStyle w:val="1"/>
          <w:color w:val="000000"/>
          <w:lang w:val="en-US" w:eastAsia="en-US"/>
        </w:rPr>
        <w:t>artistic, heroic, historic, scientific</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ish</w:t>
      </w:r>
      <w:r>
        <w:rPr>
          <w:rStyle w:val="a5"/>
          <w:color w:val="000000"/>
        </w:rPr>
        <w:tab/>
      </w:r>
      <w:r>
        <w:rPr>
          <w:rStyle w:val="1"/>
          <w:color w:val="000000"/>
          <w:lang w:val="en-US" w:eastAsia="en-US"/>
        </w:rPr>
        <w:t>English, stylish, foolish</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ly</w:t>
      </w:r>
      <w:r>
        <w:rPr>
          <w:rStyle w:val="a5"/>
          <w:color w:val="000000"/>
        </w:rPr>
        <w:tab/>
      </w:r>
      <w:r>
        <w:rPr>
          <w:rStyle w:val="1"/>
          <w:color w:val="000000"/>
          <w:lang w:val="en-US" w:eastAsia="en-US"/>
        </w:rPr>
        <w:t>rarely, friendly, surely, wordly, seriously, newly, affectionately</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ous</w:t>
      </w:r>
      <w:r>
        <w:rPr>
          <w:rStyle w:val="a5"/>
          <w:color w:val="000000"/>
        </w:rPr>
        <w:tab/>
      </w:r>
      <w:r>
        <w:rPr>
          <w:rStyle w:val="1"/>
          <w:color w:val="000000"/>
          <w:lang w:val="en-US" w:eastAsia="en-US"/>
        </w:rPr>
        <w:t>religious, anxious, furious, suspicious</w:t>
      </w:r>
    </w:p>
    <w:p w:rsidR="000E1D93" w:rsidRPr="00BA048D" w:rsidRDefault="000E1D93">
      <w:pPr>
        <w:pStyle w:val="a4"/>
        <w:shd w:val="clear" w:color="auto" w:fill="auto"/>
        <w:tabs>
          <w:tab w:val="left" w:pos="811"/>
        </w:tabs>
        <w:spacing w:after="493" w:line="552" w:lineRule="exact"/>
        <w:ind w:left="20" w:firstLine="0"/>
        <w:rPr>
          <w:lang w:val="en-US"/>
        </w:rPr>
      </w:pPr>
      <w:r>
        <w:rPr>
          <w:rStyle w:val="1"/>
          <w:color w:val="000000"/>
        </w:rPr>
        <w:t>у</w:t>
      </w:r>
      <w:r w:rsidRPr="00BA048D">
        <w:rPr>
          <w:rStyle w:val="1"/>
          <w:color w:val="000000"/>
          <w:lang w:val="en-US"/>
        </w:rPr>
        <w:tab/>
      </w:r>
      <w:r>
        <w:rPr>
          <w:rStyle w:val="1"/>
          <w:color w:val="000000"/>
          <w:lang w:val="en-US" w:eastAsia="en-US"/>
        </w:rPr>
        <w:t>dirty, anxiety, sunny, rainy, bloody, draughty, literary</w:t>
      </w:r>
    </w:p>
    <w:p w:rsidR="000E1D93" w:rsidRPr="00BA048D" w:rsidRDefault="000E1D93">
      <w:pPr>
        <w:pStyle w:val="a4"/>
        <w:shd w:val="clear" w:color="auto" w:fill="auto"/>
        <w:spacing w:after="941" w:line="686" w:lineRule="exact"/>
        <w:ind w:right="580" w:firstLine="0"/>
        <w:jc w:val="center"/>
        <w:rPr>
          <w:lang w:val="en-US"/>
        </w:rPr>
      </w:pPr>
      <w:r>
        <w:rPr>
          <w:rStyle w:val="1"/>
          <w:color w:val="000000"/>
          <w:lang w:val="en-US" w:eastAsia="en-US"/>
        </w:rPr>
        <w:t>Add suffixes to the words to get the names of Translate the firmed wordprofessions.</w:t>
      </w:r>
    </w:p>
    <w:p w:rsidR="000E1D93" w:rsidRPr="00BA048D" w:rsidRDefault="000E1D93">
      <w:pPr>
        <w:pStyle w:val="a4"/>
        <w:shd w:val="clear" w:color="auto" w:fill="auto"/>
        <w:tabs>
          <w:tab w:val="left" w:pos="811"/>
        </w:tabs>
        <w:spacing w:after="8" w:line="260" w:lineRule="exact"/>
        <w:ind w:left="20" w:firstLine="0"/>
        <w:rPr>
          <w:lang w:val="en-US"/>
        </w:rPr>
      </w:pPr>
      <w:r>
        <w:rPr>
          <w:rStyle w:val="a5"/>
          <w:color w:val="000000"/>
        </w:rPr>
        <w:t>er</w:t>
      </w:r>
      <w:r>
        <w:rPr>
          <w:rStyle w:val="a5"/>
          <w:color w:val="000000"/>
        </w:rPr>
        <w:tab/>
      </w:r>
      <w:r>
        <w:rPr>
          <w:rStyle w:val="1"/>
          <w:color w:val="000000"/>
          <w:lang w:val="en-US" w:eastAsia="en-US"/>
        </w:rPr>
        <w:t>waiter, examiner, driver</w:t>
      </w:r>
    </w:p>
    <w:p w:rsidR="000E1D93" w:rsidRPr="00BA048D" w:rsidRDefault="000E1D93">
      <w:pPr>
        <w:pStyle w:val="a4"/>
        <w:shd w:val="clear" w:color="auto" w:fill="auto"/>
        <w:tabs>
          <w:tab w:val="left" w:pos="811"/>
        </w:tabs>
        <w:spacing w:after="0" w:line="552" w:lineRule="exact"/>
        <w:ind w:left="20" w:firstLine="0"/>
        <w:rPr>
          <w:lang w:val="en-US"/>
        </w:rPr>
      </w:pPr>
      <w:r>
        <w:rPr>
          <w:rStyle w:val="a5"/>
          <w:color w:val="000000"/>
        </w:rPr>
        <w:t>or</w:t>
      </w:r>
      <w:r>
        <w:rPr>
          <w:rStyle w:val="a5"/>
          <w:color w:val="000000"/>
        </w:rPr>
        <w:tab/>
      </w:r>
      <w:r>
        <w:rPr>
          <w:rStyle w:val="1"/>
          <w:color w:val="000000"/>
          <w:lang w:val="en-US" w:eastAsia="en-US"/>
        </w:rPr>
        <w:t>creator, inventor, actor, sailor, visitor, participator</w:t>
      </w:r>
    </w:p>
    <w:p w:rsidR="000E1D93" w:rsidRPr="00BA048D" w:rsidRDefault="000E1D93">
      <w:pPr>
        <w:pStyle w:val="a4"/>
        <w:shd w:val="clear" w:color="auto" w:fill="auto"/>
        <w:tabs>
          <w:tab w:val="left" w:pos="811"/>
        </w:tabs>
        <w:spacing w:after="0" w:line="552" w:lineRule="exact"/>
        <w:ind w:left="20" w:firstLine="0"/>
        <w:rPr>
          <w:lang w:val="en-US"/>
        </w:rPr>
        <w:sectPr w:rsidR="000E1D93" w:rsidRPr="00BA048D">
          <w:type w:val="continuous"/>
          <w:pgSz w:w="11909" w:h="16838"/>
          <w:pgMar w:top="1290" w:right="1060" w:bottom="1300" w:left="1167" w:header="0" w:footer="3" w:gutter="0"/>
          <w:cols w:space="720"/>
          <w:noEndnote/>
          <w:docGrid w:linePitch="360"/>
        </w:sectPr>
      </w:pPr>
      <w:r>
        <w:rPr>
          <w:rStyle w:val="a5"/>
          <w:color w:val="000000"/>
        </w:rPr>
        <w:t>ian</w:t>
      </w:r>
      <w:r>
        <w:rPr>
          <w:rStyle w:val="a5"/>
          <w:color w:val="000000"/>
        </w:rPr>
        <w:tab/>
      </w:r>
      <w:r>
        <w:rPr>
          <w:rStyle w:val="1"/>
          <w:color w:val="000000"/>
          <w:lang w:val="en-US" w:eastAsia="en-US"/>
        </w:rPr>
        <w:t>historian, politician, musician, physician</w:t>
      </w:r>
    </w:p>
    <w:p w:rsidR="000E1D93" w:rsidRPr="00BA048D" w:rsidRDefault="000E1D93">
      <w:pPr>
        <w:pStyle w:val="a4"/>
        <w:shd w:val="clear" w:color="auto" w:fill="auto"/>
        <w:tabs>
          <w:tab w:val="left" w:pos="901"/>
        </w:tabs>
        <w:spacing w:after="121" w:line="260" w:lineRule="exact"/>
        <w:ind w:firstLine="0"/>
        <w:rPr>
          <w:lang w:val="en-US"/>
        </w:rPr>
      </w:pPr>
      <w:r>
        <w:rPr>
          <w:rStyle w:val="a5"/>
          <w:color w:val="000000"/>
        </w:rPr>
        <w:lastRenderedPageBreak/>
        <w:t>ess</w:t>
      </w:r>
      <w:r>
        <w:rPr>
          <w:rStyle w:val="a5"/>
          <w:color w:val="000000"/>
        </w:rPr>
        <w:tab/>
      </w:r>
      <w:r>
        <w:rPr>
          <w:rStyle w:val="1"/>
          <w:color w:val="000000"/>
          <w:lang w:val="en-US" w:eastAsia="en-US"/>
        </w:rPr>
        <w:t>actress, princess</w:t>
      </w:r>
    </w:p>
    <w:p w:rsidR="000E1D93" w:rsidRPr="00BA048D" w:rsidRDefault="000E1D93">
      <w:pPr>
        <w:pStyle w:val="a4"/>
        <w:shd w:val="clear" w:color="auto" w:fill="auto"/>
        <w:tabs>
          <w:tab w:val="left" w:pos="901"/>
        </w:tabs>
        <w:spacing w:after="0" w:line="562" w:lineRule="exact"/>
        <w:ind w:firstLine="0"/>
        <w:rPr>
          <w:lang w:val="en-US"/>
        </w:rPr>
      </w:pPr>
      <w:r>
        <w:rPr>
          <w:rStyle w:val="a5"/>
          <w:color w:val="000000"/>
        </w:rPr>
        <w:t>ist</w:t>
      </w:r>
      <w:r>
        <w:rPr>
          <w:rStyle w:val="a5"/>
          <w:color w:val="000000"/>
        </w:rPr>
        <w:tab/>
      </w:r>
      <w:r>
        <w:rPr>
          <w:rStyle w:val="1"/>
          <w:color w:val="000000"/>
          <w:lang w:val="en-US" w:eastAsia="en-US"/>
        </w:rPr>
        <w:t>tourist</w:t>
      </w:r>
    </w:p>
    <w:p w:rsidR="000E1D93" w:rsidRPr="00BA048D" w:rsidRDefault="000E1D93">
      <w:pPr>
        <w:pStyle w:val="a4"/>
        <w:shd w:val="clear" w:color="auto" w:fill="auto"/>
        <w:tabs>
          <w:tab w:val="left" w:pos="901"/>
        </w:tabs>
        <w:spacing w:after="0" w:line="562" w:lineRule="exact"/>
        <w:ind w:firstLine="0"/>
        <w:rPr>
          <w:lang w:val="en-US"/>
        </w:rPr>
      </w:pPr>
      <w:r>
        <w:rPr>
          <w:rStyle w:val="a5"/>
          <w:color w:val="000000"/>
        </w:rPr>
        <w:lastRenderedPageBreak/>
        <w:t>ant</w:t>
      </w:r>
      <w:r>
        <w:rPr>
          <w:rStyle w:val="a5"/>
          <w:color w:val="000000"/>
        </w:rPr>
        <w:tab/>
      </w:r>
      <w:r>
        <w:rPr>
          <w:rStyle w:val="1"/>
          <w:color w:val="000000"/>
          <w:lang w:val="en-US" w:eastAsia="en-US"/>
        </w:rPr>
        <w:t>assistant</w:t>
      </w:r>
    </w:p>
    <w:p w:rsidR="000E1D93" w:rsidRPr="00BA048D" w:rsidRDefault="000E1D93">
      <w:pPr>
        <w:pStyle w:val="a4"/>
        <w:shd w:val="clear" w:color="auto" w:fill="auto"/>
        <w:tabs>
          <w:tab w:val="left" w:pos="901"/>
        </w:tabs>
        <w:spacing w:after="422" w:line="562" w:lineRule="exact"/>
        <w:ind w:firstLine="0"/>
        <w:rPr>
          <w:lang w:val="en-US"/>
        </w:rPr>
      </w:pPr>
      <w:r>
        <w:rPr>
          <w:rStyle w:val="a5"/>
          <w:color w:val="000000"/>
          <w:lang w:val="ru-RU" w:eastAsia="ru-RU"/>
        </w:rPr>
        <w:t>ее</w:t>
      </w:r>
      <w:r w:rsidRPr="00BA048D">
        <w:rPr>
          <w:rStyle w:val="a5"/>
          <w:color w:val="000000"/>
          <w:lang w:eastAsia="ru-RU"/>
        </w:rPr>
        <w:tab/>
      </w:r>
      <w:r>
        <w:rPr>
          <w:rStyle w:val="1"/>
          <w:color w:val="000000"/>
          <w:lang w:val="en-US" w:eastAsia="en-US"/>
        </w:rPr>
        <w:t>employee</w:t>
      </w:r>
    </w:p>
    <w:p w:rsidR="000E1D93" w:rsidRPr="00BA048D" w:rsidRDefault="000E1D93">
      <w:pPr>
        <w:pStyle w:val="a4"/>
        <w:shd w:val="clear" w:color="auto" w:fill="auto"/>
        <w:spacing w:after="1020" w:line="485" w:lineRule="exact"/>
        <w:ind w:right="260" w:firstLine="0"/>
        <w:jc w:val="left"/>
        <w:rPr>
          <w:lang w:val="en-US"/>
        </w:rPr>
      </w:pPr>
      <w:r>
        <w:rPr>
          <w:rStyle w:val="1"/>
          <w:color w:val="000000"/>
          <w:lang w:val="en-US" w:eastAsia="en-US"/>
        </w:rPr>
        <w:t>Creat, history, politics, music, event, participate, visit, employer, wait, examine, assist, act, tour, physician, prince</w:t>
      </w:r>
    </w:p>
    <w:p w:rsidR="000E1D93" w:rsidRDefault="000E1D93">
      <w:pPr>
        <w:pStyle w:val="a4"/>
        <w:shd w:val="clear" w:color="auto" w:fill="auto"/>
        <w:spacing w:after="177" w:line="260" w:lineRule="exact"/>
        <w:ind w:left="240" w:firstLine="0"/>
        <w:jc w:val="center"/>
      </w:pPr>
      <w:r>
        <w:rPr>
          <w:rStyle w:val="1"/>
          <w:color w:val="000000"/>
          <w:lang w:val="en-US" w:eastAsia="en-US"/>
        </w:rPr>
        <w:t>Add suffixes to the words to get nouns to show some activities. Translate the</w:t>
      </w:r>
    </w:p>
    <w:p w:rsidR="000E1D93" w:rsidRDefault="000E1D93">
      <w:pPr>
        <w:pStyle w:val="a4"/>
        <w:shd w:val="clear" w:color="auto" w:fill="auto"/>
        <w:spacing w:after="1028" w:line="260" w:lineRule="exact"/>
        <w:ind w:left="240" w:firstLine="0"/>
        <w:jc w:val="center"/>
      </w:pPr>
      <w:r>
        <w:rPr>
          <w:rStyle w:val="1"/>
          <w:color w:val="000000"/>
          <w:lang w:val="en-US" w:eastAsia="en-US"/>
        </w:rPr>
        <w:t>words.</w:t>
      </w:r>
    </w:p>
    <w:tbl>
      <w:tblPr>
        <w:tblW w:w="0" w:type="auto"/>
        <w:tblLayout w:type="fixed"/>
        <w:tblCellMar>
          <w:left w:w="0" w:type="dxa"/>
          <w:right w:w="0" w:type="dxa"/>
        </w:tblCellMar>
        <w:tblLook w:val="0000" w:firstRow="0" w:lastRow="0" w:firstColumn="0" w:lastColumn="0" w:noHBand="0" w:noVBand="0"/>
      </w:tblPr>
      <w:tblGrid>
        <w:gridCol w:w="912"/>
        <w:gridCol w:w="4987"/>
      </w:tblGrid>
      <w:tr w:rsidR="000E1D93">
        <w:tblPrEx>
          <w:tblCellMar>
            <w:top w:w="0" w:type="dxa"/>
            <w:left w:w="0" w:type="dxa"/>
            <w:bottom w:w="0" w:type="dxa"/>
            <w:right w:w="0" w:type="dxa"/>
          </w:tblCellMar>
        </w:tblPrEx>
        <w:trPr>
          <w:trHeight w:hRule="exact" w:val="398"/>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ence</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existence, preference, independence</w:t>
            </w:r>
          </w:p>
        </w:tc>
      </w:tr>
      <w:tr w:rsidR="000E1D93">
        <w:tblPrEx>
          <w:tblCellMar>
            <w:top w:w="0" w:type="dxa"/>
            <w:left w:w="0" w:type="dxa"/>
            <w:bottom w:w="0" w:type="dxa"/>
            <w:right w:w="0" w:type="dxa"/>
          </w:tblCellMar>
        </w:tblPrEx>
        <w:trPr>
          <w:trHeight w:hRule="exact" w:val="518"/>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ance</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tolerance, performance, guidance</w:t>
            </w:r>
          </w:p>
        </w:tc>
      </w:tr>
      <w:tr w:rsidR="000E1D93">
        <w:tblPrEx>
          <w:tblCellMar>
            <w:top w:w="0" w:type="dxa"/>
            <w:left w:w="0" w:type="dxa"/>
            <w:bottom w:w="0" w:type="dxa"/>
            <w:right w:w="0" w:type="dxa"/>
          </w:tblCellMar>
        </w:tblPrEx>
        <w:trPr>
          <w:trHeight w:hRule="exact" w:val="470"/>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color w:val="000000"/>
                <w:lang w:val="en-US" w:eastAsia="en-US"/>
              </w:rPr>
              <w:t>cy</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privacy</w:t>
            </w:r>
          </w:p>
        </w:tc>
      </w:tr>
      <w:tr w:rsidR="000E1D93">
        <w:tblPrEx>
          <w:tblCellMar>
            <w:top w:w="0" w:type="dxa"/>
            <w:left w:w="0" w:type="dxa"/>
            <w:bottom w:w="0" w:type="dxa"/>
            <w:right w:w="0" w:type="dxa"/>
          </w:tblCellMar>
        </w:tblPrEx>
        <w:trPr>
          <w:trHeight w:hRule="exact" w:val="461"/>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ment</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development, movement, excitement</w:t>
            </w:r>
          </w:p>
        </w:tc>
      </w:tr>
      <w:tr w:rsidR="000E1D93">
        <w:tblPrEx>
          <w:tblCellMar>
            <w:top w:w="0" w:type="dxa"/>
            <w:left w:w="0" w:type="dxa"/>
            <w:bottom w:w="0" w:type="dxa"/>
            <w:right w:w="0" w:type="dxa"/>
          </w:tblCellMar>
        </w:tblPrEx>
        <w:trPr>
          <w:trHeight w:hRule="exact" w:val="485"/>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dom</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wisdom, kingdom, freedom</w:t>
            </w:r>
          </w:p>
        </w:tc>
      </w:tr>
      <w:tr w:rsidR="000E1D93">
        <w:tblPrEx>
          <w:tblCellMar>
            <w:top w:w="0" w:type="dxa"/>
            <w:left w:w="0" w:type="dxa"/>
            <w:bottom w:w="0" w:type="dxa"/>
            <w:right w:w="0" w:type="dxa"/>
          </w:tblCellMar>
        </w:tblPrEx>
        <w:trPr>
          <w:trHeight w:hRule="exact" w:val="466"/>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hood</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childhood</w:t>
            </w:r>
          </w:p>
        </w:tc>
      </w:tr>
      <w:tr w:rsidR="000E1D93">
        <w:tblPrEx>
          <w:tblCellMar>
            <w:top w:w="0" w:type="dxa"/>
            <w:left w:w="0" w:type="dxa"/>
            <w:bottom w:w="0" w:type="dxa"/>
            <w:right w:w="0" w:type="dxa"/>
          </w:tblCellMar>
        </w:tblPrEx>
        <w:trPr>
          <w:trHeight w:hRule="exact" w:val="485"/>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ion</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decision, collection</w:t>
            </w:r>
          </w:p>
        </w:tc>
      </w:tr>
      <w:tr w:rsidR="000E1D93">
        <w:tblPrEx>
          <w:tblCellMar>
            <w:top w:w="0" w:type="dxa"/>
            <w:left w:w="0" w:type="dxa"/>
            <w:bottom w:w="0" w:type="dxa"/>
            <w:right w:w="0" w:type="dxa"/>
          </w:tblCellMar>
        </w:tblPrEx>
        <w:trPr>
          <w:trHeight w:hRule="exact" w:val="499"/>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ism</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heroism, Catholicism, realism</w:t>
            </w:r>
          </w:p>
        </w:tc>
      </w:tr>
      <w:tr w:rsidR="000E1D93">
        <w:tblPrEx>
          <w:tblCellMar>
            <w:top w:w="0" w:type="dxa"/>
            <w:left w:w="0" w:type="dxa"/>
            <w:bottom w:w="0" w:type="dxa"/>
            <w:right w:w="0" w:type="dxa"/>
          </w:tblCellMar>
        </w:tblPrEx>
        <w:trPr>
          <w:trHeight w:hRule="exact" w:val="499"/>
        </w:trPr>
        <w:tc>
          <w:tcPr>
            <w:tcW w:w="912" w:type="dxa"/>
            <w:tcBorders>
              <w:top w:val="nil"/>
              <w:left w:val="nil"/>
              <w:bottom w:val="nil"/>
              <w:right w:val="nil"/>
            </w:tcBorders>
            <w:shd w:val="clear" w:color="auto" w:fill="FFFFFF"/>
          </w:tcPr>
          <w:p w:rsidR="000E1D93" w:rsidRDefault="000E1D93">
            <w:pPr>
              <w:framePr w:w="5899" w:wrap="notBeside" w:vAnchor="text" w:hAnchor="text" w:y="1"/>
              <w:rPr>
                <w:color w:val="auto"/>
                <w:sz w:val="10"/>
                <w:szCs w:val="10"/>
              </w:rPr>
            </w:pP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popularity, generosity, curiosity, prosperity</w:t>
            </w:r>
          </w:p>
        </w:tc>
      </w:tr>
      <w:tr w:rsidR="000E1D93">
        <w:tblPrEx>
          <w:tblCellMar>
            <w:top w:w="0" w:type="dxa"/>
            <w:left w:w="0" w:type="dxa"/>
            <w:bottom w:w="0" w:type="dxa"/>
            <w:right w:w="0" w:type="dxa"/>
          </w:tblCellMar>
        </w:tblPrEx>
        <w:trPr>
          <w:trHeight w:hRule="exact" w:val="466"/>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ness</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ugliness, consciousness, kindness, illness</w:t>
            </w:r>
          </w:p>
        </w:tc>
      </w:tr>
      <w:tr w:rsidR="000E1D93">
        <w:tblPrEx>
          <w:tblCellMar>
            <w:top w:w="0" w:type="dxa"/>
            <w:left w:w="0" w:type="dxa"/>
            <w:bottom w:w="0" w:type="dxa"/>
            <w:right w:w="0" w:type="dxa"/>
          </w:tblCellMar>
        </w:tblPrEx>
        <w:trPr>
          <w:trHeight w:hRule="exact" w:val="499"/>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ship</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membership</w:t>
            </w:r>
          </w:p>
        </w:tc>
      </w:tr>
      <w:tr w:rsidR="000E1D93">
        <w:tblPrEx>
          <w:tblCellMar>
            <w:top w:w="0" w:type="dxa"/>
            <w:left w:w="0" w:type="dxa"/>
            <w:bottom w:w="0" w:type="dxa"/>
            <w:right w:w="0" w:type="dxa"/>
          </w:tblCellMar>
        </w:tblPrEx>
        <w:trPr>
          <w:trHeight w:hRule="exact" w:val="821"/>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al</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 w:firstLine="0"/>
              <w:jc w:val="left"/>
            </w:pPr>
            <w:r>
              <w:rPr>
                <w:color w:val="000000"/>
                <w:lang w:val="en-US" w:eastAsia="en-US"/>
              </w:rPr>
              <w:t>arrival, betrayal</w:t>
            </w:r>
          </w:p>
        </w:tc>
      </w:tr>
      <w:tr w:rsidR="000E1D93">
        <w:tblPrEx>
          <w:tblCellMar>
            <w:top w:w="0" w:type="dxa"/>
            <w:left w:w="0" w:type="dxa"/>
            <w:bottom w:w="0" w:type="dxa"/>
            <w:right w:w="0" w:type="dxa"/>
          </w:tblCellMar>
        </w:tblPrEx>
        <w:trPr>
          <w:trHeight w:hRule="exact" w:val="912"/>
        </w:trPr>
        <w:tc>
          <w:tcPr>
            <w:tcW w:w="912" w:type="dxa"/>
            <w:tcBorders>
              <w:top w:val="nil"/>
              <w:left w:val="nil"/>
              <w:bottom w:val="nil"/>
              <w:right w:val="nil"/>
            </w:tcBorders>
            <w:shd w:val="clear" w:color="auto" w:fill="FFFFFF"/>
          </w:tcPr>
          <w:p w:rsidR="000E1D93" w:rsidRDefault="000E1D93">
            <w:pPr>
              <w:framePr w:w="5899" w:wrap="notBeside" w:vAnchor="text" w:hAnchor="text" w:y="1"/>
              <w:rPr>
                <w:color w:val="auto"/>
                <w:sz w:val="10"/>
                <w:szCs w:val="10"/>
              </w:rPr>
            </w:pP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3380" w:firstLine="0"/>
              <w:jc w:val="left"/>
            </w:pPr>
            <w:r>
              <w:rPr>
                <w:color w:val="000000"/>
                <w:lang w:val="en-US" w:eastAsia="en-US"/>
              </w:rPr>
              <w:t>Suffixes</w:t>
            </w:r>
          </w:p>
        </w:tc>
      </w:tr>
      <w:tr w:rsidR="000E1D93">
        <w:tblPrEx>
          <w:tblCellMar>
            <w:top w:w="0" w:type="dxa"/>
            <w:left w:w="0" w:type="dxa"/>
            <w:bottom w:w="0" w:type="dxa"/>
            <w:right w:w="0" w:type="dxa"/>
          </w:tblCellMar>
        </w:tblPrEx>
        <w:trPr>
          <w:trHeight w:hRule="exact" w:val="610"/>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-er (or)</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0" w:firstLine="0"/>
              <w:jc w:val="left"/>
            </w:pPr>
            <w:r>
              <w:rPr>
                <w:color w:val="000000"/>
                <w:lang w:val="en-US" w:eastAsia="en-US"/>
              </w:rPr>
              <w:t>to work - worker</w:t>
            </w:r>
          </w:p>
        </w:tc>
      </w:tr>
      <w:tr w:rsidR="000E1D93">
        <w:tblPrEx>
          <w:tblCellMar>
            <w:top w:w="0" w:type="dxa"/>
            <w:left w:w="0" w:type="dxa"/>
            <w:bottom w:w="0" w:type="dxa"/>
            <w:right w:w="0" w:type="dxa"/>
          </w:tblCellMar>
        </w:tblPrEx>
        <w:trPr>
          <w:trHeight w:hRule="exact" w:val="437"/>
        </w:trPr>
        <w:tc>
          <w:tcPr>
            <w:tcW w:w="912"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40" w:firstLine="0"/>
              <w:jc w:val="left"/>
            </w:pPr>
            <w:r>
              <w:rPr>
                <w:rStyle w:val="10"/>
                <w:color w:val="000000"/>
              </w:rPr>
              <w:t>-in</w:t>
            </w:r>
          </w:p>
        </w:tc>
        <w:tc>
          <w:tcPr>
            <w:tcW w:w="4987" w:type="dxa"/>
            <w:tcBorders>
              <w:top w:val="nil"/>
              <w:left w:val="nil"/>
              <w:bottom w:val="nil"/>
              <w:right w:val="nil"/>
            </w:tcBorders>
            <w:shd w:val="clear" w:color="auto" w:fill="FFFFFF"/>
          </w:tcPr>
          <w:p w:rsidR="000E1D93" w:rsidRDefault="000E1D93">
            <w:pPr>
              <w:pStyle w:val="a4"/>
              <w:framePr w:w="5899" w:wrap="notBeside" w:vAnchor="text" w:hAnchor="text" w:y="1"/>
              <w:shd w:val="clear" w:color="auto" w:fill="auto"/>
              <w:spacing w:after="0" w:line="260" w:lineRule="exact"/>
              <w:ind w:left="800" w:firstLine="0"/>
              <w:jc w:val="left"/>
            </w:pPr>
            <w:r>
              <w:rPr>
                <w:color w:val="000000"/>
                <w:lang w:val="en-US" w:eastAsia="en-US"/>
              </w:rPr>
              <w:t>to build - building</w:t>
            </w:r>
          </w:p>
        </w:tc>
      </w:tr>
    </w:tbl>
    <w:p w:rsidR="000E1D93" w:rsidRDefault="000E1D93">
      <w:pPr>
        <w:rPr>
          <w:color w:val="auto"/>
          <w:sz w:val="2"/>
          <w:szCs w:val="2"/>
        </w:rPr>
      </w:pPr>
    </w:p>
    <w:p w:rsidR="000E1D93" w:rsidRDefault="000E1D93">
      <w:pPr>
        <w:pStyle w:val="a4"/>
        <w:shd w:val="clear" w:color="auto" w:fill="auto"/>
        <w:tabs>
          <w:tab w:val="left" w:pos="1630"/>
        </w:tabs>
        <w:spacing w:after="0" w:line="557" w:lineRule="exact"/>
        <w:ind w:left="20" w:firstLine="0"/>
      </w:pPr>
      <w:r>
        <w:rPr>
          <w:rStyle w:val="a5"/>
          <w:color w:val="000000"/>
        </w:rPr>
        <w:t>-(t)ion</w:t>
      </w:r>
      <w:r>
        <w:rPr>
          <w:rStyle w:val="a5"/>
          <w:color w:val="000000"/>
        </w:rPr>
        <w:tab/>
      </w:r>
      <w:r>
        <w:rPr>
          <w:rStyle w:val="1"/>
          <w:color w:val="000000"/>
          <w:lang w:val="en-US" w:eastAsia="en-US"/>
        </w:rPr>
        <w:t>to decorate - decoration</w:t>
      </w:r>
    </w:p>
    <w:p w:rsidR="000E1D93" w:rsidRDefault="000E1D93">
      <w:pPr>
        <w:pStyle w:val="a4"/>
        <w:shd w:val="clear" w:color="auto" w:fill="auto"/>
        <w:tabs>
          <w:tab w:val="left" w:pos="1630"/>
        </w:tabs>
        <w:spacing w:after="0" w:line="557" w:lineRule="exact"/>
        <w:ind w:left="20" w:firstLine="0"/>
      </w:pPr>
      <w:r>
        <w:rPr>
          <w:rStyle w:val="a5"/>
          <w:color w:val="000000"/>
        </w:rPr>
        <w:t>-ism</w:t>
      </w:r>
      <w:r>
        <w:rPr>
          <w:rStyle w:val="a5"/>
          <w:color w:val="000000"/>
        </w:rPr>
        <w:tab/>
      </w:r>
      <w:r>
        <w:rPr>
          <w:rStyle w:val="1"/>
          <w:color w:val="000000"/>
          <w:lang w:val="en-US" w:eastAsia="en-US"/>
        </w:rPr>
        <w:t>social - socialist</w:t>
      </w:r>
    </w:p>
    <w:p w:rsidR="000E1D93" w:rsidRDefault="000E1D93">
      <w:pPr>
        <w:pStyle w:val="a4"/>
        <w:shd w:val="clear" w:color="auto" w:fill="auto"/>
        <w:tabs>
          <w:tab w:val="left" w:pos="1630"/>
        </w:tabs>
        <w:spacing w:after="0" w:line="557" w:lineRule="exact"/>
        <w:ind w:left="20" w:firstLine="0"/>
      </w:pPr>
      <w:r>
        <w:rPr>
          <w:rStyle w:val="a5"/>
          <w:color w:val="000000"/>
        </w:rPr>
        <w:lastRenderedPageBreak/>
        <w:t>-ness</w:t>
      </w:r>
      <w:r>
        <w:rPr>
          <w:rStyle w:val="a5"/>
          <w:color w:val="000000"/>
        </w:rPr>
        <w:tab/>
      </w:r>
      <w:r>
        <w:rPr>
          <w:rStyle w:val="1"/>
          <w:color w:val="000000"/>
          <w:lang w:val="en-US" w:eastAsia="en-US"/>
        </w:rPr>
        <w:t>happy - happiness</w:t>
      </w:r>
    </w:p>
    <w:p w:rsidR="000E1D93" w:rsidRDefault="000E1D93">
      <w:pPr>
        <w:pStyle w:val="a4"/>
        <w:shd w:val="clear" w:color="auto" w:fill="auto"/>
        <w:tabs>
          <w:tab w:val="left" w:pos="1630"/>
        </w:tabs>
        <w:spacing w:after="0" w:line="557" w:lineRule="exact"/>
        <w:ind w:left="20" w:firstLine="0"/>
      </w:pPr>
      <w:r>
        <w:rPr>
          <w:rStyle w:val="a5"/>
          <w:color w:val="000000"/>
        </w:rPr>
        <w:t>-ment</w:t>
      </w:r>
      <w:r>
        <w:rPr>
          <w:rStyle w:val="a5"/>
          <w:color w:val="000000"/>
        </w:rPr>
        <w:tab/>
      </w:r>
      <w:r>
        <w:rPr>
          <w:rStyle w:val="1"/>
          <w:color w:val="000000"/>
          <w:lang w:val="en-US" w:eastAsia="en-US"/>
        </w:rPr>
        <w:t>to develop - development</w:t>
      </w:r>
    </w:p>
    <w:p w:rsidR="000E1D93" w:rsidRPr="00BA048D" w:rsidRDefault="000E1D93">
      <w:pPr>
        <w:pStyle w:val="a4"/>
        <w:shd w:val="clear" w:color="auto" w:fill="auto"/>
        <w:tabs>
          <w:tab w:val="left" w:pos="1630"/>
        </w:tabs>
        <w:spacing w:after="0" w:line="557" w:lineRule="exact"/>
        <w:ind w:left="20" w:right="4540" w:firstLine="0"/>
        <w:jc w:val="left"/>
        <w:rPr>
          <w:lang w:val="en-US"/>
        </w:rPr>
      </w:pPr>
      <w:r>
        <w:rPr>
          <w:rStyle w:val="a5"/>
          <w:color w:val="000000"/>
        </w:rPr>
        <w:t xml:space="preserve">-abble (ible) </w:t>
      </w:r>
      <w:r>
        <w:rPr>
          <w:rStyle w:val="1"/>
          <w:color w:val="000000"/>
          <w:lang w:val="en-US" w:eastAsia="en-US"/>
        </w:rPr>
        <w:t xml:space="preserve">to enjoy - enjoyable </w:t>
      </w:r>
      <w:r>
        <w:rPr>
          <w:rStyle w:val="a5"/>
          <w:color w:val="000000"/>
        </w:rPr>
        <w:t>-an (-ian)</w:t>
      </w:r>
      <w:r>
        <w:rPr>
          <w:rStyle w:val="a5"/>
          <w:color w:val="000000"/>
        </w:rPr>
        <w:tab/>
      </w:r>
      <w:r>
        <w:rPr>
          <w:rStyle w:val="1"/>
          <w:color w:val="000000"/>
          <w:lang w:val="en-US" w:eastAsia="en-US"/>
        </w:rPr>
        <w:t>Russia - Russian</w:t>
      </w:r>
    </w:p>
    <w:p w:rsidR="000E1D93" w:rsidRPr="00BA048D" w:rsidRDefault="000E1D93">
      <w:pPr>
        <w:pStyle w:val="a4"/>
        <w:shd w:val="clear" w:color="auto" w:fill="auto"/>
        <w:tabs>
          <w:tab w:val="left" w:pos="1630"/>
        </w:tabs>
        <w:spacing w:after="0" w:line="557" w:lineRule="exact"/>
        <w:ind w:left="20" w:firstLine="0"/>
        <w:rPr>
          <w:lang w:val="en-US"/>
        </w:rPr>
      </w:pPr>
      <w:r>
        <w:rPr>
          <w:rStyle w:val="1"/>
          <w:color w:val="000000"/>
          <w:lang w:val="en-US" w:eastAsia="en-US"/>
        </w:rPr>
        <w:t>-al</w:t>
      </w:r>
      <w:r>
        <w:rPr>
          <w:rStyle w:val="1"/>
          <w:color w:val="000000"/>
          <w:lang w:val="en-US" w:eastAsia="en-US"/>
        </w:rPr>
        <w:tab/>
        <w:t>continent - continental</w:t>
      </w:r>
    </w:p>
    <w:p w:rsidR="000E1D93" w:rsidRPr="00BA048D" w:rsidRDefault="000E1D93">
      <w:pPr>
        <w:pStyle w:val="a4"/>
        <w:shd w:val="clear" w:color="auto" w:fill="auto"/>
        <w:tabs>
          <w:tab w:val="left" w:pos="1630"/>
        </w:tabs>
        <w:spacing w:after="0" w:line="557" w:lineRule="exact"/>
        <w:ind w:left="20" w:firstLine="0"/>
        <w:rPr>
          <w:lang w:val="en-US"/>
        </w:rPr>
      </w:pPr>
      <w:r>
        <w:rPr>
          <w:rStyle w:val="a5"/>
          <w:color w:val="000000"/>
        </w:rPr>
        <w:t>-ful</w:t>
      </w:r>
      <w:r>
        <w:rPr>
          <w:rStyle w:val="a5"/>
          <w:color w:val="000000"/>
        </w:rPr>
        <w:tab/>
      </w:r>
      <w:r>
        <w:rPr>
          <w:rStyle w:val="1"/>
          <w:color w:val="000000"/>
          <w:lang w:val="en-US" w:eastAsia="en-US"/>
        </w:rPr>
        <w:t>help - helpful</w:t>
      </w:r>
    </w:p>
    <w:p w:rsidR="000E1D93" w:rsidRPr="00BA048D" w:rsidRDefault="000E1D93">
      <w:pPr>
        <w:pStyle w:val="a4"/>
        <w:shd w:val="clear" w:color="auto" w:fill="auto"/>
        <w:tabs>
          <w:tab w:val="left" w:pos="1630"/>
        </w:tabs>
        <w:spacing w:after="0" w:line="557" w:lineRule="exact"/>
        <w:ind w:left="20" w:firstLine="0"/>
        <w:rPr>
          <w:lang w:val="en-US"/>
        </w:rPr>
      </w:pPr>
      <w:r>
        <w:rPr>
          <w:rStyle w:val="a5"/>
          <w:color w:val="000000"/>
        </w:rPr>
        <w:t>-ic</w:t>
      </w:r>
      <w:r>
        <w:rPr>
          <w:rStyle w:val="a5"/>
          <w:color w:val="000000"/>
        </w:rPr>
        <w:tab/>
      </w:r>
      <w:r>
        <w:rPr>
          <w:rStyle w:val="1"/>
          <w:color w:val="000000"/>
          <w:lang w:val="en-US" w:eastAsia="en-US"/>
        </w:rPr>
        <w:t>hero - heroic</w:t>
      </w:r>
    </w:p>
    <w:p w:rsidR="000E1D93" w:rsidRPr="00BA048D" w:rsidRDefault="000E1D93">
      <w:pPr>
        <w:pStyle w:val="a4"/>
        <w:shd w:val="clear" w:color="auto" w:fill="auto"/>
        <w:tabs>
          <w:tab w:val="left" w:pos="1630"/>
        </w:tabs>
        <w:spacing w:after="0" w:line="557" w:lineRule="exact"/>
        <w:ind w:left="20" w:firstLine="0"/>
        <w:rPr>
          <w:lang w:val="en-US"/>
        </w:rPr>
      </w:pPr>
      <w:r>
        <w:rPr>
          <w:rStyle w:val="a5"/>
          <w:color w:val="000000"/>
        </w:rPr>
        <w:t>-less</w:t>
      </w:r>
      <w:r>
        <w:rPr>
          <w:rStyle w:val="a5"/>
          <w:color w:val="000000"/>
        </w:rPr>
        <w:tab/>
      </w:r>
      <w:r>
        <w:rPr>
          <w:rStyle w:val="1"/>
          <w:color w:val="000000"/>
          <w:lang w:val="en-US" w:eastAsia="en-US"/>
        </w:rPr>
        <w:t>child - childless</w:t>
      </w:r>
    </w:p>
    <w:p w:rsidR="000E1D93" w:rsidRPr="00BA048D" w:rsidRDefault="000E1D93">
      <w:pPr>
        <w:pStyle w:val="a4"/>
        <w:shd w:val="clear" w:color="auto" w:fill="auto"/>
        <w:tabs>
          <w:tab w:val="left" w:pos="1630"/>
        </w:tabs>
        <w:spacing w:after="0" w:line="557" w:lineRule="exact"/>
        <w:ind w:left="20" w:firstLine="0"/>
        <w:rPr>
          <w:lang w:val="en-US"/>
        </w:rPr>
      </w:pPr>
      <w:r>
        <w:rPr>
          <w:rStyle w:val="1"/>
          <w:color w:val="000000"/>
          <w:lang w:val="en-US" w:eastAsia="en-US"/>
        </w:rPr>
        <w:t>-y</w:t>
      </w:r>
      <w:r>
        <w:rPr>
          <w:rStyle w:val="1"/>
          <w:color w:val="000000"/>
          <w:lang w:val="en-US" w:eastAsia="en-US"/>
        </w:rPr>
        <w:tab/>
        <w:t>rain - rainy</w:t>
      </w:r>
    </w:p>
    <w:p w:rsidR="000E1D93" w:rsidRPr="00BA048D" w:rsidRDefault="000E1D93">
      <w:pPr>
        <w:pStyle w:val="a4"/>
        <w:shd w:val="clear" w:color="auto" w:fill="auto"/>
        <w:tabs>
          <w:tab w:val="left" w:pos="1630"/>
        </w:tabs>
        <w:spacing w:after="0" w:line="557" w:lineRule="exact"/>
        <w:ind w:left="20" w:firstLine="0"/>
        <w:rPr>
          <w:lang w:val="en-US"/>
        </w:rPr>
      </w:pPr>
      <w:r>
        <w:rPr>
          <w:rStyle w:val="a5"/>
          <w:color w:val="000000"/>
        </w:rPr>
        <w:t>-ize (-ise)</w:t>
      </w:r>
      <w:r>
        <w:rPr>
          <w:rStyle w:val="a5"/>
          <w:color w:val="000000"/>
        </w:rPr>
        <w:tab/>
      </w:r>
      <w:r>
        <w:rPr>
          <w:rStyle w:val="1"/>
          <w:color w:val="000000"/>
          <w:lang w:val="en-US" w:eastAsia="en-US"/>
        </w:rPr>
        <w:t>to organize (organise)</w:t>
      </w:r>
    </w:p>
    <w:p w:rsidR="000E1D93" w:rsidRPr="00BA048D" w:rsidRDefault="000E1D93">
      <w:pPr>
        <w:pStyle w:val="a4"/>
        <w:shd w:val="clear" w:color="auto" w:fill="auto"/>
        <w:tabs>
          <w:tab w:val="left" w:pos="1630"/>
        </w:tabs>
        <w:spacing w:after="0" w:line="557" w:lineRule="exact"/>
        <w:ind w:left="20" w:firstLine="0"/>
        <w:rPr>
          <w:lang w:val="en-US"/>
        </w:rPr>
      </w:pPr>
      <w:r>
        <w:rPr>
          <w:rStyle w:val="a5"/>
          <w:color w:val="000000"/>
        </w:rPr>
        <w:t>-ly</w:t>
      </w:r>
      <w:r>
        <w:rPr>
          <w:rStyle w:val="a5"/>
          <w:color w:val="000000"/>
        </w:rPr>
        <w:tab/>
      </w:r>
      <w:r>
        <w:rPr>
          <w:rStyle w:val="1"/>
          <w:color w:val="000000"/>
          <w:lang w:val="en-US" w:eastAsia="en-US"/>
        </w:rPr>
        <w:t>nice - nicely</w:t>
      </w:r>
    </w:p>
    <w:p w:rsidR="000E1D93" w:rsidRPr="00BA048D" w:rsidRDefault="000E1D93">
      <w:pPr>
        <w:rPr>
          <w:color w:val="auto"/>
          <w:lang w:val="en-US"/>
        </w:rPr>
      </w:pPr>
    </w:p>
    <w:p w:rsidR="000E1D93" w:rsidRPr="00BA048D" w:rsidRDefault="000E1D93">
      <w:pPr>
        <w:pStyle w:val="a4"/>
        <w:shd w:val="clear" w:color="auto" w:fill="auto"/>
        <w:spacing w:after="887" w:line="260" w:lineRule="exact"/>
        <w:ind w:left="4280" w:firstLine="0"/>
        <w:jc w:val="left"/>
        <w:rPr>
          <w:lang w:val="en-US"/>
        </w:rPr>
      </w:pPr>
      <w:r>
        <w:rPr>
          <w:rStyle w:val="1"/>
          <w:color w:val="000000"/>
          <w:lang w:val="en-US" w:eastAsia="en-US"/>
        </w:rPr>
        <w:t>Prefixes</w:t>
      </w:r>
    </w:p>
    <w:p w:rsidR="000E1D93" w:rsidRPr="00BA048D" w:rsidRDefault="000E1D93">
      <w:pPr>
        <w:pStyle w:val="a4"/>
        <w:shd w:val="clear" w:color="auto" w:fill="auto"/>
        <w:tabs>
          <w:tab w:val="left" w:pos="1916"/>
        </w:tabs>
        <w:spacing w:after="0" w:line="504" w:lineRule="exact"/>
        <w:ind w:left="20" w:right="4240" w:firstLine="0"/>
        <w:jc w:val="left"/>
        <w:rPr>
          <w:lang w:val="en-US"/>
        </w:rPr>
      </w:pPr>
      <w:r>
        <w:rPr>
          <w:rStyle w:val="a5"/>
          <w:color w:val="000000"/>
        </w:rPr>
        <w:t xml:space="preserve">in (il, im, ir) </w:t>
      </w:r>
      <w:r>
        <w:rPr>
          <w:rStyle w:val="1"/>
          <w:color w:val="000000"/>
          <w:lang w:val="en-US" w:eastAsia="en-US"/>
        </w:rPr>
        <w:t xml:space="preserve">- definite - indefinite </w:t>
      </w:r>
      <w:r>
        <w:rPr>
          <w:rStyle w:val="a5"/>
          <w:color w:val="000000"/>
        </w:rPr>
        <w:t xml:space="preserve">un </w:t>
      </w:r>
      <w:r>
        <w:rPr>
          <w:rStyle w:val="1"/>
          <w:color w:val="000000"/>
          <w:lang w:val="en-US" w:eastAsia="en-US"/>
        </w:rPr>
        <w:t>-</w:t>
      </w:r>
      <w:r>
        <w:rPr>
          <w:rStyle w:val="1"/>
          <w:color w:val="000000"/>
          <w:lang w:val="en-US" w:eastAsia="en-US"/>
        </w:rPr>
        <w:tab/>
        <w:t>pleasant - unpleasant</w:t>
      </w:r>
    </w:p>
    <w:p w:rsidR="000E1D93" w:rsidRPr="00BA048D" w:rsidRDefault="000E1D93">
      <w:pPr>
        <w:pStyle w:val="a4"/>
        <w:shd w:val="clear" w:color="auto" w:fill="auto"/>
        <w:tabs>
          <w:tab w:val="left" w:pos="1916"/>
        </w:tabs>
        <w:spacing w:after="242" w:line="260" w:lineRule="exact"/>
        <w:ind w:left="20" w:firstLine="0"/>
        <w:rPr>
          <w:lang w:val="en-US"/>
        </w:rPr>
      </w:pPr>
      <w:r>
        <w:rPr>
          <w:rStyle w:val="a5"/>
          <w:color w:val="000000"/>
        </w:rPr>
        <w:t xml:space="preserve">re </w:t>
      </w:r>
      <w:r>
        <w:rPr>
          <w:rStyle w:val="1"/>
          <w:color w:val="000000"/>
          <w:lang w:val="en-US" w:eastAsia="en-US"/>
        </w:rPr>
        <w:t>-</w:t>
      </w:r>
      <w:r>
        <w:rPr>
          <w:rStyle w:val="1"/>
          <w:color w:val="000000"/>
          <w:lang w:val="en-US" w:eastAsia="en-US"/>
        </w:rPr>
        <w:tab/>
        <w:t>to write - to rewrite</w:t>
      </w:r>
    </w:p>
    <w:p w:rsidR="000E1D93" w:rsidRPr="00BA048D" w:rsidRDefault="000E1D93">
      <w:pPr>
        <w:pStyle w:val="a4"/>
        <w:shd w:val="clear" w:color="auto" w:fill="auto"/>
        <w:tabs>
          <w:tab w:val="left" w:pos="1916"/>
        </w:tabs>
        <w:spacing w:after="237" w:line="260" w:lineRule="exact"/>
        <w:ind w:left="20" w:firstLine="0"/>
        <w:rPr>
          <w:lang w:val="en-US"/>
        </w:rPr>
      </w:pPr>
      <w:r>
        <w:rPr>
          <w:rStyle w:val="a5"/>
          <w:color w:val="000000"/>
        </w:rPr>
        <w:t xml:space="preserve">dis </w:t>
      </w:r>
      <w:r>
        <w:rPr>
          <w:rStyle w:val="1"/>
          <w:color w:val="000000"/>
          <w:lang w:val="en-US" w:eastAsia="en-US"/>
        </w:rPr>
        <w:t>-</w:t>
      </w:r>
      <w:r>
        <w:rPr>
          <w:rStyle w:val="1"/>
          <w:color w:val="000000"/>
          <w:lang w:val="en-US" w:eastAsia="en-US"/>
        </w:rPr>
        <w:tab/>
        <w:t>to like - to dislike</w:t>
      </w:r>
    </w:p>
    <w:p w:rsidR="000E1D93" w:rsidRPr="00BA048D" w:rsidRDefault="000E1D93">
      <w:pPr>
        <w:pStyle w:val="a4"/>
        <w:shd w:val="clear" w:color="auto" w:fill="auto"/>
        <w:tabs>
          <w:tab w:val="left" w:pos="1916"/>
        </w:tabs>
        <w:spacing w:after="1221" w:line="260" w:lineRule="exact"/>
        <w:ind w:left="20" w:firstLine="0"/>
        <w:rPr>
          <w:lang w:val="en-US"/>
        </w:rPr>
      </w:pPr>
      <w:r>
        <w:rPr>
          <w:rStyle w:val="a5"/>
          <w:color w:val="000000"/>
        </w:rPr>
        <w:t xml:space="preserve">mis </w:t>
      </w:r>
      <w:r>
        <w:rPr>
          <w:rStyle w:val="1"/>
          <w:color w:val="000000"/>
          <w:lang w:val="en-US" w:eastAsia="en-US"/>
        </w:rPr>
        <w:t>-</w:t>
      </w:r>
      <w:r>
        <w:rPr>
          <w:rStyle w:val="1"/>
          <w:color w:val="000000"/>
          <w:lang w:val="en-US" w:eastAsia="en-US"/>
        </w:rPr>
        <w:tab/>
        <w:t>to understand - misunderstand</w:t>
      </w:r>
    </w:p>
    <w:p w:rsidR="000E1D93" w:rsidRPr="00BA048D" w:rsidRDefault="000E1D93">
      <w:pPr>
        <w:pStyle w:val="a4"/>
        <w:shd w:val="clear" w:color="auto" w:fill="auto"/>
        <w:spacing w:after="0" w:line="686" w:lineRule="exact"/>
        <w:ind w:left="20" w:right="260" w:firstLine="1100"/>
        <w:jc w:val="left"/>
        <w:rPr>
          <w:lang w:val="en-US"/>
        </w:rPr>
        <w:sectPr w:rsidR="000E1D93" w:rsidRPr="00BA048D">
          <w:type w:val="continuous"/>
          <w:pgSz w:w="11909" w:h="16838"/>
          <w:pgMar w:top="1160" w:right="1099" w:bottom="1122" w:left="1133" w:header="0" w:footer="3" w:gutter="0"/>
          <w:cols w:space="720"/>
          <w:noEndnote/>
          <w:docGrid w:linePitch="360"/>
        </w:sectPr>
      </w:pPr>
      <w:r>
        <w:rPr>
          <w:rStyle w:val="1"/>
          <w:color w:val="000000"/>
          <w:lang w:val="en-US" w:eastAsia="en-US"/>
        </w:rPr>
        <w:t xml:space="preserve">Add the suffixes to the words. Translate the formed professions, </w:t>
      </w:r>
      <w:r>
        <w:rPr>
          <w:rStyle w:val="a5"/>
          <w:color w:val="000000"/>
        </w:rPr>
        <w:t xml:space="preserve">er </w:t>
      </w:r>
      <w:r>
        <w:rPr>
          <w:rStyle w:val="1"/>
          <w:color w:val="000000"/>
          <w:lang w:val="en-US" w:eastAsia="en-US"/>
        </w:rPr>
        <w:t>participate, wait, examine, drive</w:t>
      </w:r>
    </w:p>
    <w:p w:rsidR="000E1D93" w:rsidRPr="00BA048D" w:rsidRDefault="000E1D93">
      <w:pPr>
        <w:pStyle w:val="a4"/>
        <w:shd w:val="clear" w:color="auto" w:fill="auto"/>
        <w:tabs>
          <w:tab w:val="left" w:pos="908"/>
          <w:tab w:val="center" w:pos="2650"/>
          <w:tab w:val="center" w:pos="3294"/>
        </w:tabs>
        <w:spacing w:after="0" w:line="480" w:lineRule="exact"/>
        <w:ind w:left="20" w:firstLine="0"/>
        <w:rPr>
          <w:lang w:val="en-US"/>
        </w:rPr>
      </w:pPr>
      <w:r>
        <w:rPr>
          <w:rStyle w:val="a5"/>
          <w:color w:val="000000"/>
        </w:rPr>
        <w:lastRenderedPageBreak/>
        <w:t>or</w:t>
      </w:r>
      <w:r>
        <w:rPr>
          <w:rStyle w:val="a5"/>
          <w:color w:val="000000"/>
        </w:rPr>
        <w:tab/>
      </w:r>
      <w:r>
        <w:rPr>
          <w:rStyle w:val="1"/>
          <w:color w:val="000000"/>
          <w:lang w:val="en-US" w:eastAsia="en-US"/>
        </w:rPr>
        <w:t>create, invent,</w:t>
      </w:r>
      <w:r>
        <w:rPr>
          <w:rStyle w:val="1"/>
          <w:color w:val="000000"/>
          <w:lang w:val="en-US" w:eastAsia="en-US"/>
        </w:rPr>
        <w:tab/>
        <w:t>act,</w:t>
      </w:r>
      <w:r>
        <w:rPr>
          <w:rStyle w:val="1"/>
          <w:color w:val="000000"/>
          <w:lang w:val="en-US" w:eastAsia="en-US"/>
        </w:rPr>
        <w:tab/>
        <w:t>sail, visit</w:t>
      </w:r>
    </w:p>
    <w:p w:rsidR="000E1D93" w:rsidRPr="00BA048D" w:rsidRDefault="000E1D93">
      <w:pPr>
        <w:pStyle w:val="a4"/>
        <w:shd w:val="clear" w:color="auto" w:fill="auto"/>
        <w:tabs>
          <w:tab w:val="left" w:pos="908"/>
          <w:tab w:val="center" w:pos="2881"/>
          <w:tab w:val="right" w:pos="4340"/>
        </w:tabs>
        <w:spacing w:after="0" w:line="480" w:lineRule="exact"/>
        <w:ind w:left="20" w:firstLine="0"/>
        <w:rPr>
          <w:lang w:val="en-US"/>
        </w:rPr>
      </w:pPr>
      <w:r>
        <w:rPr>
          <w:rStyle w:val="a5"/>
          <w:color w:val="000000"/>
        </w:rPr>
        <w:t>ian</w:t>
      </w:r>
      <w:r>
        <w:rPr>
          <w:rStyle w:val="a5"/>
          <w:color w:val="000000"/>
        </w:rPr>
        <w:tab/>
      </w:r>
      <w:r>
        <w:rPr>
          <w:rStyle w:val="1"/>
          <w:color w:val="000000"/>
          <w:lang w:val="en-US" w:eastAsia="en-US"/>
        </w:rPr>
        <w:t>history, politic,</w:t>
      </w:r>
      <w:r>
        <w:rPr>
          <w:rStyle w:val="1"/>
          <w:color w:val="000000"/>
          <w:lang w:val="en-US" w:eastAsia="en-US"/>
        </w:rPr>
        <w:tab/>
        <w:t>music,</w:t>
      </w:r>
      <w:r>
        <w:rPr>
          <w:rStyle w:val="1"/>
          <w:color w:val="000000"/>
          <w:lang w:val="en-US" w:eastAsia="en-US"/>
        </w:rPr>
        <w:tab/>
        <w:t>physic</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ess</w:t>
      </w:r>
      <w:r>
        <w:rPr>
          <w:rStyle w:val="a5"/>
          <w:color w:val="000000"/>
        </w:rPr>
        <w:tab/>
      </w:r>
      <w:r>
        <w:rPr>
          <w:rStyle w:val="1"/>
          <w:color w:val="000000"/>
          <w:lang w:val="en-US" w:eastAsia="en-US"/>
        </w:rPr>
        <w:t>act, prince</w:t>
      </w:r>
    </w:p>
    <w:p w:rsidR="000E1D93" w:rsidRPr="00BA048D" w:rsidRDefault="000E1D93">
      <w:pPr>
        <w:pStyle w:val="a4"/>
        <w:shd w:val="clear" w:color="auto" w:fill="auto"/>
        <w:tabs>
          <w:tab w:val="left" w:pos="908"/>
        </w:tabs>
        <w:spacing w:after="0" w:line="480" w:lineRule="exact"/>
        <w:ind w:left="20" w:firstLine="0"/>
        <w:rPr>
          <w:lang w:val="en-US"/>
        </w:rPr>
      </w:pPr>
      <w:r>
        <w:rPr>
          <w:rStyle w:val="1"/>
          <w:color w:val="000000"/>
          <w:lang w:val="en-US" w:eastAsia="en-US"/>
        </w:rPr>
        <w:t>ist</w:t>
      </w:r>
      <w:r>
        <w:rPr>
          <w:rStyle w:val="1"/>
          <w:color w:val="000000"/>
          <w:lang w:val="en-US" w:eastAsia="en-US"/>
        </w:rPr>
        <w:tab/>
        <w:t>tour</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lastRenderedPageBreak/>
        <w:t>ant</w:t>
      </w:r>
      <w:r>
        <w:rPr>
          <w:rStyle w:val="a5"/>
          <w:color w:val="000000"/>
        </w:rPr>
        <w:tab/>
      </w:r>
      <w:r>
        <w:rPr>
          <w:rStyle w:val="1"/>
          <w:color w:val="000000"/>
          <w:lang w:val="en-US" w:eastAsia="en-US"/>
        </w:rPr>
        <w:t>assist</w:t>
      </w:r>
    </w:p>
    <w:p w:rsidR="000E1D93" w:rsidRPr="00BA048D" w:rsidRDefault="000E1D93">
      <w:pPr>
        <w:pStyle w:val="a4"/>
        <w:shd w:val="clear" w:color="auto" w:fill="auto"/>
        <w:tabs>
          <w:tab w:val="left" w:pos="908"/>
        </w:tabs>
        <w:spacing w:after="656" w:line="480" w:lineRule="exact"/>
        <w:ind w:left="20" w:firstLine="0"/>
        <w:rPr>
          <w:lang w:val="en-US"/>
        </w:rPr>
      </w:pPr>
      <w:r>
        <w:rPr>
          <w:rStyle w:val="a5"/>
          <w:color w:val="000000"/>
          <w:lang w:val="ru-RU" w:eastAsia="ru-RU"/>
        </w:rPr>
        <w:t>ее</w:t>
      </w:r>
      <w:r w:rsidRPr="00BA048D">
        <w:rPr>
          <w:rStyle w:val="a5"/>
          <w:color w:val="000000"/>
          <w:lang w:eastAsia="ru-RU"/>
        </w:rPr>
        <w:tab/>
      </w:r>
      <w:r>
        <w:rPr>
          <w:rStyle w:val="1"/>
          <w:color w:val="000000"/>
          <w:lang w:val="en-US" w:eastAsia="en-US"/>
        </w:rPr>
        <w:t>employ</w:t>
      </w:r>
    </w:p>
    <w:p w:rsidR="000E1D93" w:rsidRPr="00BA048D" w:rsidRDefault="000E1D93">
      <w:pPr>
        <w:pStyle w:val="a4"/>
        <w:shd w:val="clear" w:color="auto" w:fill="auto"/>
        <w:spacing w:after="0" w:line="485" w:lineRule="exact"/>
        <w:ind w:left="20" w:right="280" w:firstLine="0"/>
        <w:jc w:val="left"/>
        <w:rPr>
          <w:lang w:val="en-US"/>
        </w:rPr>
      </w:pPr>
      <w:r>
        <w:rPr>
          <w:rStyle w:val="1"/>
          <w:color w:val="000000"/>
          <w:lang w:val="en-US" w:eastAsia="en-US"/>
        </w:rPr>
        <w:t>Create, history, politics, music, invent, participate, visit, employ, wait, examine, assist, act, tour, physics.</w:t>
      </w:r>
    </w:p>
    <w:p w:rsidR="000E1D93" w:rsidRPr="00BA048D" w:rsidRDefault="000E1D93">
      <w:pPr>
        <w:pStyle w:val="a4"/>
        <w:shd w:val="clear" w:color="auto" w:fill="auto"/>
        <w:spacing w:after="1020" w:line="485" w:lineRule="exact"/>
        <w:ind w:left="20" w:firstLine="0"/>
        <w:rPr>
          <w:lang w:val="en-US"/>
        </w:rPr>
      </w:pPr>
      <w:r>
        <w:rPr>
          <w:rStyle w:val="1"/>
          <w:color w:val="000000"/>
          <w:lang w:val="en-US" w:eastAsia="en-US"/>
        </w:rPr>
        <w:t>Sail, prince</w:t>
      </w:r>
    </w:p>
    <w:p w:rsidR="000E1D93" w:rsidRPr="00BA048D" w:rsidRDefault="000E1D93">
      <w:pPr>
        <w:pStyle w:val="a4"/>
        <w:shd w:val="clear" w:color="auto" w:fill="auto"/>
        <w:spacing w:after="906" w:line="260" w:lineRule="exact"/>
        <w:ind w:left="260" w:firstLine="0"/>
        <w:jc w:val="center"/>
        <w:rPr>
          <w:lang w:val="en-US"/>
        </w:rPr>
      </w:pPr>
      <w:r>
        <w:rPr>
          <w:rStyle w:val="1"/>
          <w:color w:val="000000"/>
          <w:lang w:val="en-US" w:eastAsia="en-US"/>
        </w:rPr>
        <w:t>Add suffixes to the words. Translate the formed ones.</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ence</w:t>
      </w:r>
      <w:r>
        <w:rPr>
          <w:rStyle w:val="a5"/>
          <w:color w:val="000000"/>
        </w:rPr>
        <w:tab/>
      </w:r>
      <w:r>
        <w:rPr>
          <w:rStyle w:val="1"/>
          <w:color w:val="000000"/>
          <w:lang w:val="en-US" w:eastAsia="en-US"/>
        </w:rPr>
        <w:t>exist, prefer, independ</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ance</w:t>
      </w:r>
      <w:r>
        <w:rPr>
          <w:rStyle w:val="a5"/>
          <w:color w:val="000000"/>
        </w:rPr>
        <w:tab/>
      </w:r>
      <w:r>
        <w:rPr>
          <w:rStyle w:val="1"/>
          <w:color w:val="000000"/>
          <w:lang w:val="en-US" w:eastAsia="en-US"/>
        </w:rPr>
        <w:t>tolerant, perform, guid</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cy</w:t>
      </w:r>
      <w:r>
        <w:rPr>
          <w:rStyle w:val="a5"/>
          <w:color w:val="000000"/>
        </w:rPr>
        <w:tab/>
      </w:r>
      <w:r>
        <w:rPr>
          <w:rStyle w:val="1"/>
          <w:color w:val="000000"/>
          <w:lang w:val="en-US" w:eastAsia="en-US"/>
        </w:rPr>
        <w:t>private</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ment</w:t>
      </w:r>
      <w:r>
        <w:rPr>
          <w:rStyle w:val="a5"/>
          <w:color w:val="000000"/>
        </w:rPr>
        <w:tab/>
      </w:r>
      <w:r>
        <w:rPr>
          <w:rStyle w:val="1"/>
          <w:color w:val="000000"/>
          <w:lang w:val="en-US" w:eastAsia="en-US"/>
        </w:rPr>
        <w:t>develop, pove, excite</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dom</w:t>
      </w:r>
      <w:r>
        <w:rPr>
          <w:rStyle w:val="a5"/>
          <w:color w:val="000000"/>
        </w:rPr>
        <w:tab/>
      </w:r>
      <w:r>
        <w:rPr>
          <w:rStyle w:val="1"/>
          <w:color w:val="000000"/>
          <w:lang w:val="en-US" w:eastAsia="en-US"/>
        </w:rPr>
        <w:t>wis, king, face</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hood</w:t>
      </w:r>
      <w:r>
        <w:rPr>
          <w:rStyle w:val="a5"/>
          <w:color w:val="000000"/>
        </w:rPr>
        <w:tab/>
      </w:r>
      <w:r>
        <w:rPr>
          <w:rStyle w:val="1"/>
          <w:color w:val="000000"/>
          <w:lang w:val="en-US" w:eastAsia="en-US"/>
        </w:rPr>
        <w:t>child</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ion</w:t>
      </w:r>
      <w:r>
        <w:rPr>
          <w:rStyle w:val="a5"/>
          <w:color w:val="000000"/>
        </w:rPr>
        <w:tab/>
      </w:r>
      <w:r>
        <w:rPr>
          <w:rStyle w:val="1"/>
          <w:color w:val="000000"/>
          <w:lang w:val="en-US" w:eastAsia="en-US"/>
        </w:rPr>
        <w:t>decide, collect</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ism</w:t>
      </w:r>
      <w:r>
        <w:rPr>
          <w:rStyle w:val="a5"/>
          <w:color w:val="000000"/>
        </w:rPr>
        <w:tab/>
      </w:r>
      <w:r>
        <w:rPr>
          <w:rStyle w:val="1"/>
          <w:color w:val="000000"/>
          <w:lang w:val="en-US" w:eastAsia="en-US"/>
        </w:rPr>
        <w:t>hero. Real</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ity</w:t>
      </w:r>
      <w:r>
        <w:rPr>
          <w:rStyle w:val="a5"/>
          <w:color w:val="000000"/>
        </w:rPr>
        <w:tab/>
      </w:r>
      <w:r>
        <w:rPr>
          <w:rStyle w:val="1"/>
          <w:color w:val="000000"/>
          <w:lang w:val="en-US" w:eastAsia="en-US"/>
        </w:rPr>
        <w:t>popular, generous, curious, prosper</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ness</w:t>
      </w:r>
      <w:r>
        <w:rPr>
          <w:rStyle w:val="a5"/>
          <w:color w:val="000000"/>
        </w:rPr>
        <w:tab/>
      </w:r>
      <w:r>
        <w:rPr>
          <w:rStyle w:val="1"/>
          <w:color w:val="000000"/>
          <w:lang w:val="en-US" w:eastAsia="en-US"/>
        </w:rPr>
        <w:t>ugly, kind, conscious, ill</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ship</w:t>
      </w:r>
      <w:r>
        <w:rPr>
          <w:rStyle w:val="a5"/>
          <w:color w:val="000000"/>
        </w:rPr>
        <w:tab/>
      </w:r>
      <w:r>
        <w:rPr>
          <w:rStyle w:val="1"/>
          <w:color w:val="000000"/>
          <w:lang w:val="en-US" w:eastAsia="en-US"/>
        </w:rPr>
        <w:t>member</w:t>
      </w:r>
    </w:p>
    <w:p w:rsidR="000E1D93" w:rsidRPr="00BA048D" w:rsidRDefault="000E1D93">
      <w:pPr>
        <w:pStyle w:val="a4"/>
        <w:shd w:val="clear" w:color="auto" w:fill="auto"/>
        <w:tabs>
          <w:tab w:val="left" w:pos="908"/>
        </w:tabs>
        <w:spacing w:after="0" w:line="480" w:lineRule="exact"/>
        <w:ind w:left="20" w:firstLine="0"/>
        <w:rPr>
          <w:lang w:val="en-US"/>
        </w:rPr>
      </w:pPr>
      <w:r>
        <w:rPr>
          <w:rStyle w:val="a5"/>
          <w:color w:val="000000"/>
        </w:rPr>
        <w:t>al</w:t>
      </w:r>
      <w:r>
        <w:rPr>
          <w:rStyle w:val="a5"/>
          <w:color w:val="000000"/>
        </w:rPr>
        <w:tab/>
      </w:r>
      <w:r>
        <w:rPr>
          <w:rStyle w:val="1"/>
          <w:color w:val="000000"/>
          <w:lang w:val="en-US" w:eastAsia="en-US"/>
        </w:rPr>
        <w:t>arrive, betray</w:t>
      </w:r>
      <w:r w:rsidRPr="00BA048D">
        <w:rPr>
          <w:lang w:val="en-US"/>
        </w:rPr>
        <w:br w:type="page"/>
      </w:r>
    </w:p>
    <w:p w:rsidR="000E1D93" w:rsidRPr="00BA048D" w:rsidRDefault="000E1D93">
      <w:pPr>
        <w:pStyle w:val="a4"/>
        <w:shd w:val="clear" w:color="auto" w:fill="auto"/>
        <w:tabs>
          <w:tab w:val="left" w:pos="2766"/>
          <w:tab w:val="left" w:pos="5644"/>
        </w:tabs>
        <w:spacing w:after="0" w:line="557" w:lineRule="exact"/>
        <w:ind w:left="20" w:firstLine="0"/>
        <w:rPr>
          <w:lang w:val="en-US"/>
        </w:rPr>
      </w:pPr>
      <w:r>
        <w:rPr>
          <w:rStyle w:val="1"/>
          <w:color w:val="000000"/>
          <w:lang w:val="en-US" w:eastAsia="en-US"/>
        </w:rPr>
        <w:t>Considerate</w:t>
      </w:r>
      <w:r>
        <w:rPr>
          <w:rStyle w:val="1"/>
          <w:color w:val="000000"/>
          <w:lang w:val="en-US" w:eastAsia="en-US"/>
        </w:rPr>
        <w:tab/>
        <w:t>Development</w:t>
      </w:r>
      <w:r>
        <w:rPr>
          <w:rStyle w:val="1"/>
          <w:color w:val="000000"/>
          <w:lang w:val="en-US" w:eastAsia="en-US"/>
        </w:rPr>
        <w:tab/>
        <w:t>Responsible - Irresponsible</w:t>
      </w:r>
    </w:p>
    <w:p w:rsidR="000E1D93" w:rsidRPr="00BA048D" w:rsidRDefault="000E1D93">
      <w:pPr>
        <w:pStyle w:val="a4"/>
        <w:shd w:val="clear" w:color="auto" w:fill="auto"/>
        <w:tabs>
          <w:tab w:val="left" w:pos="2766"/>
          <w:tab w:val="left" w:pos="5644"/>
        </w:tabs>
        <w:spacing w:after="0" w:line="557" w:lineRule="exact"/>
        <w:ind w:left="20" w:firstLine="0"/>
        <w:rPr>
          <w:lang w:val="en-US"/>
        </w:rPr>
      </w:pPr>
      <w:r>
        <w:rPr>
          <w:rStyle w:val="1"/>
          <w:color w:val="000000"/>
          <w:lang w:val="en-US" w:eastAsia="en-US"/>
        </w:rPr>
        <w:t>Violent</w:t>
      </w:r>
      <w:r>
        <w:rPr>
          <w:rStyle w:val="1"/>
          <w:color w:val="000000"/>
          <w:lang w:val="en-US" w:eastAsia="en-US"/>
        </w:rPr>
        <w:tab/>
        <w:t>Historian</w:t>
      </w:r>
      <w:r>
        <w:rPr>
          <w:rStyle w:val="1"/>
          <w:color w:val="000000"/>
          <w:lang w:val="en-US" w:eastAsia="en-US"/>
        </w:rPr>
        <w:tab/>
        <w:t>Depended - Independed</w:t>
      </w:r>
    </w:p>
    <w:p w:rsidR="000E1D93" w:rsidRPr="00BA048D" w:rsidRDefault="000E1D93">
      <w:pPr>
        <w:pStyle w:val="a4"/>
        <w:shd w:val="clear" w:color="auto" w:fill="auto"/>
        <w:tabs>
          <w:tab w:val="left" w:pos="2766"/>
          <w:tab w:val="left" w:pos="5644"/>
        </w:tabs>
        <w:spacing w:after="0" w:line="557" w:lineRule="exact"/>
        <w:ind w:left="20" w:firstLine="0"/>
        <w:rPr>
          <w:lang w:val="en-US"/>
        </w:rPr>
      </w:pPr>
      <w:r>
        <w:rPr>
          <w:rStyle w:val="1"/>
          <w:color w:val="000000"/>
          <w:lang w:val="en-US" w:eastAsia="en-US"/>
        </w:rPr>
        <w:t>Cruel \</w:t>
      </w:r>
      <w:r>
        <w:rPr>
          <w:rStyle w:val="1"/>
          <w:color w:val="000000"/>
          <w:lang w:val="en-US" w:eastAsia="en-US"/>
        </w:rPr>
        <w:tab/>
      </w:r>
      <w:r>
        <w:rPr>
          <w:color w:val="000000"/>
          <w:u w:val="single"/>
          <w:lang w:val="en-US" w:eastAsia="en-US"/>
        </w:rPr>
        <w:t>Perform</w:t>
      </w:r>
      <w:r>
        <w:rPr>
          <w:rStyle w:val="1"/>
          <w:color w:val="000000"/>
          <w:lang w:val="en-US" w:eastAsia="en-US"/>
        </w:rPr>
        <w:t>ance</w:t>
      </w:r>
      <w:r>
        <w:rPr>
          <w:rStyle w:val="1"/>
          <w:color w:val="000000"/>
          <w:lang w:val="en-US" w:eastAsia="en-US"/>
        </w:rPr>
        <w:tab/>
        <w:t>Regular - Irregular</w:t>
      </w:r>
    </w:p>
    <w:p w:rsidR="000E1D93" w:rsidRPr="00BA048D" w:rsidRDefault="000E1D93">
      <w:pPr>
        <w:pStyle w:val="a4"/>
        <w:shd w:val="clear" w:color="auto" w:fill="auto"/>
        <w:tabs>
          <w:tab w:val="left" w:pos="2766"/>
        </w:tabs>
        <w:spacing w:after="0" w:line="557" w:lineRule="exact"/>
        <w:ind w:left="20" w:firstLine="0"/>
        <w:rPr>
          <w:lang w:val="en-US"/>
        </w:rPr>
      </w:pPr>
      <w:r>
        <w:rPr>
          <w:rStyle w:val="1"/>
          <w:color w:val="000000"/>
          <w:lang w:val="en-US" w:eastAsia="en-US"/>
        </w:rPr>
        <w:t>Rude \</w:t>
      </w:r>
      <w:r>
        <w:rPr>
          <w:rStyle w:val="1"/>
          <w:color w:val="000000"/>
          <w:lang w:val="en-US" w:eastAsia="en-US"/>
        </w:rPr>
        <w:tab/>
        <w:t>Childhood</w:t>
      </w:r>
    </w:p>
    <w:p w:rsidR="000E1D93" w:rsidRPr="00BA048D" w:rsidRDefault="000E1D93">
      <w:pPr>
        <w:pStyle w:val="a4"/>
        <w:shd w:val="clear" w:color="auto" w:fill="auto"/>
        <w:tabs>
          <w:tab w:val="left" w:pos="2766"/>
        </w:tabs>
        <w:spacing w:after="898" w:line="557" w:lineRule="exact"/>
        <w:ind w:left="20" w:firstLine="0"/>
        <w:rPr>
          <w:lang w:val="en-US"/>
        </w:rPr>
      </w:pPr>
      <w:r>
        <w:rPr>
          <w:rStyle w:val="1"/>
          <w:color w:val="000000"/>
          <w:lang w:val="en-US" w:eastAsia="en-US"/>
        </w:rPr>
        <w:t>Hard-working</w:t>
      </w:r>
      <w:r>
        <w:rPr>
          <w:rStyle w:val="1"/>
          <w:color w:val="000000"/>
          <w:lang w:val="en-US" w:eastAsia="en-US"/>
        </w:rPr>
        <w:tab/>
        <w:t>Deeply</w:t>
      </w:r>
    </w:p>
    <w:p w:rsidR="000E1D93" w:rsidRPr="00BA048D" w:rsidRDefault="000E1D93">
      <w:pPr>
        <w:pStyle w:val="81"/>
        <w:shd w:val="clear" w:color="auto" w:fill="auto"/>
        <w:spacing w:before="0" w:after="1082" w:line="260" w:lineRule="exact"/>
        <w:ind w:right="340"/>
        <w:rPr>
          <w:lang w:val="en-US"/>
        </w:rPr>
      </w:pPr>
      <w:r>
        <w:rPr>
          <w:rStyle w:val="80"/>
          <w:b/>
          <w:bCs/>
          <w:color w:val="000000"/>
        </w:rPr>
        <w:t>Особенности</w:t>
      </w:r>
      <w:r w:rsidRPr="00BA048D">
        <w:rPr>
          <w:rStyle w:val="80"/>
          <w:b/>
          <w:bCs/>
          <w:color w:val="000000"/>
          <w:lang w:val="en-US"/>
        </w:rPr>
        <w:t xml:space="preserve"> </w:t>
      </w:r>
      <w:r>
        <w:rPr>
          <w:rStyle w:val="80"/>
          <w:b/>
          <w:bCs/>
          <w:color w:val="000000"/>
        </w:rPr>
        <w:t>фонетической</w:t>
      </w:r>
      <w:r w:rsidRPr="00BA048D">
        <w:rPr>
          <w:rStyle w:val="80"/>
          <w:b/>
          <w:bCs/>
          <w:color w:val="000000"/>
          <w:lang w:val="en-US"/>
        </w:rPr>
        <w:t xml:space="preserve"> </w:t>
      </w:r>
      <w:r>
        <w:rPr>
          <w:rStyle w:val="80"/>
          <w:b/>
          <w:bCs/>
          <w:color w:val="000000"/>
        </w:rPr>
        <w:t>системы</w:t>
      </w:r>
      <w:r w:rsidRPr="00BA048D">
        <w:rPr>
          <w:rStyle w:val="80"/>
          <w:b/>
          <w:bCs/>
          <w:color w:val="000000"/>
          <w:lang w:val="en-US"/>
        </w:rPr>
        <w:t xml:space="preserve"> </w:t>
      </w:r>
      <w:r>
        <w:rPr>
          <w:rStyle w:val="80"/>
          <w:b/>
          <w:bCs/>
          <w:color w:val="000000"/>
        </w:rPr>
        <w:t>языка</w:t>
      </w:r>
    </w:p>
    <w:p w:rsidR="000E1D93" w:rsidRDefault="000E1D93">
      <w:pPr>
        <w:pStyle w:val="a4"/>
        <w:numPr>
          <w:ilvl w:val="0"/>
          <w:numId w:val="3"/>
        </w:numPr>
        <w:shd w:val="clear" w:color="auto" w:fill="auto"/>
        <w:tabs>
          <w:tab w:val="left" w:pos="751"/>
        </w:tabs>
        <w:spacing w:after="0" w:line="260" w:lineRule="exact"/>
        <w:ind w:left="420" w:firstLine="0"/>
        <w:sectPr w:rsidR="000E1D93">
          <w:type w:val="continuous"/>
          <w:pgSz w:w="11909" w:h="16838"/>
          <w:pgMar w:top="1216" w:right="1063" w:bottom="1115" w:left="1063" w:header="0" w:footer="3" w:gutter="96"/>
          <w:cols w:space="720"/>
          <w:noEndnote/>
          <w:docGrid w:linePitch="360"/>
        </w:sectPr>
      </w:pPr>
      <w:r>
        <w:rPr>
          <w:color w:val="000000"/>
          <w:u w:val="single"/>
        </w:rPr>
        <w:t>Слова произносятся одинаково, но написание и значение разные.</w:t>
      </w:r>
    </w:p>
    <w:p w:rsidR="000E1D93" w:rsidRDefault="000E1D93">
      <w:pPr>
        <w:spacing w:line="240" w:lineRule="exact"/>
        <w:rPr>
          <w:color w:val="auto"/>
          <w:sz w:val="19"/>
          <w:szCs w:val="19"/>
        </w:rPr>
      </w:pPr>
    </w:p>
    <w:p w:rsidR="000E1D93" w:rsidRDefault="000E1D93">
      <w:pPr>
        <w:spacing w:before="22" w:after="22" w:line="240" w:lineRule="exact"/>
        <w:rPr>
          <w:color w:val="auto"/>
          <w:sz w:val="19"/>
          <w:szCs w:val="19"/>
        </w:rPr>
      </w:pPr>
    </w:p>
    <w:p w:rsidR="000E1D93" w:rsidRDefault="000E1D93">
      <w:pPr>
        <w:rPr>
          <w:color w:val="auto"/>
          <w:sz w:val="2"/>
          <w:szCs w:val="2"/>
        </w:rPr>
        <w:sectPr w:rsidR="000E1D93">
          <w:type w:val="continuous"/>
          <w:pgSz w:w="11909" w:h="16838"/>
          <w:pgMar w:top="0" w:right="0" w:bottom="0" w:left="0" w:header="0" w:footer="3" w:gutter="0"/>
          <w:cols w:space="720"/>
          <w:noEndnote/>
          <w:docGrid w:linePitch="360"/>
        </w:sectPr>
      </w:pPr>
    </w:p>
    <w:p w:rsidR="000E1D93" w:rsidRPr="00BA048D" w:rsidRDefault="000E1D93">
      <w:pPr>
        <w:pStyle w:val="a4"/>
        <w:shd w:val="clear" w:color="auto" w:fill="auto"/>
        <w:spacing w:after="0" w:line="480" w:lineRule="exact"/>
        <w:ind w:right="20" w:firstLine="0"/>
        <w:jc w:val="left"/>
        <w:rPr>
          <w:lang w:val="en-US"/>
        </w:rPr>
      </w:pPr>
      <w:r>
        <w:rPr>
          <w:rStyle w:val="1"/>
          <w:color w:val="000000"/>
          <w:lang w:val="en-US" w:eastAsia="en-US"/>
        </w:rPr>
        <w:lastRenderedPageBreak/>
        <w:t xml:space="preserve">Sun </w:t>
      </w:r>
      <w:r w:rsidRPr="00BA048D">
        <w:rPr>
          <w:rStyle w:val="1"/>
          <w:color w:val="000000"/>
          <w:lang w:val="en-US"/>
        </w:rPr>
        <w:t xml:space="preserve">- </w:t>
      </w:r>
      <w:r>
        <w:rPr>
          <w:rStyle w:val="1"/>
          <w:color w:val="000000"/>
          <w:lang w:val="en-US" w:eastAsia="en-US"/>
        </w:rPr>
        <w:t xml:space="preserve">Son </w:t>
      </w:r>
      <w:r>
        <w:rPr>
          <w:color w:val="000000"/>
          <w:u w:val="single"/>
          <w:lang w:val="en-US" w:eastAsia="en-US"/>
        </w:rPr>
        <w:t xml:space="preserve">Here </w:t>
      </w:r>
      <w:r w:rsidRPr="00BA048D">
        <w:rPr>
          <w:color w:val="000000"/>
          <w:u w:val="single"/>
          <w:lang w:val="en-US"/>
        </w:rPr>
        <w:t xml:space="preserve">- </w:t>
      </w:r>
      <w:r>
        <w:rPr>
          <w:color w:val="000000"/>
          <w:u w:val="single"/>
          <w:lang w:val="en-US" w:eastAsia="en-US"/>
        </w:rPr>
        <w:t>Hear</w:t>
      </w:r>
      <w:r>
        <w:rPr>
          <w:rStyle w:val="1"/>
          <w:color w:val="000000"/>
          <w:lang w:val="en-US" w:eastAsia="en-US"/>
        </w:rPr>
        <w:t xml:space="preserve"> </w:t>
      </w:r>
      <w:r>
        <w:rPr>
          <w:color w:val="000000"/>
          <w:u w:val="single"/>
          <w:lang w:val="en-US" w:eastAsia="en-US"/>
        </w:rPr>
        <w:t>Weak - Week</w:t>
      </w:r>
      <w:r>
        <w:rPr>
          <w:rStyle w:val="1"/>
          <w:color w:val="000000"/>
          <w:lang w:val="en-US" w:eastAsia="en-US"/>
        </w:rPr>
        <w:t xml:space="preserve"> Whole - Hole</w:t>
      </w:r>
    </w:p>
    <w:p w:rsidR="000E1D93" w:rsidRPr="00BA048D" w:rsidRDefault="000E1D93">
      <w:pPr>
        <w:pStyle w:val="a4"/>
        <w:shd w:val="clear" w:color="auto" w:fill="auto"/>
        <w:spacing w:after="0" w:line="485" w:lineRule="exact"/>
        <w:ind w:firstLine="0"/>
        <w:jc w:val="left"/>
        <w:rPr>
          <w:lang w:val="en-US"/>
        </w:rPr>
      </w:pPr>
      <w:r>
        <w:rPr>
          <w:color w:val="000000"/>
          <w:u w:val="single"/>
          <w:lang w:val="en-US" w:eastAsia="en-US"/>
        </w:rPr>
        <w:t>Flower - Flour</w:t>
      </w:r>
      <w:r>
        <w:rPr>
          <w:rStyle w:val="1"/>
          <w:color w:val="000000"/>
          <w:lang w:val="en-US" w:eastAsia="en-US"/>
        </w:rPr>
        <w:t xml:space="preserve"> </w:t>
      </w:r>
      <w:r>
        <w:rPr>
          <w:color w:val="000000"/>
          <w:u w:val="single"/>
          <w:lang w:val="en-US" w:eastAsia="en-US"/>
        </w:rPr>
        <w:t>Hour - Our</w:t>
      </w:r>
      <w:r>
        <w:rPr>
          <w:rStyle w:val="1"/>
          <w:color w:val="000000"/>
          <w:lang w:val="en-US" w:eastAsia="en-US"/>
        </w:rPr>
        <w:t xml:space="preserve"> </w:t>
      </w:r>
      <w:r>
        <w:rPr>
          <w:color w:val="000000"/>
          <w:u w:val="single"/>
          <w:lang w:val="en-US" w:eastAsia="en-US"/>
        </w:rPr>
        <w:t>I - eve</w:t>
      </w:r>
      <w:r>
        <w:rPr>
          <w:rStyle w:val="1"/>
          <w:color w:val="000000"/>
          <w:lang w:val="en-US" w:eastAsia="en-US"/>
        </w:rPr>
        <w:t xml:space="preserve"> </w:t>
      </w:r>
      <w:r>
        <w:rPr>
          <w:color w:val="000000"/>
          <w:u w:val="single"/>
          <w:lang w:val="en-US" w:eastAsia="en-US"/>
        </w:rPr>
        <w:t>Two - Too</w:t>
      </w:r>
      <w:r>
        <w:rPr>
          <w:rStyle w:val="1"/>
          <w:color w:val="000000"/>
          <w:lang w:val="en-US" w:eastAsia="en-US"/>
        </w:rPr>
        <w:t xml:space="preserve"> </w:t>
      </w:r>
      <w:r>
        <w:rPr>
          <w:color w:val="000000"/>
          <w:u w:val="single"/>
          <w:lang w:val="en-US" w:eastAsia="en-US"/>
        </w:rPr>
        <w:lastRenderedPageBreak/>
        <w:t>Meet - Meat</w:t>
      </w:r>
      <w:r>
        <w:rPr>
          <w:rStyle w:val="1"/>
          <w:color w:val="000000"/>
          <w:lang w:val="en-US" w:eastAsia="en-US"/>
        </w:rPr>
        <w:t xml:space="preserve"> </w:t>
      </w:r>
      <w:r>
        <w:rPr>
          <w:color w:val="000000"/>
          <w:u w:val="single"/>
          <w:lang w:val="en-US" w:eastAsia="en-US"/>
        </w:rPr>
        <w:t>Maid - Made</w:t>
      </w:r>
    </w:p>
    <w:p w:rsidR="000E1D93" w:rsidRPr="00BA048D" w:rsidRDefault="000E1D93">
      <w:pPr>
        <w:pStyle w:val="a4"/>
        <w:shd w:val="clear" w:color="auto" w:fill="auto"/>
        <w:spacing w:after="0" w:line="485" w:lineRule="exact"/>
        <w:ind w:right="820" w:firstLine="0"/>
        <w:rPr>
          <w:lang w:val="en-US"/>
        </w:rPr>
        <w:sectPr w:rsidR="000E1D93" w:rsidRPr="00BA048D">
          <w:type w:val="continuous"/>
          <w:pgSz w:w="11909" w:h="16838"/>
          <w:pgMar w:top="997" w:right="1577" w:bottom="896" w:left="2201" w:header="0" w:footer="3" w:gutter="0"/>
          <w:cols w:num="3" w:space="720" w:equalWidth="0">
            <w:col w:w="1560" w:space="1409"/>
            <w:col w:w="1646" w:space="1322"/>
            <w:col w:w="2194"/>
          </w:cols>
          <w:noEndnote/>
          <w:docGrid w:linePitch="360"/>
        </w:sectPr>
      </w:pPr>
      <w:r>
        <w:rPr>
          <w:color w:val="000000"/>
          <w:u w:val="single"/>
          <w:lang w:val="en-US" w:eastAsia="en-US"/>
        </w:rPr>
        <w:t>Won - One</w:t>
      </w:r>
      <w:r>
        <w:rPr>
          <w:rStyle w:val="1"/>
          <w:color w:val="000000"/>
          <w:lang w:val="en-US" w:eastAsia="en-US"/>
        </w:rPr>
        <w:t xml:space="preserve"> </w:t>
      </w:r>
      <w:r>
        <w:rPr>
          <w:color w:val="000000"/>
          <w:u w:val="single"/>
          <w:lang w:val="en-US" w:eastAsia="en-US"/>
        </w:rPr>
        <w:t>Deer - Dear</w:t>
      </w:r>
      <w:r>
        <w:rPr>
          <w:rStyle w:val="1"/>
          <w:color w:val="000000"/>
          <w:lang w:val="en-US" w:eastAsia="en-US"/>
        </w:rPr>
        <w:t xml:space="preserve"> </w:t>
      </w:r>
      <w:r>
        <w:rPr>
          <w:color w:val="000000"/>
          <w:u w:val="single"/>
          <w:lang w:val="en-US" w:eastAsia="en-US"/>
        </w:rPr>
        <w:t xml:space="preserve">Blew - </w:t>
      </w:r>
      <w:r>
        <w:rPr>
          <w:color w:val="000000"/>
          <w:u w:val="single"/>
          <w:lang w:val="en-US" w:eastAsia="en-US"/>
        </w:rPr>
        <w:lastRenderedPageBreak/>
        <w:t>Blue</w:t>
      </w:r>
      <w:r>
        <w:rPr>
          <w:rStyle w:val="1"/>
          <w:color w:val="000000"/>
          <w:lang w:val="en-US" w:eastAsia="en-US"/>
        </w:rPr>
        <w:t xml:space="preserve"> </w:t>
      </w:r>
      <w:r>
        <w:rPr>
          <w:color w:val="000000"/>
          <w:u w:val="single"/>
          <w:lang w:val="en-US" w:eastAsia="en-US"/>
        </w:rPr>
        <w:t>Reed - Read</w:t>
      </w:r>
      <w:r>
        <w:rPr>
          <w:rStyle w:val="1"/>
          <w:color w:val="000000"/>
          <w:lang w:val="en-US" w:eastAsia="en-US"/>
        </w:rPr>
        <w:t xml:space="preserve"> </w:t>
      </w:r>
      <w:r>
        <w:rPr>
          <w:color w:val="000000"/>
          <w:u w:val="single"/>
          <w:lang w:val="en-US" w:eastAsia="en-US"/>
        </w:rPr>
        <w:t>Weather - Whether</w:t>
      </w:r>
      <w:r>
        <w:rPr>
          <w:rStyle w:val="1"/>
          <w:color w:val="000000"/>
          <w:lang w:val="en-US" w:eastAsia="en-US"/>
        </w:rPr>
        <w:t xml:space="preserve"> Plain- Plane</w:t>
      </w:r>
    </w:p>
    <w:p w:rsidR="000E1D93" w:rsidRPr="00BA048D" w:rsidRDefault="000E1D93">
      <w:pPr>
        <w:spacing w:line="240" w:lineRule="exact"/>
        <w:rPr>
          <w:color w:val="auto"/>
          <w:sz w:val="19"/>
          <w:szCs w:val="19"/>
          <w:lang w:val="en-US"/>
        </w:rPr>
      </w:pPr>
    </w:p>
    <w:p w:rsidR="000E1D93" w:rsidRPr="00BA048D" w:rsidRDefault="000E1D93">
      <w:pPr>
        <w:spacing w:line="240" w:lineRule="exact"/>
        <w:rPr>
          <w:color w:val="auto"/>
          <w:sz w:val="19"/>
          <w:szCs w:val="19"/>
          <w:lang w:val="en-US"/>
        </w:rPr>
      </w:pPr>
    </w:p>
    <w:p w:rsidR="000E1D93" w:rsidRPr="00BA048D" w:rsidRDefault="000E1D93">
      <w:pPr>
        <w:spacing w:line="240" w:lineRule="exact"/>
        <w:rPr>
          <w:color w:val="auto"/>
          <w:sz w:val="19"/>
          <w:szCs w:val="19"/>
          <w:lang w:val="en-US"/>
        </w:rPr>
      </w:pPr>
    </w:p>
    <w:p w:rsidR="000E1D93" w:rsidRPr="00BA048D" w:rsidRDefault="000E1D93">
      <w:pPr>
        <w:spacing w:line="240" w:lineRule="exact"/>
        <w:rPr>
          <w:color w:val="auto"/>
          <w:sz w:val="19"/>
          <w:szCs w:val="19"/>
          <w:lang w:val="en-US"/>
        </w:rPr>
      </w:pPr>
    </w:p>
    <w:p w:rsidR="000E1D93" w:rsidRPr="00BA048D" w:rsidRDefault="000E1D93">
      <w:pPr>
        <w:spacing w:before="42" w:after="42" w:line="240" w:lineRule="exact"/>
        <w:rPr>
          <w:color w:val="auto"/>
          <w:sz w:val="19"/>
          <w:szCs w:val="19"/>
          <w:lang w:val="en-US"/>
        </w:rPr>
      </w:pPr>
    </w:p>
    <w:p w:rsidR="000E1D93" w:rsidRPr="00BA048D" w:rsidRDefault="000E1D93">
      <w:pPr>
        <w:rPr>
          <w:color w:val="auto"/>
          <w:sz w:val="2"/>
          <w:szCs w:val="2"/>
          <w:lang w:val="en-US"/>
        </w:rPr>
        <w:sectPr w:rsidR="000E1D93" w:rsidRPr="00BA048D">
          <w:type w:val="continuous"/>
          <w:pgSz w:w="11909" w:h="16838"/>
          <w:pgMar w:top="0" w:right="0" w:bottom="0" w:left="0" w:header="0" w:footer="3" w:gutter="0"/>
          <w:cols w:space="720"/>
          <w:noEndnote/>
          <w:docGrid w:linePitch="360"/>
        </w:sectPr>
      </w:pPr>
    </w:p>
    <w:p w:rsidR="000E1D93" w:rsidRDefault="00425A23">
      <w:pPr>
        <w:pStyle w:val="a4"/>
        <w:numPr>
          <w:ilvl w:val="0"/>
          <w:numId w:val="3"/>
        </w:numPr>
        <w:shd w:val="clear" w:color="auto" w:fill="auto"/>
        <w:tabs>
          <w:tab w:val="left" w:pos="380"/>
        </w:tabs>
        <w:spacing w:after="0" w:line="682" w:lineRule="exact"/>
        <w:ind w:left="20" w:firstLine="0"/>
      </w:pPr>
      <w:r>
        <w:rPr>
          <w:noProof/>
        </w:rPr>
        <w:lastRenderedPageBreak/>
        <mc:AlternateContent>
          <mc:Choice Requires="wps">
            <w:drawing>
              <wp:anchor distT="0" distB="0" distL="63500" distR="63500" simplePos="0" relativeHeight="251682816" behindDoc="1" locked="0" layoutInCell="1" allowOverlap="1">
                <wp:simplePos x="0" y="0"/>
                <wp:positionH relativeFrom="margin">
                  <wp:posOffset>4184650</wp:posOffset>
                </wp:positionH>
                <wp:positionV relativeFrom="margin">
                  <wp:posOffset>5611495</wp:posOffset>
                </wp:positionV>
                <wp:extent cx="709295" cy="152400"/>
                <wp:effectExtent l="3175" t="1270" r="1905" b="0"/>
                <wp:wrapSquare wrapText="bothSides"/>
                <wp:docPr id="1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240" w:lineRule="exact"/>
                              <w:ind w:left="100" w:firstLine="0"/>
                              <w:jc w:val="left"/>
                            </w:pPr>
                            <w:r>
                              <w:rPr>
                                <w:rStyle w:val="Exact"/>
                                <w:color w:val="000000"/>
                                <w:spacing w:val="0"/>
                                <w:sz w:val="24"/>
                                <w:szCs w:val="24"/>
                              </w:rPr>
                              <w:t>Sea - See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7" o:spid="_x0000_s1081" type="#_x0000_t202" style="position:absolute;left:0;text-align:left;margin-left:329.5pt;margin-top:441.85pt;width:55.85pt;height:12pt;z-index:-25163366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" filled="f" stroked="f">
                <v:textbox style="mso-fit-shape-to-text:t" inset="0,0,0,0">
                  <w:txbxContent>
                    <w:p w:rsidR="000E1D93" w:rsidRDefault="000E1D93">
                      <w:pPr>
                        <w:pStyle w:val="a4"/>
                        <w:shd w:val="clear" w:color="auto" w:fill="auto"/>
                        <w:spacing w:after="0" w:line="240" w:lineRule="exact"/>
                        <w:ind w:left="100" w:firstLine="0"/>
                        <w:jc w:val="left"/>
                      </w:pPr>
                      <w:r>
                        <w:rPr>
                          <w:rStyle w:val="Exact"/>
                          <w:color w:val="000000"/>
                          <w:spacing w:val="0"/>
                          <w:sz w:val="24"/>
                          <w:szCs w:val="24"/>
                        </w:rPr>
                        <w:t>Sea - See</w:t>
                      </w:r>
                    </w:p>
                  </w:txbxContent>
                </v:textbox>
                <w10:wrap type="square" anchorx="margin" anchory="margin"/>
              </v:shape>
            </w:pict>
          </mc:Fallback>
        </mc:AlternateContent>
      </w:r>
      <w:r w:rsidR="000E1D93">
        <w:rPr>
          <w:color w:val="000000"/>
          <w:u w:val="single"/>
        </w:rPr>
        <w:t>Слова с различным качественным звучанием.</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 xml:space="preserve">Walk </w:t>
      </w:r>
      <w:r w:rsidRPr="00BA048D">
        <w:rPr>
          <w:rStyle w:val="1"/>
          <w:color w:val="000000"/>
          <w:lang w:val="en-US"/>
        </w:rPr>
        <w:t xml:space="preserve">- </w:t>
      </w:r>
      <w:r>
        <w:rPr>
          <w:rStyle w:val="1"/>
          <w:color w:val="000000"/>
          <w:lang w:val="en-US" w:eastAsia="en-US"/>
        </w:rPr>
        <w:t>Work</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Slip - Sleep</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Reach - Rich</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Leave - Live</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lastRenderedPageBreak/>
        <w:t>Where - Were</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Lark - Luck</w:t>
      </w:r>
      <w:r w:rsidRPr="00BA048D">
        <w:rPr>
          <w:lang w:val="en-US"/>
        </w:rPr>
        <w:br w:type="page"/>
      </w:r>
    </w:p>
    <w:p w:rsidR="000E1D93" w:rsidRDefault="000E1D93">
      <w:pPr>
        <w:pStyle w:val="a4"/>
        <w:shd w:val="clear" w:color="auto" w:fill="auto"/>
        <w:spacing w:after="740" w:line="260" w:lineRule="exact"/>
        <w:ind w:left="20" w:firstLine="0"/>
      </w:pPr>
      <w:r>
        <w:rPr>
          <w:rStyle w:val="1"/>
          <w:color w:val="000000"/>
          <w:lang w:val="en-US" w:eastAsia="en-US"/>
        </w:rPr>
        <w:t>Dark - Duck</w:t>
      </w:r>
    </w:p>
    <w:p w:rsidR="000E1D93" w:rsidRDefault="000E1D93">
      <w:pPr>
        <w:pStyle w:val="a4"/>
        <w:numPr>
          <w:ilvl w:val="0"/>
          <w:numId w:val="3"/>
        </w:numPr>
        <w:shd w:val="clear" w:color="auto" w:fill="auto"/>
        <w:tabs>
          <w:tab w:val="left" w:pos="375"/>
        </w:tabs>
        <w:spacing w:after="0" w:line="682" w:lineRule="exact"/>
        <w:ind w:left="20" w:firstLine="0"/>
      </w:pPr>
      <w:r>
        <w:rPr>
          <w:color w:val="000000"/>
          <w:u w:val="single"/>
        </w:rPr>
        <w:t>На синонимы.</w:t>
      </w:r>
    </w:p>
    <w:p w:rsidR="000E1D93" w:rsidRDefault="000E1D93">
      <w:pPr>
        <w:pStyle w:val="a4"/>
        <w:shd w:val="clear" w:color="auto" w:fill="auto"/>
        <w:spacing w:after="0" w:line="682" w:lineRule="exact"/>
        <w:ind w:left="20" w:right="4540" w:firstLine="0"/>
      </w:pPr>
      <w:r>
        <w:rPr>
          <w:rStyle w:val="1"/>
          <w:color w:val="000000"/>
          <w:lang w:val="en-US" w:eastAsia="en-US"/>
        </w:rPr>
        <w:t>Big - Small New - Old</w:t>
      </w:r>
    </w:p>
    <w:p w:rsidR="000E1D93" w:rsidRPr="00BA048D" w:rsidRDefault="000E1D93">
      <w:pPr>
        <w:pStyle w:val="a4"/>
        <w:shd w:val="clear" w:color="auto" w:fill="auto"/>
        <w:spacing w:after="660" w:line="682" w:lineRule="exact"/>
        <w:ind w:left="20" w:right="4540" w:firstLine="0"/>
        <w:rPr>
          <w:lang w:val="en-US"/>
        </w:rPr>
      </w:pPr>
      <w:r>
        <w:rPr>
          <w:rStyle w:val="1"/>
          <w:color w:val="000000"/>
          <w:lang w:val="en-US" w:eastAsia="en-US"/>
        </w:rPr>
        <w:t>Nice - Pretty Store - Tale Quick - Fast Huge - Little Get - Receive</w:t>
      </w:r>
    </w:p>
    <w:p w:rsidR="000E1D93" w:rsidRDefault="000E1D93">
      <w:pPr>
        <w:pStyle w:val="a4"/>
        <w:numPr>
          <w:ilvl w:val="0"/>
          <w:numId w:val="3"/>
        </w:numPr>
        <w:shd w:val="clear" w:color="auto" w:fill="auto"/>
        <w:tabs>
          <w:tab w:val="left" w:pos="375"/>
        </w:tabs>
        <w:spacing w:after="0" w:line="682" w:lineRule="exact"/>
        <w:ind w:left="20" w:firstLine="0"/>
      </w:pPr>
      <w:r>
        <w:rPr>
          <w:color w:val="000000"/>
          <w:u w:val="single"/>
        </w:rPr>
        <w:t>На антонимы.</w:t>
      </w:r>
    </w:p>
    <w:p w:rsidR="000E1D93" w:rsidRPr="00BA048D" w:rsidRDefault="000E1D93">
      <w:pPr>
        <w:pStyle w:val="a4"/>
        <w:shd w:val="clear" w:color="auto" w:fill="auto"/>
        <w:spacing w:after="997" w:line="682" w:lineRule="exact"/>
        <w:ind w:left="20" w:right="3700" w:firstLine="0"/>
        <w:jc w:val="left"/>
        <w:rPr>
          <w:lang w:val="en-US"/>
        </w:rPr>
      </w:pPr>
      <w:r>
        <w:rPr>
          <w:rStyle w:val="1"/>
          <w:color w:val="000000"/>
          <w:lang w:val="en-US" w:eastAsia="en-US"/>
        </w:rPr>
        <w:t>Young - Old Clean - Dirty Light - Dark Buy - Sell Interesting - Boring Friend - Enemy Deep - Shallow</w:t>
      </w:r>
    </w:p>
    <w:p w:rsidR="000E1D93" w:rsidRDefault="000E1D93">
      <w:pPr>
        <w:pStyle w:val="a4"/>
        <w:numPr>
          <w:ilvl w:val="0"/>
          <w:numId w:val="3"/>
        </w:numPr>
        <w:shd w:val="clear" w:color="auto" w:fill="auto"/>
        <w:tabs>
          <w:tab w:val="left" w:pos="375"/>
        </w:tabs>
        <w:spacing w:after="357" w:line="260" w:lineRule="exact"/>
        <w:ind w:left="20" w:firstLine="0"/>
      </w:pPr>
      <w:r>
        <w:rPr>
          <w:color w:val="000000"/>
          <w:u w:val="single"/>
        </w:rPr>
        <w:t>На омонимы.</w:t>
      </w:r>
    </w:p>
    <w:p w:rsidR="000E1D93" w:rsidRDefault="000E1D93">
      <w:pPr>
        <w:pStyle w:val="a4"/>
        <w:shd w:val="clear" w:color="auto" w:fill="auto"/>
        <w:spacing w:after="0" w:line="260" w:lineRule="exact"/>
        <w:ind w:left="20" w:firstLine="0"/>
        <w:sectPr w:rsidR="000E1D93">
          <w:type w:val="continuous"/>
          <w:pgSz w:w="11909" w:h="16838"/>
          <w:pgMar w:top="1084" w:right="4339" w:bottom="1084" w:left="1469" w:header="0" w:footer="3" w:gutter="0"/>
          <w:cols w:space="720"/>
          <w:noEndnote/>
          <w:docGrid w:linePitch="360"/>
        </w:sectPr>
      </w:pPr>
      <w:r>
        <w:rPr>
          <w:rStyle w:val="1"/>
          <w:color w:val="000000"/>
          <w:lang w:val="en-US" w:eastAsia="en-US"/>
        </w:rPr>
        <w:t>Except</w:t>
      </w:r>
      <w:r w:rsidRPr="00BA048D">
        <w:rPr>
          <w:rStyle w:val="1"/>
          <w:color w:val="000000"/>
          <w:lang w:eastAsia="en-US"/>
        </w:rPr>
        <w:t xml:space="preserve"> - </w:t>
      </w:r>
      <w:r>
        <w:rPr>
          <w:rStyle w:val="1"/>
          <w:color w:val="000000"/>
          <w:lang w:val="en-US" w:eastAsia="en-US"/>
        </w:rPr>
        <w:t>Except</w:t>
      </w:r>
      <w:r w:rsidRPr="00BA048D">
        <w:rPr>
          <w:rStyle w:val="1"/>
          <w:color w:val="000000"/>
          <w:lang w:eastAsia="en-US"/>
        </w:rPr>
        <w:t xml:space="preserve"> </w:t>
      </w:r>
      <w:r>
        <w:rPr>
          <w:rStyle w:val="1"/>
          <w:color w:val="000000"/>
        </w:rPr>
        <w:t xml:space="preserve">(Исключать </w:t>
      </w:r>
      <w:r w:rsidRPr="00BA048D">
        <w:rPr>
          <w:rStyle w:val="1"/>
          <w:color w:val="000000"/>
          <w:lang w:eastAsia="en-US"/>
        </w:rPr>
        <w:t xml:space="preserve">- </w:t>
      </w:r>
      <w:r>
        <w:rPr>
          <w:rStyle w:val="1"/>
          <w:color w:val="000000"/>
        </w:rPr>
        <w:t>За исключением)</w:t>
      </w:r>
    </w:p>
    <w:p w:rsidR="000E1D93" w:rsidRPr="00BA048D" w:rsidRDefault="000E1D93">
      <w:pPr>
        <w:pStyle w:val="a4"/>
        <w:shd w:val="clear" w:color="auto" w:fill="auto"/>
        <w:spacing w:after="0" w:line="682" w:lineRule="exact"/>
        <w:ind w:left="20" w:right="2120" w:firstLine="0"/>
        <w:jc w:val="left"/>
        <w:rPr>
          <w:lang w:val="en-US"/>
        </w:rPr>
      </w:pPr>
      <w:r>
        <w:rPr>
          <w:rStyle w:val="1"/>
          <w:color w:val="000000"/>
          <w:lang w:val="en-US" w:eastAsia="en-US"/>
        </w:rPr>
        <w:lastRenderedPageBreak/>
        <w:t>Rose - Rose Found-Found</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 xml:space="preserve">Twig - Twig </w:t>
      </w:r>
      <w:r w:rsidRPr="00BA048D">
        <w:rPr>
          <w:rStyle w:val="1"/>
          <w:color w:val="000000"/>
          <w:lang w:val="en-US"/>
        </w:rPr>
        <w:t>(</w:t>
      </w:r>
      <w:r>
        <w:rPr>
          <w:rStyle w:val="1"/>
          <w:color w:val="000000"/>
        </w:rPr>
        <w:t>Веточка</w:t>
      </w:r>
      <w:r w:rsidRPr="00BA048D">
        <w:rPr>
          <w:rStyle w:val="1"/>
          <w:color w:val="000000"/>
          <w:lang w:val="en-US"/>
        </w:rPr>
        <w:t xml:space="preserve"> </w:t>
      </w:r>
      <w:r>
        <w:rPr>
          <w:rStyle w:val="1"/>
          <w:color w:val="000000"/>
          <w:lang w:val="en-US" w:eastAsia="en-US"/>
        </w:rPr>
        <w:t xml:space="preserve">- </w:t>
      </w:r>
      <w:r>
        <w:rPr>
          <w:rStyle w:val="1"/>
          <w:color w:val="000000"/>
        </w:rPr>
        <w:t>Мода</w:t>
      </w:r>
      <w:r w:rsidRPr="00BA048D">
        <w:rPr>
          <w:rStyle w:val="1"/>
          <w:color w:val="000000"/>
          <w:lang w:val="en-US"/>
        </w:rPr>
        <w:t>)</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 xml:space="preserve">Rush - Rush </w:t>
      </w:r>
      <w:r w:rsidRPr="00BA048D">
        <w:rPr>
          <w:rStyle w:val="1"/>
          <w:color w:val="000000"/>
          <w:lang w:val="en-US"/>
        </w:rPr>
        <w:t>(</w:t>
      </w:r>
      <w:r>
        <w:rPr>
          <w:rStyle w:val="1"/>
          <w:color w:val="000000"/>
        </w:rPr>
        <w:t>Тростник</w:t>
      </w:r>
      <w:r w:rsidRPr="00BA048D">
        <w:rPr>
          <w:rStyle w:val="1"/>
          <w:color w:val="000000"/>
          <w:lang w:val="en-US"/>
        </w:rPr>
        <w:t xml:space="preserve"> </w:t>
      </w:r>
      <w:r>
        <w:rPr>
          <w:rStyle w:val="1"/>
          <w:color w:val="000000"/>
          <w:lang w:val="en-US" w:eastAsia="en-US"/>
        </w:rPr>
        <w:t xml:space="preserve">- </w:t>
      </w:r>
      <w:r>
        <w:rPr>
          <w:rStyle w:val="1"/>
          <w:color w:val="000000"/>
        </w:rPr>
        <w:t>Бросаться</w:t>
      </w:r>
      <w:r w:rsidRPr="00BA048D">
        <w:rPr>
          <w:rStyle w:val="1"/>
          <w:color w:val="000000"/>
          <w:lang w:val="en-US"/>
        </w:rPr>
        <w:t>)</w:t>
      </w:r>
    </w:p>
    <w:p w:rsidR="000E1D93" w:rsidRPr="00BA048D" w:rsidRDefault="000E1D93">
      <w:pPr>
        <w:pStyle w:val="a4"/>
        <w:shd w:val="clear" w:color="auto" w:fill="auto"/>
        <w:spacing w:after="0" w:line="682" w:lineRule="exact"/>
        <w:ind w:left="20" w:firstLine="0"/>
        <w:rPr>
          <w:lang w:val="en-US"/>
        </w:rPr>
      </w:pPr>
      <w:r>
        <w:rPr>
          <w:rStyle w:val="1"/>
          <w:color w:val="000000"/>
          <w:lang w:val="en-US" w:eastAsia="en-US"/>
        </w:rPr>
        <w:t xml:space="preserve">Shell - Shell </w:t>
      </w:r>
      <w:r w:rsidRPr="00BA048D">
        <w:rPr>
          <w:rStyle w:val="1"/>
          <w:color w:val="000000"/>
          <w:lang w:val="en-US"/>
        </w:rPr>
        <w:t>(</w:t>
      </w:r>
      <w:r>
        <w:rPr>
          <w:rStyle w:val="1"/>
          <w:color w:val="000000"/>
        </w:rPr>
        <w:t>Снаряд</w:t>
      </w:r>
      <w:r w:rsidRPr="00BA048D">
        <w:rPr>
          <w:rStyle w:val="1"/>
          <w:color w:val="000000"/>
          <w:lang w:val="en-US"/>
        </w:rPr>
        <w:t xml:space="preserve"> </w:t>
      </w:r>
      <w:r>
        <w:rPr>
          <w:rStyle w:val="1"/>
          <w:color w:val="000000"/>
          <w:lang w:val="en-US" w:eastAsia="en-US"/>
        </w:rPr>
        <w:t xml:space="preserve">- </w:t>
      </w:r>
      <w:r>
        <w:rPr>
          <w:rStyle w:val="1"/>
          <w:color w:val="000000"/>
        </w:rPr>
        <w:t>Гоночная</w:t>
      </w:r>
      <w:r w:rsidRPr="00BA048D">
        <w:rPr>
          <w:rStyle w:val="1"/>
          <w:color w:val="000000"/>
          <w:lang w:val="en-US"/>
        </w:rPr>
        <w:t xml:space="preserve"> </w:t>
      </w:r>
      <w:r>
        <w:rPr>
          <w:rStyle w:val="1"/>
          <w:color w:val="000000"/>
        </w:rPr>
        <w:t>лодка</w:t>
      </w:r>
      <w:r w:rsidRPr="00BA048D">
        <w:rPr>
          <w:rStyle w:val="1"/>
          <w:color w:val="000000"/>
          <w:lang w:val="en-US"/>
        </w:rPr>
        <w:t>)</w:t>
      </w:r>
    </w:p>
    <w:p w:rsidR="000E1D93" w:rsidRDefault="000E1D93">
      <w:pPr>
        <w:pStyle w:val="a4"/>
        <w:shd w:val="clear" w:color="auto" w:fill="auto"/>
        <w:spacing w:after="660" w:line="682" w:lineRule="exact"/>
        <w:ind w:left="20" w:firstLine="0"/>
      </w:pPr>
      <w:r>
        <w:rPr>
          <w:rStyle w:val="1"/>
          <w:color w:val="000000"/>
          <w:lang w:val="en-US" w:eastAsia="en-US"/>
        </w:rPr>
        <w:t>Twitch</w:t>
      </w:r>
      <w:r w:rsidRPr="00BA048D">
        <w:rPr>
          <w:rStyle w:val="1"/>
          <w:color w:val="000000"/>
          <w:lang w:eastAsia="en-US"/>
        </w:rPr>
        <w:t xml:space="preserve"> </w:t>
      </w:r>
      <w:r>
        <w:rPr>
          <w:rStyle w:val="1"/>
          <w:color w:val="000000"/>
        </w:rPr>
        <w:t xml:space="preserve">- </w:t>
      </w:r>
      <w:r>
        <w:rPr>
          <w:rStyle w:val="1"/>
          <w:color w:val="000000"/>
          <w:lang w:val="en-US" w:eastAsia="en-US"/>
        </w:rPr>
        <w:t>Twitch</w:t>
      </w:r>
      <w:r w:rsidRPr="00BA048D">
        <w:rPr>
          <w:rStyle w:val="1"/>
          <w:color w:val="000000"/>
          <w:lang w:eastAsia="en-US"/>
        </w:rPr>
        <w:t xml:space="preserve"> </w:t>
      </w:r>
      <w:r>
        <w:rPr>
          <w:rStyle w:val="1"/>
          <w:color w:val="000000"/>
        </w:rPr>
        <w:t>(Хмель (растение) - Прыжок)</w:t>
      </w:r>
    </w:p>
    <w:p w:rsidR="000E1D93" w:rsidRDefault="000E1D93">
      <w:pPr>
        <w:pStyle w:val="a4"/>
        <w:numPr>
          <w:ilvl w:val="0"/>
          <w:numId w:val="3"/>
        </w:numPr>
        <w:shd w:val="clear" w:color="auto" w:fill="auto"/>
        <w:tabs>
          <w:tab w:val="left" w:pos="373"/>
        </w:tabs>
        <w:spacing w:after="0" w:line="682" w:lineRule="exact"/>
        <w:ind w:left="20" w:right="220" w:firstLine="0"/>
        <w:jc w:val="left"/>
      </w:pPr>
      <w:r>
        <w:rPr>
          <w:color w:val="000000"/>
          <w:u w:val="single"/>
        </w:rPr>
        <w:t>На умение заменить или добавить букву для запоминания.</w:t>
      </w:r>
      <w:r>
        <w:rPr>
          <w:rStyle w:val="1"/>
          <w:color w:val="000000"/>
        </w:rPr>
        <w:t xml:space="preserve"> </w:t>
      </w:r>
      <w:r>
        <w:rPr>
          <w:rStyle w:val="1"/>
          <w:color w:val="000000"/>
          <w:lang w:val="en-US" w:eastAsia="en-US"/>
        </w:rPr>
        <w:t>Old-Hold</w:t>
      </w:r>
    </w:p>
    <w:p w:rsidR="000E1D93" w:rsidRPr="00BA048D" w:rsidRDefault="000E1D93">
      <w:pPr>
        <w:pStyle w:val="a4"/>
        <w:shd w:val="clear" w:color="auto" w:fill="auto"/>
        <w:spacing w:after="660" w:line="682" w:lineRule="exact"/>
        <w:ind w:left="20" w:right="6280" w:firstLine="0"/>
        <w:rPr>
          <w:lang w:val="en-US"/>
        </w:rPr>
      </w:pPr>
      <w:r>
        <w:rPr>
          <w:rStyle w:val="1"/>
          <w:color w:val="000000"/>
          <w:lang w:val="en-US" w:eastAsia="en-US"/>
        </w:rPr>
        <w:t xml:space="preserve">Late </w:t>
      </w:r>
      <w:r w:rsidRPr="00BA048D">
        <w:rPr>
          <w:rStyle w:val="1"/>
          <w:color w:val="000000"/>
          <w:lang w:val="en-US"/>
        </w:rPr>
        <w:t xml:space="preserve">- </w:t>
      </w:r>
      <w:r>
        <w:rPr>
          <w:rStyle w:val="1"/>
          <w:color w:val="000000"/>
          <w:lang w:val="en-US" w:eastAsia="en-US"/>
        </w:rPr>
        <w:t>Plate Ever - Clever Find - Mind Tall - Call Play - Lay Low - Slow</w:t>
      </w:r>
    </w:p>
    <w:p w:rsidR="000E1D93" w:rsidRDefault="000E1D93">
      <w:pPr>
        <w:pStyle w:val="a4"/>
        <w:numPr>
          <w:ilvl w:val="0"/>
          <w:numId w:val="3"/>
        </w:numPr>
        <w:shd w:val="clear" w:color="auto" w:fill="auto"/>
        <w:tabs>
          <w:tab w:val="left" w:pos="373"/>
        </w:tabs>
        <w:spacing w:after="0" w:line="682" w:lineRule="exact"/>
        <w:ind w:left="20" w:firstLine="0"/>
      </w:pPr>
      <w:r>
        <w:rPr>
          <w:color w:val="000000"/>
          <w:u w:val="single"/>
        </w:rPr>
        <w:t>На похожие звуки.</w:t>
      </w:r>
    </w:p>
    <w:p w:rsidR="000E1D93" w:rsidRDefault="000E1D93">
      <w:pPr>
        <w:pStyle w:val="a4"/>
        <w:shd w:val="clear" w:color="auto" w:fill="auto"/>
        <w:spacing w:after="0" w:line="682" w:lineRule="exact"/>
        <w:ind w:left="20" w:firstLine="0"/>
      </w:pPr>
      <w:r>
        <w:rPr>
          <w:rStyle w:val="1"/>
          <w:color w:val="000000"/>
          <w:lang w:val="en-US" w:eastAsia="en-US"/>
        </w:rPr>
        <w:t>Thing - Sink</w:t>
      </w:r>
    </w:p>
    <w:p w:rsidR="000E1D93" w:rsidRDefault="000E1D93">
      <w:pPr>
        <w:pStyle w:val="a4"/>
        <w:shd w:val="clear" w:color="auto" w:fill="auto"/>
        <w:spacing w:after="0" w:line="682" w:lineRule="exact"/>
        <w:ind w:left="20" w:right="220" w:firstLine="0"/>
        <w:jc w:val="left"/>
        <w:sectPr w:rsidR="000E1D93">
          <w:type w:val="continuous"/>
          <w:pgSz w:w="11909" w:h="16838"/>
          <w:pgMar w:top="1400" w:right="2119" w:bottom="1400" w:left="2143" w:header="0" w:footer="3" w:gutter="0"/>
          <w:cols w:space="720"/>
          <w:noEndnote/>
          <w:docGrid w:linePitch="360"/>
        </w:sectPr>
      </w:pPr>
      <w:r>
        <w:rPr>
          <w:rStyle w:val="1"/>
          <w:color w:val="000000"/>
          <w:lang w:val="en-US" w:eastAsia="en-US"/>
        </w:rPr>
        <w:t>Bag - Back Thaw - Saw</w:t>
      </w:r>
    </w:p>
    <w:p w:rsidR="000E1D93" w:rsidRPr="00BA048D" w:rsidRDefault="000E1D93">
      <w:pPr>
        <w:pStyle w:val="a4"/>
        <w:shd w:val="clear" w:color="auto" w:fill="auto"/>
        <w:spacing w:after="0" w:line="682" w:lineRule="exact"/>
        <w:ind w:left="40" w:firstLine="0"/>
        <w:jc w:val="left"/>
        <w:rPr>
          <w:lang w:val="en-US"/>
        </w:rPr>
      </w:pPr>
      <w:r>
        <w:rPr>
          <w:rStyle w:val="1"/>
          <w:color w:val="000000"/>
          <w:lang w:val="en-US" w:eastAsia="en-US"/>
        </w:rPr>
        <w:lastRenderedPageBreak/>
        <w:t>Do you know any rules, norms of behavior in Britain?</w:t>
      </w:r>
    </w:p>
    <w:p w:rsidR="000E1D93" w:rsidRPr="00BA048D" w:rsidRDefault="000E1D93">
      <w:pPr>
        <w:pStyle w:val="a4"/>
        <w:shd w:val="clear" w:color="auto" w:fill="auto"/>
        <w:spacing w:after="0" w:line="682" w:lineRule="exact"/>
        <w:ind w:left="40" w:firstLine="0"/>
        <w:jc w:val="left"/>
        <w:rPr>
          <w:lang w:val="en-US"/>
        </w:rPr>
      </w:pPr>
      <w:r>
        <w:rPr>
          <w:rStyle w:val="1"/>
          <w:color w:val="000000"/>
          <w:lang w:val="en-US" w:eastAsia="en-US"/>
        </w:rPr>
        <w:lastRenderedPageBreak/>
        <w:t>What traditions reflect the British culture?</w:t>
      </w:r>
    </w:p>
    <w:p w:rsidR="000E1D93" w:rsidRPr="00BA048D" w:rsidRDefault="000E1D93">
      <w:pPr>
        <w:pStyle w:val="a4"/>
        <w:shd w:val="clear" w:color="auto" w:fill="auto"/>
        <w:spacing w:after="0" w:line="682" w:lineRule="exact"/>
        <w:ind w:left="40" w:firstLine="0"/>
        <w:jc w:val="left"/>
        <w:rPr>
          <w:lang w:val="en-US"/>
        </w:rPr>
      </w:pPr>
      <w:r>
        <w:rPr>
          <w:rStyle w:val="1"/>
          <w:color w:val="000000"/>
          <w:lang w:val="en-US" w:eastAsia="en-US"/>
        </w:rPr>
        <w:t>What actions must you avoid doing when you are abroad?</w:t>
      </w:r>
    </w:p>
    <w:p w:rsidR="000E1D93" w:rsidRPr="00BA048D" w:rsidRDefault="000E1D93">
      <w:pPr>
        <w:pStyle w:val="a4"/>
        <w:shd w:val="clear" w:color="auto" w:fill="auto"/>
        <w:spacing w:after="0" w:line="682" w:lineRule="exact"/>
        <w:ind w:left="40" w:firstLine="0"/>
        <w:jc w:val="left"/>
        <w:rPr>
          <w:lang w:val="en-US"/>
        </w:rPr>
      </w:pPr>
      <w:r>
        <w:rPr>
          <w:rStyle w:val="1"/>
          <w:color w:val="000000"/>
          <w:lang w:val="en-US" w:eastAsia="en-US"/>
        </w:rPr>
        <w:t>The English language is a world language, isn’t it?</w:t>
      </w:r>
    </w:p>
    <w:p w:rsidR="000E1D93" w:rsidRPr="00BA048D" w:rsidRDefault="000E1D93">
      <w:pPr>
        <w:pStyle w:val="a4"/>
        <w:shd w:val="clear" w:color="auto" w:fill="auto"/>
        <w:spacing w:after="0" w:line="682" w:lineRule="exact"/>
        <w:ind w:left="40" w:firstLine="0"/>
        <w:jc w:val="left"/>
        <w:rPr>
          <w:lang w:val="en-US"/>
        </w:rPr>
      </w:pPr>
      <w:r>
        <w:rPr>
          <w:rStyle w:val="1"/>
          <w:color w:val="000000"/>
          <w:lang w:val="en-US" w:eastAsia="en-US"/>
        </w:rPr>
        <w:t>Can you appreciate Other people's values?</w:t>
      </w:r>
    </w:p>
    <w:p w:rsidR="000E1D93" w:rsidRPr="00BA048D" w:rsidRDefault="000E1D93">
      <w:pPr>
        <w:pStyle w:val="a4"/>
        <w:shd w:val="clear" w:color="auto" w:fill="auto"/>
        <w:spacing w:after="0" w:line="682" w:lineRule="exact"/>
        <w:ind w:left="40" w:firstLine="0"/>
        <w:jc w:val="left"/>
        <w:rPr>
          <w:lang w:val="en-US"/>
        </w:rPr>
      </w:pPr>
      <w:r>
        <w:rPr>
          <w:rStyle w:val="1"/>
          <w:color w:val="000000"/>
          <w:lang w:val="en-US" w:eastAsia="en-US"/>
        </w:rPr>
        <w:t>In what countries is English the official language?</w:t>
      </w:r>
    </w:p>
    <w:p w:rsidR="000E1D93" w:rsidRPr="00BA048D" w:rsidRDefault="000E1D93">
      <w:pPr>
        <w:rPr>
          <w:color w:val="auto"/>
          <w:lang w:val="en-US"/>
        </w:rPr>
      </w:pPr>
    </w:p>
    <w:p w:rsidR="000E1D93" w:rsidRPr="00BA048D" w:rsidRDefault="000E1D93">
      <w:pPr>
        <w:pStyle w:val="a4"/>
        <w:shd w:val="clear" w:color="auto" w:fill="auto"/>
        <w:spacing w:after="0" w:line="686" w:lineRule="exact"/>
        <w:ind w:left="40" w:firstLine="0"/>
        <w:jc w:val="left"/>
        <w:rPr>
          <w:lang w:val="en-US"/>
        </w:rPr>
      </w:pPr>
      <w:r>
        <w:rPr>
          <w:rStyle w:val="1"/>
          <w:color w:val="000000"/>
          <w:lang w:val="en-US" w:eastAsia="en-US"/>
        </w:rPr>
        <w:t>What does it mean to master the English language?</w:t>
      </w:r>
    </w:p>
    <w:p w:rsidR="000E1D93" w:rsidRPr="00BA048D" w:rsidRDefault="000E1D93">
      <w:pPr>
        <w:pStyle w:val="a4"/>
        <w:shd w:val="clear" w:color="auto" w:fill="auto"/>
        <w:spacing w:after="0" w:line="686" w:lineRule="exact"/>
        <w:ind w:left="40" w:firstLine="0"/>
        <w:jc w:val="left"/>
        <w:rPr>
          <w:lang w:val="en-US"/>
        </w:rPr>
      </w:pPr>
      <w:r>
        <w:rPr>
          <w:rStyle w:val="1"/>
          <w:color w:val="000000"/>
          <w:lang w:val="en-US" w:eastAsia="en-US"/>
        </w:rPr>
        <w:t>How do you enrich your vocabulary?</w:t>
      </w:r>
    </w:p>
    <w:p w:rsidR="000E1D93" w:rsidRPr="00BA048D" w:rsidRDefault="000E1D93">
      <w:pPr>
        <w:pStyle w:val="a4"/>
        <w:shd w:val="clear" w:color="auto" w:fill="auto"/>
        <w:spacing w:after="1001" w:line="686" w:lineRule="exact"/>
        <w:ind w:left="40" w:firstLine="0"/>
        <w:jc w:val="left"/>
        <w:rPr>
          <w:lang w:val="en-US"/>
        </w:rPr>
      </w:pPr>
      <w:r>
        <w:rPr>
          <w:rStyle w:val="1"/>
          <w:color w:val="000000"/>
          <w:lang w:val="en-US" w:eastAsia="en-US"/>
        </w:rPr>
        <w:t>What’s the name of your first English teacher?</w:t>
      </w:r>
    </w:p>
    <w:p w:rsidR="000E1D93" w:rsidRPr="00BA048D" w:rsidRDefault="000E1D93">
      <w:pPr>
        <w:pStyle w:val="a4"/>
        <w:shd w:val="clear" w:color="auto" w:fill="auto"/>
        <w:spacing w:after="740" w:line="260" w:lineRule="exact"/>
        <w:ind w:left="40" w:firstLine="0"/>
        <w:jc w:val="center"/>
        <w:rPr>
          <w:lang w:val="en-US"/>
        </w:rPr>
      </w:pPr>
      <w:r>
        <w:rPr>
          <w:color w:val="000000"/>
          <w:u w:val="single"/>
          <w:lang w:val="en-US" w:eastAsia="en-US"/>
        </w:rPr>
        <w:t>Vocabulary</w:t>
      </w:r>
    </w:p>
    <w:p w:rsidR="000E1D93" w:rsidRPr="00BA048D" w:rsidRDefault="000E1D93">
      <w:pPr>
        <w:pStyle w:val="a4"/>
        <w:shd w:val="clear" w:color="auto" w:fill="auto"/>
        <w:spacing w:after="814" w:line="682" w:lineRule="exact"/>
        <w:ind w:left="40" w:right="6780" w:firstLine="0"/>
        <w:rPr>
          <w:lang w:val="en-US"/>
        </w:rPr>
      </w:pPr>
      <w:r>
        <w:rPr>
          <w:rStyle w:val="1"/>
          <w:color w:val="000000"/>
          <w:lang w:val="en-US" w:eastAsia="en-US"/>
        </w:rPr>
        <w:t xml:space="preserve">Reflect - </w:t>
      </w:r>
      <w:r>
        <w:rPr>
          <w:rStyle w:val="1"/>
          <w:color w:val="000000"/>
        </w:rPr>
        <w:t>Отражать</w:t>
      </w:r>
      <w:r w:rsidRPr="00BA048D">
        <w:rPr>
          <w:rStyle w:val="1"/>
          <w:color w:val="000000"/>
          <w:lang w:val="en-US"/>
        </w:rPr>
        <w:t xml:space="preserve"> </w:t>
      </w:r>
      <w:r>
        <w:rPr>
          <w:rStyle w:val="1"/>
          <w:color w:val="000000"/>
          <w:lang w:val="en-US" w:eastAsia="en-US"/>
        </w:rPr>
        <w:t xml:space="preserve">Avoid (ed) - </w:t>
      </w:r>
      <w:r>
        <w:rPr>
          <w:rStyle w:val="1"/>
          <w:color w:val="000000"/>
        </w:rPr>
        <w:t>Избегать</w:t>
      </w:r>
      <w:r w:rsidRPr="00BA048D">
        <w:rPr>
          <w:rStyle w:val="1"/>
          <w:color w:val="000000"/>
          <w:lang w:val="en-US"/>
        </w:rPr>
        <w:t xml:space="preserve"> </w:t>
      </w:r>
      <w:r>
        <w:rPr>
          <w:rStyle w:val="1"/>
          <w:color w:val="000000"/>
          <w:lang w:val="en-US" w:eastAsia="en-US"/>
        </w:rPr>
        <w:t xml:space="preserve">Abroad - </w:t>
      </w:r>
      <w:r>
        <w:rPr>
          <w:rStyle w:val="1"/>
          <w:color w:val="000000"/>
        </w:rPr>
        <w:t>За</w:t>
      </w:r>
      <w:r w:rsidRPr="00BA048D">
        <w:rPr>
          <w:rStyle w:val="1"/>
          <w:color w:val="000000"/>
          <w:lang w:val="en-US"/>
        </w:rPr>
        <w:t xml:space="preserve"> </w:t>
      </w:r>
      <w:r>
        <w:rPr>
          <w:rStyle w:val="1"/>
          <w:color w:val="000000"/>
        </w:rPr>
        <w:t>границей</w:t>
      </w:r>
      <w:r w:rsidRPr="00BA048D">
        <w:rPr>
          <w:rStyle w:val="1"/>
          <w:color w:val="000000"/>
          <w:lang w:val="en-US"/>
        </w:rPr>
        <w:t xml:space="preserve"> </w:t>
      </w:r>
      <w:r>
        <w:rPr>
          <w:rStyle w:val="1"/>
          <w:color w:val="000000"/>
          <w:lang w:val="en-US" w:eastAsia="en-US"/>
        </w:rPr>
        <w:t xml:space="preserve">Appreciate - </w:t>
      </w:r>
      <w:r>
        <w:rPr>
          <w:rStyle w:val="1"/>
          <w:color w:val="000000"/>
        </w:rPr>
        <w:t>Осознать</w:t>
      </w:r>
      <w:r w:rsidRPr="00BA048D">
        <w:rPr>
          <w:rStyle w:val="1"/>
          <w:color w:val="000000"/>
          <w:lang w:val="en-US"/>
        </w:rPr>
        <w:t xml:space="preserve"> </w:t>
      </w:r>
      <w:r>
        <w:rPr>
          <w:rStyle w:val="1"/>
          <w:color w:val="000000"/>
          <w:lang w:val="en-US" w:eastAsia="en-US"/>
        </w:rPr>
        <w:t xml:space="preserve">Enrich - </w:t>
      </w:r>
      <w:r>
        <w:rPr>
          <w:rStyle w:val="1"/>
          <w:color w:val="000000"/>
        </w:rPr>
        <w:t>Обогащать</w:t>
      </w:r>
    </w:p>
    <w:p w:rsidR="000E1D93" w:rsidRDefault="000E1D93">
      <w:pPr>
        <w:pStyle w:val="a4"/>
        <w:shd w:val="clear" w:color="auto" w:fill="auto"/>
        <w:spacing w:after="304" w:line="490" w:lineRule="exact"/>
        <w:ind w:left="40" w:right="260" w:firstLine="380"/>
        <w:jc w:val="left"/>
      </w:pPr>
      <w:r>
        <w:rPr>
          <w:rStyle w:val="1"/>
          <w:color w:val="000000"/>
        </w:rPr>
        <w:t>К праздникам кружковцы разучивают стихотворения или составляют свои.</w:t>
      </w:r>
    </w:p>
    <w:p w:rsidR="000E1D93" w:rsidRDefault="000E1D93">
      <w:pPr>
        <w:pStyle w:val="a4"/>
        <w:shd w:val="clear" w:color="auto" w:fill="auto"/>
        <w:spacing w:after="357" w:line="260" w:lineRule="exact"/>
        <w:ind w:left="40" w:firstLine="380"/>
        <w:jc w:val="left"/>
      </w:pPr>
      <w:r>
        <w:rPr>
          <w:rStyle w:val="1"/>
          <w:color w:val="000000"/>
        </w:rPr>
        <w:t>Ко дню Святого Валентина они выучили:</w:t>
      </w:r>
    </w:p>
    <w:p w:rsidR="000E1D93" w:rsidRPr="00BA048D" w:rsidRDefault="000E1D93">
      <w:pPr>
        <w:pStyle w:val="a4"/>
        <w:shd w:val="clear" w:color="auto" w:fill="auto"/>
        <w:spacing w:after="0" w:line="260" w:lineRule="exact"/>
        <w:ind w:left="40" w:firstLine="0"/>
        <w:jc w:val="left"/>
        <w:rPr>
          <w:lang w:val="en-US"/>
        </w:rPr>
      </w:pPr>
      <w:r>
        <w:rPr>
          <w:rStyle w:val="1"/>
          <w:color w:val="000000"/>
          <w:lang w:val="en-US" w:eastAsia="en-US"/>
        </w:rPr>
        <w:t>The rose is red, the violet's blue,</w:t>
      </w:r>
      <w:r w:rsidRPr="00BA048D">
        <w:rPr>
          <w:lang w:val="en-US"/>
        </w:rPr>
        <w:br w:type="page"/>
      </w:r>
    </w:p>
    <w:p w:rsidR="000E1D93" w:rsidRPr="00BA048D" w:rsidRDefault="000E1D93">
      <w:pPr>
        <w:pStyle w:val="a4"/>
        <w:shd w:val="clear" w:color="auto" w:fill="auto"/>
        <w:spacing w:after="0" w:line="485" w:lineRule="exact"/>
        <w:ind w:left="60" w:firstLine="0"/>
        <w:jc w:val="left"/>
        <w:rPr>
          <w:lang w:val="en-US"/>
        </w:rPr>
      </w:pPr>
      <w:r>
        <w:rPr>
          <w:rStyle w:val="1"/>
          <w:color w:val="000000"/>
          <w:lang w:val="en-US" w:eastAsia="en-US"/>
        </w:rPr>
        <w:t>The honey's sweet, and so are you.</w:t>
      </w:r>
    </w:p>
    <w:p w:rsidR="000E1D93" w:rsidRPr="00BA048D" w:rsidRDefault="000E1D93">
      <w:pPr>
        <w:pStyle w:val="a4"/>
        <w:shd w:val="clear" w:color="auto" w:fill="auto"/>
        <w:spacing w:after="0" w:line="485" w:lineRule="exact"/>
        <w:ind w:left="60" w:firstLine="0"/>
        <w:jc w:val="left"/>
        <w:rPr>
          <w:lang w:val="en-US"/>
        </w:rPr>
      </w:pPr>
      <w:r>
        <w:rPr>
          <w:rStyle w:val="1"/>
          <w:color w:val="000000"/>
          <w:lang w:val="en-US" w:eastAsia="en-US"/>
        </w:rPr>
        <w:t>Thou are my love and I am thine;</w:t>
      </w:r>
    </w:p>
    <w:p w:rsidR="000E1D93" w:rsidRPr="00BA048D" w:rsidRDefault="000E1D93">
      <w:pPr>
        <w:pStyle w:val="a4"/>
        <w:shd w:val="clear" w:color="auto" w:fill="auto"/>
        <w:spacing w:after="0" w:line="485" w:lineRule="exact"/>
        <w:ind w:left="60" w:firstLine="0"/>
        <w:jc w:val="left"/>
        <w:rPr>
          <w:lang w:val="en-US"/>
        </w:rPr>
      </w:pPr>
      <w:r>
        <w:rPr>
          <w:rStyle w:val="1"/>
          <w:color w:val="000000"/>
          <w:lang w:val="en-US" w:eastAsia="en-US"/>
        </w:rPr>
        <w:t>I drew thee to my Valentine:</w:t>
      </w:r>
    </w:p>
    <w:p w:rsidR="000E1D93" w:rsidRPr="00BA048D" w:rsidRDefault="000E1D93">
      <w:pPr>
        <w:pStyle w:val="a4"/>
        <w:shd w:val="clear" w:color="auto" w:fill="auto"/>
        <w:spacing w:after="0" w:line="485" w:lineRule="exact"/>
        <w:ind w:left="60" w:firstLine="0"/>
        <w:jc w:val="left"/>
        <w:rPr>
          <w:lang w:val="en-US"/>
        </w:rPr>
      </w:pPr>
      <w:r>
        <w:rPr>
          <w:rStyle w:val="1"/>
          <w:color w:val="000000"/>
          <w:lang w:val="en-US" w:eastAsia="en-US"/>
        </w:rPr>
        <w:t>The lot was cast and then I drew,</w:t>
      </w:r>
    </w:p>
    <w:p w:rsidR="000E1D93" w:rsidRPr="00BA048D" w:rsidRDefault="000E1D93">
      <w:pPr>
        <w:pStyle w:val="a4"/>
        <w:shd w:val="clear" w:color="auto" w:fill="auto"/>
        <w:spacing w:after="424" w:line="485" w:lineRule="exact"/>
        <w:ind w:left="60" w:firstLine="0"/>
        <w:jc w:val="left"/>
        <w:rPr>
          <w:lang w:val="en-US"/>
        </w:rPr>
      </w:pPr>
      <w:r>
        <w:rPr>
          <w:rStyle w:val="1"/>
          <w:color w:val="000000"/>
          <w:lang w:val="en-US" w:eastAsia="en-US"/>
        </w:rPr>
        <w:t>And Fortune said it should be you</w:t>
      </w:r>
    </w:p>
    <w:p w:rsidR="000E1D93" w:rsidRDefault="000E1D93">
      <w:pPr>
        <w:pStyle w:val="a4"/>
        <w:shd w:val="clear" w:color="auto" w:fill="auto"/>
        <w:spacing w:after="1016" w:line="480" w:lineRule="exact"/>
        <w:ind w:left="60" w:right="260" w:firstLine="300"/>
        <w:jc w:val="left"/>
      </w:pPr>
      <w:r>
        <w:rPr>
          <w:rStyle w:val="1"/>
          <w:color w:val="000000"/>
        </w:rPr>
        <w:t xml:space="preserve">К Новому году кружковцы разучили и исполняют песню </w:t>
      </w:r>
      <w:r>
        <w:rPr>
          <w:rStyle w:val="1"/>
          <w:color w:val="000000"/>
          <w:lang w:val="en-US" w:eastAsia="en-US"/>
        </w:rPr>
        <w:t>Jingle</w:t>
      </w:r>
      <w:r w:rsidRPr="00BA048D">
        <w:rPr>
          <w:rStyle w:val="1"/>
          <w:color w:val="000000"/>
          <w:lang w:eastAsia="en-US"/>
        </w:rPr>
        <w:t xml:space="preserve"> </w:t>
      </w:r>
      <w:r>
        <w:rPr>
          <w:rStyle w:val="1"/>
          <w:color w:val="000000"/>
          <w:lang w:val="en-US" w:eastAsia="en-US"/>
        </w:rPr>
        <w:t>Bells</w:t>
      </w:r>
      <w:r w:rsidRPr="00BA048D">
        <w:rPr>
          <w:rStyle w:val="1"/>
          <w:color w:val="000000"/>
          <w:lang w:eastAsia="en-US"/>
        </w:rPr>
        <w:t xml:space="preserve"> </w:t>
      </w:r>
      <w:r>
        <w:rPr>
          <w:rStyle w:val="1"/>
          <w:color w:val="000000"/>
        </w:rPr>
        <w:t>с хлопушками и шумовыми эффектами.</w:t>
      </w:r>
    </w:p>
    <w:p w:rsidR="000E1D93" w:rsidRPr="00BA048D" w:rsidRDefault="000E1D93">
      <w:pPr>
        <w:pStyle w:val="a4"/>
        <w:shd w:val="clear" w:color="auto" w:fill="auto"/>
        <w:spacing w:after="0" w:line="260" w:lineRule="exact"/>
        <w:ind w:left="3700" w:firstLine="0"/>
        <w:jc w:val="left"/>
        <w:rPr>
          <w:lang w:val="en-US"/>
        </w:rPr>
        <w:sectPr w:rsidR="000E1D93" w:rsidRPr="00BA048D">
          <w:type w:val="continuous"/>
          <w:pgSz w:w="11909" w:h="16838"/>
          <w:pgMar w:top="1195" w:right="1127" w:bottom="1195" w:left="1127" w:header="0" w:footer="3" w:gutter="290"/>
          <w:cols w:space="720"/>
          <w:noEndnote/>
          <w:rtlGutter/>
          <w:docGrid w:linePitch="360"/>
        </w:sectPr>
      </w:pPr>
      <w:r>
        <w:rPr>
          <w:rStyle w:val="1"/>
          <w:color w:val="000000"/>
          <w:lang w:val="en-US" w:eastAsia="en-US"/>
        </w:rPr>
        <w:t>Jingle Bells</w:t>
      </w:r>
    </w:p>
    <w:p w:rsidR="000E1D93" w:rsidRPr="00BA048D" w:rsidRDefault="000E1D93">
      <w:pPr>
        <w:spacing w:line="240" w:lineRule="exact"/>
        <w:rPr>
          <w:color w:val="auto"/>
          <w:sz w:val="19"/>
          <w:szCs w:val="19"/>
          <w:lang w:val="en-US"/>
        </w:rPr>
      </w:pPr>
    </w:p>
    <w:p w:rsidR="000E1D93" w:rsidRPr="00BA048D" w:rsidRDefault="000E1D93">
      <w:pPr>
        <w:spacing w:before="23" w:after="23" w:line="240" w:lineRule="exact"/>
        <w:rPr>
          <w:color w:val="auto"/>
          <w:sz w:val="19"/>
          <w:szCs w:val="19"/>
          <w:lang w:val="en-US"/>
        </w:rPr>
      </w:pPr>
    </w:p>
    <w:p w:rsidR="000E1D93" w:rsidRPr="00BA048D" w:rsidRDefault="000E1D93">
      <w:pPr>
        <w:rPr>
          <w:color w:val="auto"/>
          <w:sz w:val="2"/>
          <w:szCs w:val="2"/>
          <w:lang w:val="en-US"/>
        </w:rPr>
        <w:sectPr w:rsidR="000E1D93" w:rsidRPr="00BA048D">
          <w:type w:val="continuous"/>
          <w:pgSz w:w="11909" w:h="16838"/>
          <w:pgMar w:top="0" w:right="0" w:bottom="0" w:left="0" w:header="0" w:footer="3" w:gutter="0"/>
          <w:cols w:space="720"/>
          <w:noEndnote/>
          <w:docGrid w:linePitch="360"/>
        </w:sectPr>
      </w:pPr>
    </w:p>
    <w:p w:rsidR="000E1D93" w:rsidRPr="00BA048D" w:rsidRDefault="000E1D93">
      <w:pPr>
        <w:pStyle w:val="a4"/>
        <w:shd w:val="clear" w:color="auto" w:fill="auto"/>
        <w:spacing w:after="0" w:line="485" w:lineRule="exact"/>
        <w:ind w:firstLine="0"/>
        <w:jc w:val="left"/>
        <w:rPr>
          <w:lang w:val="en-US"/>
        </w:rPr>
      </w:pPr>
      <w:r>
        <w:rPr>
          <w:rStyle w:val="1"/>
          <w:color w:val="000000"/>
          <w:lang w:val="en-US" w:eastAsia="en-US"/>
        </w:rPr>
        <w:lastRenderedPageBreak/>
        <w:t>Dashing through the snow In a one-horse open sleigh O'er the fields we go Laughing all the way.</w:t>
      </w:r>
    </w:p>
    <w:p w:rsidR="000E1D93" w:rsidRDefault="000E1D93">
      <w:pPr>
        <w:pStyle w:val="a4"/>
        <w:shd w:val="clear" w:color="auto" w:fill="auto"/>
        <w:spacing w:after="0" w:line="485" w:lineRule="exact"/>
        <w:ind w:firstLine="0"/>
        <w:jc w:val="left"/>
        <w:sectPr w:rsidR="000E1D93">
          <w:type w:val="continuous"/>
          <w:pgSz w:w="11909" w:h="16838"/>
          <w:pgMar w:top="977" w:right="2855" w:bottom="977" w:left="1115" w:header="0" w:footer="3" w:gutter="0"/>
          <w:cols w:num="2" w:space="1690"/>
          <w:noEndnote/>
          <w:docGrid w:linePitch="360"/>
        </w:sectPr>
      </w:pPr>
      <w:r>
        <w:rPr>
          <w:rStyle w:val="1"/>
          <w:color w:val="000000"/>
        </w:rPr>
        <w:t xml:space="preserve">Пробираясь через снег В </w:t>
      </w:r>
      <w:r>
        <w:rPr>
          <w:rStyle w:val="1"/>
          <w:color w:val="000000"/>
        </w:rPr>
        <w:lastRenderedPageBreak/>
        <w:t>открытых запряженных Белой лошадью санях Через поля мы едем Смеясь всю дорогу</w:t>
      </w:r>
    </w:p>
    <w:p w:rsidR="000E1D93" w:rsidRDefault="000E1D93">
      <w:pPr>
        <w:spacing w:before="116" w:after="116" w:line="240" w:lineRule="exact"/>
        <w:rPr>
          <w:color w:val="auto"/>
          <w:sz w:val="19"/>
          <w:szCs w:val="19"/>
        </w:rPr>
      </w:pPr>
    </w:p>
    <w:p w:rsidR="000E1D93" w:rsidRDefault="000E1D93">
      <w:pPr>
        <w:rPr>
          <w:color w:val="auto"/>
          <w:sz w:val="2"/>
          <w:szCs w:val="2"/>
        </w:rPr>
        <w:sectPr w:rsidR="000E1D93">
          <w:type w:val="continuous"/>
          <w:pgSz w:w="11909" w:h="16838"/>
          <w:pgMar w:top="0" w:right="0" w:bottom="0" w:left="0" w:header="0" w:footer="3" w:gutter="0"/>
          <w:cols w:space="720"/>
          <w:noEndnote/>
          <w:docGrid w:linePitch="360"/>
        </w:sectPr>
      </w:pPr>
    </w:p>
    <w:p w:rsidR="000E1D93" w:rsidRPr="00BA048D" w:rsidRDefault="000E1D93">
      <w:pPr>
        <w:pStyle w:val="a4"/>
        <w:shd w:val="clear" w:color="auto" w:fill="auto"/>
        <w:spacing w:after="424" w:line="485" w:lineRule="exact"/>
        <w:ind w:left="20" w:firstLine="0"/>
        <w:jc w:val="left"/>
        <w:rPr>
          <w:lang w:val="en-US"/>
        </w:rPr>
      </w:pPr>
      <w:r>
        <w:rPr>
          <w:rStyle w:val="1"/>
          <w:color w:val="000000"/>
          <w:lang w:val="en-US" w:eastAsia="en-US"/>
        </w:rPr>
        <w:lastRenderedPageBreak/>
        <w:t>Bells on bob-tail ring Making spirits bright What fun it is to ride and sing A sleighing song tonight.</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Jingle bells, jingle bells Jingle all the way,</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 xml:space="preserve">Oh what fun it is to ride In a </w:t>
      </w:r>
      <w:r>
        <w:rPr>
          <w:rStyle w:val="1"/>
          <w:color w:val="000000"/>
          <w:lang w:val="en-US" w:eastAsia="en-US"/>
        </w:rPr>
        <w:lastRenderedPageBreak/>
        <w:t>one-horse open sleigh.</w:t>
      </w:r>
    </w:p>
    <w:p w:rsidR="000E1D93" w:rsidRDefault="000E1D93">
      <w:pPr>
        <w:pStyle w:val="a4"/>
        <w:shd w:val="clear" w:color="auto" w:fill="auto"/>
        <w:spacing w:after="0" w:line="480" w:lineRule="exact"/>
        <w:ind w:right="20" w:firstLine="0"/>
        <w:jc w:val="left"/>
      </w:pPr>
      <w:r>
        <w:rPr>
          <w:rStyle w:val="1"/>
          <w:color w:val="000000"/>
        </w:rPr>
        <w:t>Звенят колокольчики на коротком Хвосте лошади делая настроение ярким</w:t>
      </w:r>
    </w:p>
    <w:p w:rsidR="000E1D93" w:rsidRDefault="000E1D93">
      <w:pPr>
        <w:pStyle w:val="a4"/>
        <w:shd w:val="clear" w:color="auto" w:fill="auto"/>
        <w:spacing w:after="0" w:line="480" w:lineRule="exact"/>
        <w:ind w:right="20" w:firstLine="0"/>
        <w:jc w:val="left"/>
      </w:pPr>
      <w:r>
        <w:rPr>
          <w:rStyle w:val="1"/>
          <w:color w:val="000000"/>
        </w:rPr>
        <w:t>Как хорошо ехать и петь Санную песенку сегодня вечером Дзинь-дзинь, колокольчики Звенят всю дорогу</w:t>
      </w:r>
    </w:p>
    <w:p w:rsidR="000E1D93" w:rsidRDefault="000E1D93">
      <w:pPr>
        <w:pStyle w:val="a4"/>
        <w:shd w:val="clear" w:color="auto" w:fill="auto"/>
        <w:tabs>
          <w:tab w:val="left" w:pos="346"/>
        </w:tabs>
        <w:spacing w:after="0" w:line="480" w:lineRule="exact"/>
        <w:ind w:right="20" w:firstLine="0"/>
        <w:jc w:val="left"/>
        <w:sectPr w:rsidR="000E1D93">
          <w:type w:val="continuous"/>
          <w:pgSz w:w="11909" w:h="16838"/>
          <w:pgMar w:top="977" w:right="1386" w:bottom="977" w:left="1120" w:header="0" w:footer="3" w:gutter="0"/>
          <w:cols w:num="2" w:space="720" w:equalWidth="0">
            <w:col w:w="3365" w:space="1450"/>
            <w:col w:w="4589"/>
          </w:cols>
          <w:noEndnote/>
          <w:docGrid w:linePitch="360"/>
        </w:sectPr>
      </w:pPr>
      <w:r>
        <w:rPr>
          <w:rStyle w:val="1"/>
          <w:color w:val="000000"/>
        </w:rPr>
        <w:t>О,</w:t>
      </w:r>
      <w:r>
        <w:rPr>
          <w:rStyle w:val="1"/>
          <w:color w:val="000000"/>
        </w:rPr>
        <w:tab/>
        <w:t>как весело ехать В сенях запряженных белой лошадью</w:t>
      </w:r>
    </w:p>
    <w:p w:rsidR="000E1D93" w:rsidRDefault="000E1D93">
      <w:pPr>
        <w:spacing w:line="178" w:lineRule="exact"/>
        <w:rPr>
          <w:color w:val="auto"/>
          <w:sz w:val="14"/>
          <w:szCs w:val="14"/>
        </w:rPr>
      </w:pPr>
    </w:p>
    <w:p w:rsidR="000E1D93" w:rsidRDefault="000E1D93">
      <w:pPr>
        <w:rPr>
          <w:color w:val="auto"/>
          <w:sz w:val="2"/>
          <w:szCs w:val="2"/>
        </w:rPr>
        <w:sectPr w:rsidR="000E1D93">
          <w:type w:val="continuous"/>
          <w:pgSz w:w="11909" w:h="16838"/>
          <w:pgMar w:top="0" w:right="0" w:bottom="0" w:left="0" w:header="0" w:footer="3" w:gutter="0"/>
          <w:cols w:space="720"/>
          <w:noEndnote/>
          <w:docGrid w:linePitch="360"/>
        </w:sectPr>
      </w:pPr>
    </w:p>
    <w:p w:rsidR="000E1D93" w:rsidRPr="00BA048D" w:rsidRDefault="000E1D93">
      <w:pPr>
        <w:pStyle w:val="a4"/>
        <w:shd w:val="clear" w:color="auto" w:fill="auto"/>
        <w:spacing w:after="0" w:line="260" w:lineRule="exact"/>
        <w:ind w:firstLine="0"/>
        <w:jc w:val="left"/>
        <w:rPr>
          <w:lang w:val="en-US"/>
        </w:rPr>
        <w:sectPr w:rsidR="000E1D93" w:rsidRPr="00BA048D">
          <w:type w:val="continuous"/>
          <w:pgSz w:w="11909" w:h="16838"/>
          <w:pgMar w:top="977" w:right="10002" w:bottom="977" w:left="1134" w:header="0" w:footer="3" w:gutter="0"/>
          <w:cols w:space="720"/>
          <w:noEndnote/>
          <w:docGrid w:linePitch="360"/>
        </w:sectPr>
      </w:pPr>
      <w:r>
        <w:rPr>
          <w:rStyle w:val="1"/>
          <w:color w:val="000000"/>
          <w:lang w:val="en-US" w:eastAsia="en-US"/>
        </w:rPr>
        <w:lastRenderedPageBreak/>
        <w:t>Hei!</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lastRenderedPageBreak/>
        <w:t>Some glory in their birth, some in their skill,</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Some in their wealth, some in their bodies' force,</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Some in their garments, though new-fangled ill,</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Some in their hawks and hounds, some in their horse;</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And every humour hath his adjunct pleasure,</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Wherein it finds a joy above the rest:</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But these particulars are not my measure;</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All these I better in one general best.</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Thy love is better than high birth to me,</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Richer than wealth, prouder than garments' cost,</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Of more delight than hawks or horses be;</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And having thee, of all men's pride I boast:</w:t>
      </w:r>
    </w:p>
    <w:p w:rsidR="000E1D93" w:rsidRPr="00BA048D" w:rsidRDefault="00425A23">
      <w:pPr>
        <w:pStyle w:val="a4"/>
        <w:shd w:val="clear" w:color="auto" w:fill="auto"/>
        <w:spacing w:after="1080" w:line="485" w:lineRule="exact"/>
        <w:ind w:left="20" w:right="1300" w:firstLine="0"/>
        <w:jc w:val="left"/>
        <w:rPr>
          <w:lang w:val="en-US"/>
        </w:rPr>
      </w:pPr>
      <w:r>
        <w:rPr>
          <w:noProof/>
        </w:rPr>
        <w:drawing>
          <wp:anchor distT="0" distB="0" distL="63500" distR="63500" simplePos="0" relativeHeight="251683840" behindDoc="1" locked="0" layoutInCell="1" allowOverlap="1">
            <wp:simplePos x="0" y="0"/>
            <wp:positionH relativeFrom="margin">
              <wp:posOffset>3947160</wp:posOffset>
            </wp:positionH>
            <wp:positionV relativeFrom="paragraph">
              <wp:posOffset>85090</wp:posOffset>
            </wp:positionV>
            <wp:extent cx="1718945" cy="274320"/>
            <wp:effectExtent l="0" t="0" r="0" b="0"/>
            <wp:wrapTight wrapText="bothSides">
              <wp:wrapPolygon edited="0">
                <wp:start x="0" y="0"/>
                <wp:lineTo x="0" y="19500"/>
                <wp:lineTo x="21305" y="19500"/>
                <wp:lineTo x="21305" y="0"/>
                <wp:lineTo x="0" y="0"/>
              </wp:wrapPolygon>
            </wp:wrapTight>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945" cy="274320"/>
                    </a:xfrm>
                    <a:prstGeom prst="rect">
                      <a:avLst/>
                    </a:prstGeom>
                    <a:noFill/>
                  </pic:spPr>
                </pic:pic>
              </a:graphicData>
            </a:graphic>
            <wp14:sizeRelH relativeFrom="page">
              <wp14:pctWidth>0</wp14:pctWidth>
            </wp14:sizeRelH>
            <wp14:sizeRelV relativeFrom="page">
              <wp14:pctHeight>0</wp14:pctHeight>
            </wp14:sizeRelV>
          </wp:anchor>
        </w:drawing>
      </w:r>
      <w:r w:rsidR="000E1D93">
        <w:rPr>
          <w:rStyle w:val="1"/>
          <w:color w:val="000000"/>
          <w:lang w:val="en-US" w:eastAsia="en-US"/>
        </w:rPr>
        <w:t>Wretched in this alone, that thou mayst take All this away and me most wretched make.</w:t>
      </w:r>
    </w:p>
    <w:p w:rsidR="000E1D93" w:rsidRPr="00BA048D" w:rsidRDefault="000E1D93">
      <w:pPr>
        <w:pStyle w:val="a4"/>
        <w:shd w:val="clear" w:color="auto" w:fill="auto"/>
        <w:spacing w:after="182" w:line="260" w:lineRule="exact"/>
        <w:ind w:left="3140" w:firstLine="0"/>
        <w:jc w:val="left"/>
        <w:rPr>
          <w:lang w:val="en-US"/>
        </w:rPr>
      </w:pPr>
      <w:r>
        <w:rPr>
          <w:rStyle w:val="1"/>
          <w:color w:val="000000"/>
          <w:lang w:val="en-US" w:eastAsia="en-US"/>
        </w:rPr>
        <w:t>My heart’s in the Highlands</w:t>
      </w:r>
    </w:p>
    <w:p w:rsidR="000E1D93" w:rsidRPr="00BA048D" w:rsidRDefault="000E1D93">
      <w:pPr>
        <w:pStyle w:val="a4"/>
        <w:shd w:val="clear" w:color="auto" w:fill="auto"/>
        <w:spacing w:after="481" w:line="260" w:lineRule="exact"/>
        <w:ind w:right="200" w:firstLine="0"/>
        <w:jc w:val="right"/>
        <w:rPr>
          <w:lang w:val="en-US"/>
        </w:rPr>
      </w:pPr>
      <w:r>
        <w:rPr>
          <w:rStyle w:val="1"/>
          <w:color w:val="000000"/>
          <w:lang w:val="en-US" w:eastAsia="en-US"/>
        </w:rPr>
        <w:t>Robert Bums</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My heart's in the Highlands, my heart is not here,</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My heart's in the Highlands, a-chasing the deer;</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Chasing the wild-deer, and following the roe,</w:t>
      </w:r>
    </w:p>
    <w:p w:rsidR="000E1D93" w:rsidRPr="00BA048D" w:rsidRDefault="000E1D93">
      <w:pPr>
        <w:pStyle w:val="a4"/>
        <w:shd w:val="clear" w:color="auto" w:fill="auto"/>
        <w:spacing w:after="416" w:line="480" w:lineRule="exact"/>
        <w:ind w:left="20" w:firstLine="0"/>
        <w:jc w:val="left"/>
        <w:rPr>
          <w:lang w:val="en-US"/>
        </w:rPr>
      </w:pPr>
      <w:r>
        <w:rPr>
          <w:rStyle w:val="1"/>
          <w:color w:val="000000"/>
          <w:lang w:val="en-US" w:eastAsia="en-US"/>
        </w:rPr>
        <w:t>My heart's in the Highlands, wherever I go.</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Farewell to the Highlands, farewell to the North,</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The birth-place of Valour, the country of Worth ;</w:t>
      </w:r>
    </w:p>
    <w:p w:rsidR="000E1D93" w:rsidRPr="00BA048D" w:rsidRDefault="000E1D93">
      <w:pPr>
        <w:pStyle w:val="a4"/>
        <w:shd w:val="clear" w:color="auto" w:fill="auto"/>
        <w:spacing w:after="0" w:line="485" w:lineRule="exact"/>
        <w:ind w:left="20" w:firstLine="0"/>
        <w:jc w:val="left"/>
        <w:rPr>
          <w:lang w:val="en-US"/>
        </w:rPr>
      </w:pPr>
      <w:r>
        <w:rPr>
          <w:rStyle w:val="1"/>
          <w:color w:val="000000"/>
          <w:lang w:val="en-US" w:eastAsia="en-US"/>
        </w:rPr>
        <w:t>Wherever I wander, wherever I rove,</w:t>
      </w:r>
    </w:p>
    <w:p w:rsidR="000E1D93" w:rsidRPr="00BA048D" w:rsidRDefault="000E1D93">
      <w:pPr>
        <w:pStyle w:val="a4"/>
        <w:shd w:val="clear" w:color="auto" w:fill="auto"/>
        <w:spacing w:after="600" w:line="485" w:lineRule="exact"/>
        <w:ind w:left="20" w:firstLine="0"/>
        <w:jc w:val="left"/>
        <w:rPr>
          <w:lang w:val="en-US"/>
        </w:rPr>
      </w:pPr>
      <w:r>
        <w:rPr>
          <w:rStyle w:val="1"/>
          <w:color w:val="000000"/>
          <w:lang w:val="en-US" w:eastAsia="en-US"/>
        </w:rPr>
        <w:t>The hills of the Highlands for ever I love.</w:t>
      </w:r>
    </w:p>
    <w:p w:rsidR="000E1D93" w:rsidRPr="00BA048D" w:rsidRDefault="000E1D93">
      <w:pPr>
        <w:pStyle w:val="a4"/>
        <w:shd w:val="clear" w:color="auto" w:fill="auto"/>
        <w:spacing w:after="182" w:line="260" w:lineRule="exact"/>
        <w:ind w:left="20" w:firstLine="0"/>
        <w:jc w:val="left"/>
        <w:rPr>
          <w:lang w:val="en-US"/>
        </w:rPr>
      </w:pPr>
      <w:r>
        <w:rPr>
          <w:rStyle w:val="1"/>
          <w:color w:val="000000"/>
          <w:lang w:val="en-US" w:eastAsia="en-US"/>
        </w:rPr>
        <w:t>Farewell to the mountains, high-cover'd with snow,</w:t>
      </w:r>
    </w:p>
    <w:p w:rsidR="000E1D93" w:rsidRPr="00BA048D" w:rsidRDefault="000E1D93">
      <w:pPr>
        <w:pStyle w:val="a4"/>
        <w:shd w:val="clear" w:color="auto" w:fill="auto"/>
        <w:spacing w:after="0" w:line="260" w:lineRule="exact"/>
        <w:ind w:left="20" w:firstLine="0"/>
        <w:jc w:val="left"/>
        <w:rPr>
          <w:lang w:val="en-US"/>
        </w:rPr>
        <w:sectPr w:rsidR="000E1D93" w:rsidRPr="00BA048D">
          <w:pgSz w:w="11909" w:h="16838"/>
          <w:pgMar w:top="560" w:right="1435" w:bottom="560" w:left="1459" w:header="0" w:footer="3" w:gutter="0"/>
          <w:cols w:space="720"/>
          <w:noEndnote/>
          <w:docGrid w:linePitch="360"/>
        </w:sectPr>
      </w:pPr>
      <w:r>
        <w:rPr>
          <w:rStyle w:val="1"/>
          <w:color w:val="000000"/>
          <w:lang w:val="en-US" w:eastAsia="en-US"/>
        </w:rPr>
        <w:t>Farewell to the straths and green vallies below;</w:t>
      </w:r>
    </w:p>
    <w:p w:rsidR="000E1D93" w:rsidRPr="00BA048D" w:rsidRDefault="000E1D93">
      <w:pPr>
        <w:pStyle w:val="a4"/>
        <w:shd w:val="clear" w:color="auto" w:fill="auto"/>
        <w:spacing w:after="428" w:line="490" w:lineRule="exact"/>
        <w:ind w:left="340" w:right="4320" w:firstLine="0"/>
        <w:jc w:val="left"/>
        <w:rPr>
          <w:lang w:val="en-US"/>
        </w:rPr>
      </w:pPr>
      <w:r>
        <w:rPr>
          <w:rStyle w:val="1"/>
          <w:color w:val="000000"/>
          <w:lang w:val="en-US" w:eastAsia="en-US"/>
        </w:rPr>
        <w:lastRenderedPageBreak/>
        <w:t>Farewell to the forests and wild-hanging woods, Farewell to the torrents and loud-pouring floods.</w:t>
      </w:r>
    </w:p>
    <w:p w:rsidR="000E1D93" w:rsidRDefault="000E1D93">
      <w:pPr>
        <w:pStyle w:val="a4"/>
        <w:shd w:val="clear" w:color="auto" w:fill="auto"/>
        <w:spacing w:after="0" w:line="480" w:lineRule="exact"/>
        <w:ind w:left="340" w:firstLine="0"/>
        <w:jc w:val="left"/>
      </w:pPr>
      <w:r>
        <w:rPr>
          <w:rStyle w:val="1"/>
          <w:color w:val="000000"/>
          <w:lang w:val="en-US" w:eastAsia="en-US"/>
        </w:rPr>
        <w:t>Chase</w:t>
      </w:r>
      <w:r w:rsidRPr="00BA048D">
        <w:rPr>
          <w:rStyle w:val="1"/>
          <w:color w:val="000000"/>
          <w:lang w:eastAsia="en-US"/>
        </w:rPr>
        <w:t xml:space="preserve"> - </w:t>
      </w:r>
      <w:r>
        <w:rPr>
          <w:rStyle w:val="1"/>
          <w:color w:val="000000"/>
        </w:rPr>
        <w:t>преследовать;</w:t>
      </w:r>
    </w:p>
    <w:p w:rsidR="000E1D93" w:rsidRDefault="000E1D93">
      <w:pPr>
        <w:pStyle w:val="a4"/>
        <w:shd w:val="clear" w:color="auto" w:fill="auto"/>
        <w:spacing w:after="0" w:line="480" w:lineRule="exact"/>
        <w:ind w:left="340" w:firstLine="0"/>
        <w:jc w:val="left"/>
      </w:pPr>
      <w:r>
        <w:rPr>
          <w:rStyle w:val="1"/>
          <w:color w:val="000000"/>
          <w:lang w:val="en-US" w:eastAsia="en-US"/>
        </w:rPr>
        <w:t>Deer</w:t>
      </w:r>
      <w:r w:rsidRPr="00BA048D">
        <w:rPr>
          <w:rStyle w:val="1"/>
          <w:color w:val="000000"/>
          <w:lang w:eastAsia="en-US"/>
        </w:rPr>
        <w:t xml:space="preserve"> - </w:t>
      </w:r>
      <w:r>
        <w:rPr>
          <w:rStyle w:val="1"/>
          <w:color w:val="000000"/>
        </w:rPr>
        <w:t>олень;</w:t>
      </w:r>
    </w:p>
    <w:p w:rsidR="000E1D93" w:rsidRDefault="000E1D93">
      <w:pPr>
        <w:pStyle w:val="a4"/>
        <w:shd w:val="clear" w:color="auto" w:fill="auto"/>
        <w:spacing w:after="0" w:line="480" w:lineRule="exact"/>
        <w:ind w:left="340" w:firstLine="0"/>
        <w:jc w:val="left"/>
      </w:pPr>
      <w:r>
        <w:rPr>
          <w:rStyle w:val="1"/>
          <w:color w:val="000000"/>
          <w:lang w:val="en-US" w:eastAsia="en-US"/>
        </w:rPr>
        <w:t>Wild</w:t>
      </w:r>
      <w:r w:rsidRPr="00BA048D">
        <w:rPr>
          <w:rStyle w:val="1"/>
          <w:color w:val="000000"/>
          <w:lang w:eastAsia="en-US"/>
        </w:rPr>
        <w:t xml:space="preserve"> - </w:t>
      </w:r>
      <w:r>
        <w:rPr>
          <w:rStyle w:val="1"/>
          <w:color w:val="000000"/>
        </w:rPr>
        <w:t>дикий;</w:t>
      </w:r>
    </w:p>
    <w:p w:rsidR="000E1D93" w:rsidRDefault="000E1D93">
      <w:pPr>
        <w:pStyle w:val="a4"/>
        <w:shd w:val="clear" w:color="auto" w:fill="auto"/>
        <w:spacing w:after="0" w:line="480" w:lineRule="exact"/>
        <w:ind w:left="340" w:firstLine="0"/>
        <w:jc w:val="left"/>
      </w:pPr>
      <w:r>
        <w:rPr>
          <w:rStyle w:val="1"/>
          <w:color w:val="000000"/>
          <w:lang w:val="en-US" w:eastAsia="en-US"/>
        </w:rPr>
        <w:t>Roe</w:t>
      </w:r>
      <w:r w:rsidRPr="00BA048D">
        <w:rPr>
          <w:rStyle w:val="1"/>
          <w:color w:val="000000"/>
          <w:lang w:eastAsia="en-US"/>
        </w:rPr>
        <w:t xml:space="preserve"> [ </w:t>
      </w:r>
      <w:r>
        <w:rPr>
          <w:rStyle w:val="1"/>
          <w:color w:val="000000"/>
          <w:lang w:val="en-US" w:eastAsia="en-US"/>
        </w:rPr>
        <w:t>rou</w:t>
      </w:r>
      <w:r w:rsidRPr="00BA048D">
        <w:rPr>
          <w:rStyle w:val="1"/>
          <w:color w:val="000000"/>
          <w:lang w:eastAsia="en-US"/>
        </w:rPr>
        <w:t xml:space="preserve"> ] - </w:t>
      </w:r>
      <w:r>
        <w:rPr>
          <w:rStyle w:val="1"/>
          <w:color w:val="000000"/>
        </w:rPr>
        <w:t>косуля;</w:t>
      </w:r>
    </w:p>
    <w:p w:rsidR="000E1D93" w:rsidRDefault="000E1D93">
      <w:pPr>
        <w:pStyle w:val="a4"/>
        <w:shd w:val="clear" w:color="auto" w:fill="auto"/>
        <w:spacing w:after="0" w:line="480" w:lineRule="exact"/>
        <w:ind w:left="340" w:firstLine="0"/>
        <w:jc w:val="left"/>
      </w:pPr>
      <w:r>
        <w:rPr>
          <w:rStyle w:val="1"/>
          <w:color w:val="000000"/>
          <w:lang w:val="en-US" w:eastAsia="en-US"/>
        </w:rPr>
        <w:t>Farewell</w:t>
      </w:r>
      <w:r w:rsidRPr="00BA048D">
        <w:rPr>
          <w:rStyle w:val="1"/>
          <w:color w:val="000000"/>
          <w:lang w:eastAsia="en-US"/>
        </w:rPr>
        <w:t xml:space="preserve"> - </w:t>
      </w:r>
      <w:r>
        <w:rPr>
          <w:rStyle w:val="1"/>
          <w:color w:val="000000"/>
        </w:rPr>
        <w:t>прощай (те);</w:t>
      </w:r>
    </w:p>
    <w:p w:rsidR="000E1D93" w:rsidRDefault="000E1D93">
      <w:pPr>
        <w:pStyle w:val="a4"/>
        <w:shd w:val="clear" w:color="auto" w:fill="auto"/>
        <w:spacing w:after="0" w:line="480" w:lineRule="exact"/>
        <w:ind w:left="340" w:firstLine="0"/>
        <w:jc w:val="left"/>
      </w:pPr>
      <w:r>
        <w:rPr>
          <w:rStyle w:val="1"/>
          <w:color w:val="000000"/>
          <w:lang w:val="en-US" w:eastAsia="en-US"/>
        </w:rPr>
        <w:t>Valour</w:t>
      </w:r>
      <w:r w:rsidRPr="00BA048D">
        <w:rPr>
          <w:rStyle w:val="1"/>
          <w:color w:val="000000"/>
          <w:lang w:eastAsia="en-US"/>
        </w:rPr>
        <w:t xml:space="preserve"> [ </w:t>
      </w:r>
      <w:r>
        <w:rPr>
          <w:rStyle w:val="1"/>
          <w:color w:val="000000"/>
          <w:lang w:val="en-US" w:eastAsia="en-US"/>
        </w:rPr>
        <w:t>vaste</w:t>
      </w:r>
      <w:r w:rsidRPr="00BA048D">
        <w:rPr>
          <w:rStyle w:val="1"/>
          <w:color w:val="000000"/>
          <w:lang w:eastAsia="en-US"/>
        </w:rPr>
        <w:t xml:space="preserve"> ] - </w:t>
      </w:r>
      <w:r>
        <w:rPr>
          <w:rStyle w:val="1"/>
          <w:color w:val="000000"/>
        </w:rPr>
        <w:t>доблесть;</w:t>
      </w:r>
    </w:p>
    <w:p w:rsidR="000E1D93" w:rsidRDefault="000E1D93">
      <w:pPr>
        <w:pStyle w:val="a4"/>
        <w:shd w:val="clear" w:color="auto" w:fill="auto"/>
        <w:spacing w:after="0" w:line="480" w:lineRule="exact"/>
        <w:ind w:left="340" w:firstLine="0"/>
        <w:jc w:val="left"/>
      </w:pPr>
      <w:r>
        <w:rPr>
          <w:rStyle w:val="1"/>
          <w:color w:val="000000"/>
          <w:lang w:val="en-US" w:eastAsia="en-US"/>
        </w:rPr>
        <w:t>Worth</w:t>
      </w:r>
      <w:r w:rsidRPr="00BA048D">
        <w:rPr>
          <w:rStyle w:val="1"/>
          <w:color w:val="000000"/>
          <w:lang w:eastAsia="en-US"/>
        </w:rPr>
        <w:t xml:space="preserve"> - </w:t>
      </w:r>
      <w:r>
        <w:rPr>
          <w:rStyle w:val="1"/>
          <w:color w:val="000000"/>
        </w:rPr>
        <w:t>достоинство;</w:t>
      </w:r>
    </w:p>
    <w:p w:rsidR="000E1D93" w:rsidRDefault="000E1D93">
      <w:pPr>
        <w:pStyle w:val="a4"/>
        <w:shd w:val="clear" w:color="auto" w:fill="auto"/>
        <w:spacing w:after="0" w:line="480" w:lineRule="exact"/>
        <w:ind w:left="340" w:firstLine="0"/>
        <w:jc w:val="left"/>
      </w:pPr>
      <w:r>
        <w:rPr>
          <w:rStyle w:val="1"/>
          <w:color w:val="000000"/>
          <w:lang w:val="en-US" w:eastAsia="en-US"/>
        </w:rPr>
        <w:t>Wander</w:t>
      </w:r>
      <w:r w:rsidRPr="00BA048D">
        <w:rPr>
          <w:rStyle w:val="1"/>
          <w:color w:val="000000"/>
          <w:lang w:eastAsia="en-US"/>
        </w:rPr>
        <w:t xml:space="preserve"> [ </w:t>
      </w:r>
      <w:r>
        <w:rPr>
          <w:rStyle w:val="1"/>
          <w:color w:val="000000"/>
          <w:lang w:val="en-US" w:eastAsia="en-US"/>
        </w:rPr>
        <w:t>wonda</w:t>
      </w:r>
      <w:r w:rsidRPr="00BA048D">
        <w:rPr>
          <w:rStyle w:val="1"/>
          <w:color w:val="000000"/>
          <w:lang w:eastAsia="en-US"/>
        </w:rPr>
        <w:t xml:space="preserve"> ] - </w:t>
      </w:r>
      <w:r>
        <w:rPr>
          <w:rStyle w:val="1"/>
          <w:color w:val="000000"/>
        </w:rPr>
        <w:t>бродить;</w:t>
      </w:r>
    </w:p>
    <w:p w:rsidR="000E1D93" w:rsidRDefault="000E1D93">
      <w:pPr>
        <w:pStyle w:val="a4"/>
        <w:shd w:val="clear" w:color="auto" w:fill="auto"/>
        <w:spacing w:after="0" w:line="480" w:lineRule="exact"/>
        <w:ind w:left="340" w:firstLine="0"/>
        <w:jc w:val="left"/>
      </w:pPr>
      <w:r>
        <w:rPr>
          <w:rStyle w:val="1"/>
          <w:color w:val="000000"/>
          <w:lang w:val="en-US" w:eastAsia="en-US"/>
        </w:rPr>
        <w:t>Rove</w:t>
      </w:r>
      <w:r w:rsidRPr="00BA048D">
        <w:rPr>
          <w:rStyle w:val="1"/>
          <w:color w:val="000000"/>
          <w:lang w:eastAsia="en-US"/>
        </w:rPr>
        <w:t xml:space="preserve"> - </w:t>
      </w:r>
      <w:r>
        <w:rPr>
          <w:rStyle w:val="1"/>
          <w:color w:val="000000"/>
        </w:rPr>
        <w:t>скитаться;</w:t>
      </w:r>
    </w:p>
    <w:p w:rsidR="000E1D93" w:rsidRDefault="000E1D93">
      <w:pPr>
        <w:pStyle w:val="a4"/>
        <w:shd w:val="clear" w:color="auto" w:fill="auto"/>
        <w:spacing w:after="0" w:line="480" w:lineRule="exact"/>
        <w:ind w:left="340" w:firstLine="0"/>
        <w:jc w:val="left"/>
      </w:pPr>
      <w:r>
        <w:rPr>
          <w:rStyle w:val="1"/>
          <w:color w:val="000000"/>
          <w:lang w:val="en-US" w:eastAsia="en-US"/>
        </w:rPr>
        <w:t>Strath</w:t>
      </w:r>
      <w:r w:rsidRPr="00BA048D">
        <w:rPr>
          <w:rStyle w:val="1"/>
          <w:color w:val="000000"/>
          <w:lang w:eastAsia="en-US"/>
        </w:rPr>
        <w:t xml:space="preserve"> [ </w:t>
      </w:r>
      <w:r>
        <w:rPr>
          <w:rStyle w:val="1"/>
          <w:color w:val="000000"/>
          <w:lang w:val="en-US" w:eastAsia="en-US"/>
        </w:rPr>
        <w:t>stra</w:t>
      </w:r>
      <w:r w:rsidRPr="00BA048D">
        <w:rPr>
          <w:rStyle w:val="1"/>
          <w:color w:val="000000"/>
          <w:lang w:eastAsia="en-US"/>
        </w:rPr>
        <w:t xml:space="preserve">:0 ] - </w:t>
      </w:r>
      <w:r>
        <w:rPr>
          <w:rStyle w:val="1"/>
          <w:color w:val="000000"/>
        </w:rPr>
        <w:t>широкая долина;</w:t>
      </w:r>
    </w:p>
    <w:p w:rsidR="000E1D93" w:rsidRDefault="000E1D93">
      <w:pPr>
        <w:pStyle w:val="a4"/>
        <w:shd w:val="clear" w:color="auto" w:fill="auto"/>
        <w:spacing w:after="0" w:line="480" w:lineRule="exact"/>
        <w:ind w:left="340" w:firstLine="0"/>
        <w:jc w:val="left"/>
      </w:pPr>
      <w:r>
        <w:rPr>
          <w:rStyle w:val="1"/>
          <w:color w:val="000000"/>
          <w:lang w:val="en-US" w:eastAsia="en-US"/>
        </w:rPr>
        <w:t>Torrent</w:t>
      </w:r>
      <w:r w:rsidRPr="00BA048D">
        <w:rPr>
          <w:rStyle w:val="1"/>
          <w:color w:val="000000"/>
          <w:lang w:eastAsia="en-US"/>
        </w:rPr>
        <w:t xml:space="preserve"> - </w:t>
      </w:r>
      <w:r>
        <w:rPr>
          <w:rStyle w:val="1"/>
          <w:color w:val="000000"/>
        </w:rPr>
        <w:t>поток воды;</w:t>
      </w:r>
    </w:p>
    <w:p w:rsidR="000E1D93" w:rsidRDefault="000E1D93">
      <w:pPr>
        <w:pStyle w:val="a4"/>
        <w:shd w:val="clear" w:color="auto" w:fill="auto"/>
        <w:spacing w:after="0" w:line="480" w:lineRule="exact"/>
        <w:ind w:left="340" w:firstLine="0"/>
        <w:jc w:val="left"/>
      </w:pPr>
      <w:r>
        <w:rPr>
          <w:rStyle w:val="1"/>
          <w:color w:val="000000"/>
          <w:lang w:val="en-US" w:eastAsia="en-US"/>
        </w:rPr>
        <w:t>Pour</w:t>
      </w:r>
      <w:r w:rsidRPr="00BA048D">
        <w:rPr>
          <w:rStyle w:val="1"/>
          <w:color w:val="000000"/>
          <w:lang w:eastAsia="en-US"/>
        </w:rPr>
        <w:t xml:space="preserve"> [ </w:t>
      </w:r>
      <w:r>
        <w:rPr>
          <w:rStyle w:val="1"/>
          <w:color w:val="000000"/>
          <w:lang w:val="en-US" w:eastAsia="en-US"/>
        </w:rPr>
        <w:t>po</w:t>
      </w:r>
      <w:r w:rsidRPr="00BA048D">
        <w:rPr>
          <w:rStyle w:val="1"/>
          <w:color w:val="000000"/>
          <w:lang w:eastAsia="en-US"/>
        </w:rPr>
        <w:t xml:space="preserve">: ] </w:t>
      </w:r>
      <w:r>
        <w:rPr>
          <w:rStyle w:val="1"/>
          <w:color w:val="000000"/>
        </w:rPr>
        <w:t>- лить;</w:t>
      </w:r>
    </w:p>
    <w:p w:rsidR="000E1D93" w:rsidRDefault="000E1D93">
      <w:pPr>
        <w:pStyle w:val="a4"/>
        <w:shd w:val="clear" w:color="auto" w:fill="auto"/>
        <w:spacing w:after="596" w:line="480" w:lineRule="exact"/>
        <w:ind w:left="340" w:firstLine="0"/>
        <w:jc w:val="left"/>
      </w:pPr>
      <w:r>
        <w:rPr>
          <w:rStyle w:val="1"/>
          <w:color w:val="000000"/>
          <w:lang w:val="en-US" w:eastAsia="en-US"/>
        </w:rPr>
        <w:t>Flood</w:t>
      </w:r>
      <w:r w:rsidRPr="00BA048D">
        <w:rPr>
          <w:rStyle w:val="1"/>
          <w:color w:val="000000"/>
          <w:lang w:eastAsia="en-US"/>
        </w:rPr>
        <w:t xml:space="preserve"> [ </w:t>
      </w:r>
      <w:r>
        <w:rPr>
          <w:rStyle w:val="1"/>
          <w:color w:val="000000"/>
          <w:lang w:val="en-US" w:eastAsia="en-US"/>
        </w:rPr>
        <w:t>flAd</w:t>
      </w:r>
      <w:r w:rsidRPr="00BA048D">
        <w:rPr>
          <w:rStyle w:val="1"/>
          <w:color w:val="000000"/>
          <w:lang w:eastAsia="en-US"/>
        </w:rPr>
        <w:t xml:space="preserve"> ] - </w:t>
      </w:r>
      <w:r>
        <w:rPr>
          <w:rStyle w:val="1"/>
          <w:color w:val="000000"/>
        </w:rPr>
        <w:t>поток;</w:t>
      </w:r>
    </w:p>
    <w:p w:rsidR="000E1D93" w:rsidRDefault="000E1D93">
      <w:pPr>
        <w:pStyle w:val="a4"/>
        <w:shd w:val="clear" w:color="auto" w:fill="auto"/>
        <w:spacing w:after="477" w:line="260" w:lineRule="exact"/>
        <w:ind w:left="340" w:firstLine="380"/>
        <w:jc w:val="left"/>
      </w:pPr>
      <w:r>
        <w:rPr>
          <w:rStyle w:val="1"/>
          <w:color w:val="000000"/>
        </w:rPr>
        <w:t>Кружковцы записывают по куплету в тетради и</w:t>
      </w:r>
      <w:r w:rsidRPr="00BA048D">
        <w:rPr>
          <w:rStyle w:val="1"/>
          <w:color w:val="000000"/>
          <w:lang w:eastAsia="en-US"/>
        </w:rPr>
        <w:t xml:space="preserve"> </w:t>
      </w:r>
      <w:r>
        <w:rPr>
          <w:rStyle w:val="1"/>
          <w:color w:val="000000"/>
        </w:rPr>
        <w:t>заучивают.</w:t>
      </w:r>
    </w:p>
    <w:p w:rsidR="000E1D93" w:rsidRDefault="000E1D93">
      <w:pPr>
        <w:pStyle w:val="a4"/>
        <w:shd w:val="clear" w:color="auto" w:fill="auto"/>
        <w:spacing w:after="416" w:line="485" w:lineRule="exact"/>
        <w:ind w:right="320" w:firstLine="700"/>
        <w:jc w:val="left"/>
      </w:pPr>
      <w:r>
        <w:rPr>
          <w:rStyle w:val="1"/>
          <w:color w:val="000000"/>
        </w:rPr>
        <w:t>На среднем этапе учитель обращает значительное внимание записям предложений, ключевых слов, трансформации текстов, написанию сочинений, комментариев, написанию собственных рассказов, статей и т.д кружковцы высказываются письменно по темам.</w:t>
      </w:r>
    </w:p>
    <w:p w:rsidR="000E1D93" w:rsidRDefault="000E1D93">
      <w:pPr>
        <w:pStyle w:val="a4"/>
        <w:shd w:val="clear" w:color="auto" w:fill="auto"/>
        <w:spacing w:after="389" w:line="490" w:lineRule="exact"/>
        <w:ind w:left="340" w:right="320" w:firstLine="380"/>
        <w:jc w:val="left"/>
      </w:pPr>
      <w:r>
        <w:rPr>
          <w:rStyle w:val="1"/>
          <w:color w:val="000000"/>
        </w:rPr>
        <w:t>Объектом бесед являются таблицы с суффиксами и префиксами, с неординарными словами.</w:t>
      </w:r>
    </w:p>
    <w:p w:rsidR="000E1D93" w:rsidRPr="00BA048D" w:rsidRDefault="000E1D93">
      <w:pPr>
        <w:pStyle w:val="a4"/>
        <w:shd w:val="clear" w:color="auto" w:fill="auto"/>
        <w:tabs>
          <w:tab w:val="left" w:pos="1414"/>
        </w:tabs>
        <w:spacing w:after="0" w:line="528" w:lineRule="exact"/>
        <w:ind w:left="700" w:firstLine="0"/>
        <w:rPr>
          <w:lang w:val="en-US"/>
        </w:rPr>
      </w:pPr>
      <w:r>
        <w:rPr>
          <w:rStyle w:val="1"/>
          <w:color w:val="000000"/>
          <w:lang w:val="en-US" w:eastAsia="en-US"/>
        </w:rPr>
        <w:t>im</w:t>
      </w:r>
      <w:r>
        <w:rPr>
          <w:rStyle w:val="1"/>
          <w:color w:val="000000"/>
          <w:lang w:val="en-US" w:eastAsia="en-US"/>
        </w:rPr>
        <w:tab/>
        <w:t>impossible, important, impracticable, immemorial, import</w:t>
      </w:r>
    </w:p>
    <w:p w:rsidR="000E1D93" w:rsidRPr="00BA048D" w:rsidRDefault="000E1D93">
      <w:pPr>
        <w:pStyle w:val="a4"/>
        <w:shd w:val="clear" w:color="auto" w:fill="auto"/>
        <w:tabs>
          <w:tab w:val="left" w:pos="1414"/>
        </w:tabs>
        <w:spacing w:after="0" w:line="528" w:lineRule="exact"/>
        <w:ind w:left="700" w:firstLine="0"/>
        <w:rPr>
          <w:lang w:val="en-US"/>
        </w:rPr>
      </w:pPr>
      <w:r>
        <w:rPr>
          <w:rStyle w:val="1"/>
          <w:color w:val="000000"/>
          <w:lang w:val="en-US" w:eastAsia="en-US"/>
        </w:rPr>
        <w:t>un</w:t>
      </w:r>
      <w:r>
        <w:rPr>
          <w:rStyle w:val="1"/>
          <w:color w:val="000000"/>
          <w:lang w:val="en-US" w:eastAsia="en-US"/>
        </w:rPr>
        <w:tab/>
        <w:t>unable, unbelievable, unordinary, unemployed, unpleasant</w:t>
      </w:r>
    </w:p>
    <w:p w:rsidR="000E1D93" w:rsidRPr="00BA048D" w:rsidRDefault="000E1D93">
      <w:pPr>
        <w:pStyle w:val="a4"/>
        <w:shd w:val="clear" w:color="auto" w:fill="auto"/>
        <w:tabs>
          <w:tab w:val="left" w:pos="1414"/>
        </w:tabs>
        <w:spacing w:after="0" w:line="528" w:lineRule="exact"/>
        <w:ind w:left="700" w:firstLine="0"/>
        <w:rPr>
          <w:lang w:val="en-US"/>
        </w:rPr>
      </w:pPr>
      <w:r>
        <w:rPr>
          <w:rStyle w:val="1"/>
          <w:color w:val="000000"/>
          <w:lang w:val="en-US" w:eastAsia="en-US"/>
        </w:rPr>
        <w:t>il</w:t>
      </w:r>
      <w:r>
        <w:rPr>
          <w:rStyle w:val="1"/>
          <w:color w:val="000000"/>
          <w:lang w:val="en-US" w:eastAsia="en-US"/>
        </w:rPr>
        <w:tab/>
        <w:t>illegal, illumine, illiterate, ill-treat, ill-bred</w:t>
      </w:r>
    </w:p>
    <w:p w:rsidR="000E1D93" w:rsidRPr="00BA048D" w:rsidRDefault="000E1D93">
      <w:pPr>
        <w:pStyle w:val="a4"/>
        <w:shd w:val="clear" w:color="auto" w:fill="auto"/>
        <w:spacing w:after="745" w:line="260" w:lineRule="exact"/>
        <w:ind w:right="80" w:firstLine="0"/>
        <w:jc w:val="center"/>
        <w:rPr>
          <w:lang w:val="en-US"/>
        </w:rPr>
      </w:pPr>
      <w:r>
        <w:rPr>
          <w:rStyle w:val="1"/>
          <w:color w:val="000000"/>
        </w:rPr>
        <w:t>Мудрые</w:t>
      </w:r>
      <w:r w:rsidRPr="00BA048D">
        <w:rPr>
          <w:rStyle w:val="1"/>
          <w:color w:val="000000"/>
          <w:lang w:val="en-US"/>
        </w:rPr>
        <w:t xml:space="preserve"> </w:t>
      </w:r>
      <w:r>
        <w:rPr>
          <w:rStyle w:val="1"/>
          <w:color w:val="000000"/>
        </w:rPr>
        <w:t>высказывания</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lastRenderedPageBreak/>
        <w:t>Better a new friend than an old foe.</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Education has for its object the formation of character.</w:t>
      </w:r>
    </w:p>
    <w:p w:rsidR="000E1D93" w:rsidRPr="00BA048D" w:rsidRDefault="000E1D93">
      <w:pPr>
        <w:pStyle w:val="a4"/>
        <w:shd w:val="clear" w:color="auto" w:fill="auto"/>
        <w:spacing w:after="0" w:line="682" w:lineRule="exact"/>
        <w:ind w:right="20" w:firstLine="0"/>
        <w:jc w:val="right"/>
        <w:rPr>
          <w:lang w:val="en-US"/>
        </w:rPr>
      </w:pPr>
      <w:r>
        <w:rPr>
          <w:rStyle w:val="1"/>
          <w:color w:val="000000"/>
          <w:lang w:val="en-US" w:eastAsia="en-US"/>
        </w:rPr>
        <w:t>(Herbert Spenser)</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Men of few words are the best men.</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A good heart’s worth gold.</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Brevity is the soul of wit.</w:t>
      </w:r>
    </w:p>
    <w:p w:rsidR="000E1D93" w:rsidRPr="00BA048D" w:rsidRDefault="000E1D93">
      <w:pPr>
        <w:pStyle w:val="a4"/>
        <w:shd w:val="clear" w:color="auto" w:fill="auto"/>
        <w:spacing w:after="0" w:line="682" w:lineRule="exact"/>
        <w:ind w:right="20" w:firstLine="0"/>
        <w:jc w:val="right"/>
        <w:rPr>
          <w:lang w:val="en-US"/>
        </w:rPr>
      </w:pPr>
      <w:r>
        <w:rPr>
          <w:rStyle w:val="1"/>
          <w:color w:val="000000"/>
          <w:lang w:val="en-US" w:eastAsia="en-US"/>
        </w:rPr>
        <w:t>(W. Shakespeare)</w:t>
      </w:r>
    </w:p>
    <w:p w:rsidR="000E1D93" w:rsidRPr="00BA048D" w:rsidRDefault="000E1D93">
      <w:pPr>
        <w:pStyle w:val="a4"/>
        <w:shd w:val="clear" w:color="auto" w:fill="auto"/>
        <w:spacing w:after="821" w:line="682" w:lineRule="exact"/>
        <w:ind w:right="80" w:firstLine="0"/>
        <w:jc w:val="center"/>
        <w:rPr>
          <w:lang w:val="en-US"/>
        </w:rPr>
      </w:pPr>
      <w:r>
        <w:rPr>
          <w:rStyle w:val="1"/>
          <w:color w:val="000000"/>
          <w:lang w:val="en-US" w:eastAsia="en-US"/>
        </w:rPr>
        <w:t>Tongue - Twister</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I need not your needles,</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They’re needless to me;</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For kneading of needles,</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Were needless, you see;</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But did my neat trousers,</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But need to be kneed,</w:t>
      </w:r>
    </w:p>
    <w:p w:rsidR="000E1D93" w:rsidRPr="00BA048D" w:rsidRDefault="000E1D93">
      <w:pPr>
        <w:pStyle w:val="a4"/>
        <w:shd w:val="clear" w:color="auto" w:fill="auto"/>
        <w:spacing w:after="424" w:line="490" w:lineRule="exact"/>
        <w:ind w:left="20" w:right="3320" w:firstLine="0"/>
        <w:jc w:val="left"/>
        <w:rPr>
          <w:lang w:val="en-US"/>
        </w:rPr>
      </w:pPr>
      <w:r>
        <w:rPr>
          <w:rStyle w:val="1"/>
          <w:color w:val="000000"/>
          <w:lang w:val="en-US" w:eastAsia="en-US"/>
        </w:rPr>
        <w:t>I then should have need Of your needles indeed.</w:t>
      </w:r>
    </w:p>
    <w:p w:rsidR="000E1D93" w:rsidRDefault="000E1D93">
      <w:pPr>
        <w:pStyle w:val="a4"/>
        <w:shd w:val="clear" w:color="auto" w:fill="auto"/>
        <w:spacing w:after="0" w:line="485" w:lineRule="exact"/>
        <w:ind w:left="20" w:right="20" w:firstLine="360"/>
      </w:pPr>
      <w:r>
        <w:rPr>
          <w:rStyle w:val="1"/>
          <w:color w:val="000000"/>
        </w:rPr>
        <w:t>Большое значение имеет роль самого учителя. Он дает образы проговаривания диалогов, описания картинок, умения задавать вопросы различного типа, высказывания устной темы. Кружковцы привыкли к декламации учителем сонетов, стихотворений Р. Бернса.</w:t>
      </w:r>
    </w:p>
    <w:p w:rsidR="000E1D93" w:rsidRDefault="000E1D93">
      <w:pPr>
        <w:pStyle w:val="90"/>
        <w:shd w:val="clear" w:color="auto" w:fill="auto"/>
        <w:tabs>
          <w:tab w:val="left" w:leader="underscore" w:pos="5886"/>
        </w:tabs>
        <w:spacing w:after="882" w:line="80" w:lineRule="exact"/>
        <w:ind w:left="3760"/>
      </w:pPr>
      <w:r>
        <w:rPr>
          <w:rStyle w:val="9"/>
          <w:color w:val="000000"/>
        </w:rPr>
        <w:t>Скороговорка</w:t>
      </w:r>
    </w:p>
    <w:p w:rsidR="000E1D93" w:rsidRDefault="000E1D93">
      <w:pPr>
        <w:pStyle w:val="a4"/>
        <w:shd w:val="clear" w:color="auto" w:fill="auto"/>
        <w:spacing w:after="0" w:line="480" w:lineRule="exact"/>
        <w:ind w:left="20" w:firstLine="0"/>
        <w:jc w:val="left"/>
      </w:pPr>
      <w:r>
        <w:rPr>
          <w:rStyle w:val="1"/>
          <w:color w:val="000000"/>
          <w:lang w:val="en-US" w:eastAsia="en-US"/>
        </w:rPr>
        <w:t>Why</w:t>
      </w:r>
      <w:r w:rsidRPr="00BA048D">
        <w:rPr>
          <w:rStyle w:val="1"/>
          <w:color w:val="000000"/>
          <w:lang w:eastAsia="en-US"/>
        </w:rPr>
        <w:t xml:space="preserve"> </w:t>
      </w:r>
      <w:r>
        <w:rPr>
          <w:rStyle w:val="1"/>
          <w:color w:val="000000"/>
          <w:lang w:val="en-US" w:eastAsia="en-US"/>
        </w:rPr>
        <w:t>do</w:t>
      </w:r>
      <w:r w:rsidRPr="00BA048D">
        <w:rPr>
          <w:rStyle w:val="1"/>
          <w:color w:val="000000"/>
          <w:lang w:eastAsia="en-US"/>
        </w:rPr>
        <w:t xml:space="preserve"> </w:t>
      </w:r>
      <w:r>
        <w:rPr>
          <w:rStyle w:val="1"/>
          <w:color w:val="000000"/>
          <w:lang w:val="en-US" w:eastAsia="en-US"/>
        </w:rPr>
        <w:t>you</w:t>
      </w:r>
      <w:r w:rsidRPr="00BA048D">
        <w:rPr>
          <w:rStyle w:val="1"/>
          <w:color w:val="000000"/>
          <w:lang w:eastAsia="en-US"/>
        </w:rPr>
        <w:t xml:space="preserve"> </w:t>
      </w:r>
      <w:r>
        <w:rPr>
          <w:rStyle w:val="1"/>
          <w:color w:val="000000"/>
          <w:lang w:val="en-US" w:eastAsia="en-US"/>
        </w:rPr>
        <w:t>cry</w:t>
      </w:r>
      <w:r w:rsidRPr="00BA048D">
        <w:rPr>
          <w:rStyle w:val="1"/>
          <w:color w:val="000000"/>
          <w:lang w:eastAsia="en-US"/>
        </w:rPr>
        <w:t xml:space="preserve">, </w:t>
      </w:r>
      <w:r>
        <w:rPr>
          <w:rStyle w:val="1"/>
          <w:color w:val="000000"/>
          <w:lang w:val="en-US" w:eastAsia="en-US"/>
        </w:rPr>
        <w:t>Willy</w:t>
      </w:r>
      <w:r w:rsidRPr="00BA048D">
        <w:rPr>
          <w:rStyle w:val="1"/>
          <w:color w:val="000000"/>
          <w:lang w:eastAsia="en-US"/>
        </w:rPr>
        <w:t>?</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Why do you cry?</w:t>
      </w:r>
    </w:p>
    <w:p w:rsidR="000E1D93" w:rsidRPr="00BA048D" w:rsidRDefault="000E1D93">
      <w:pPr>
        <w:pStyle w:val="a4"/>
        <w:shd w:val="clear" w:color="auto" w:fill="auto"/>
        <w:spacing w:after="0" w:line="480" w:lineRule="exact"/>
        <w:ind w:left="20" w:firstLine="0"/>
        <w:jc w:val="left"/>
        <w:rPr>
          <w:lang w:val="en-US"/>
        </w:rPr>
      </w:pPr>
      <w:r>
        <w:rPr>
          <w:rStyle w:val="1"/>
          <w:color w:val="000000"/>
          <w:lang w:val="en-US" w:eastAsia="en-US"/>
        </w:rPr>
        <w:t>Why, Willy why, Willy?</w:t>
      </w:r>
    </w:p>
    <w:p w:rsidR="000E1D93" w:rsidRDefault="000E1D93">
      <w:pPr>
        <w:pStyle w:val="a4"/>
        <w:shd w:val="clear" w:color="auto" w:fill="auto"/>
        <w:spacing w:after="420" w:line="480" w:lineRule="exact"/>
        <w:ind w:left="20" w:firstLine="0"/>
        <w:jc w:val="left"/>
      </w:pPr>
      <w:r>
        <w:rPr>
          <w:rStyle w:val="1"/>
          <w:color w:val="000000"/>
          <w:lang w:val="en-US" w:eastAsia="en-US"/>
        </w:rPr>
        <w:t>Why</w:t>
      </w:r>
      <w:r w:rsidRPr="00BA048D">
        <w:rPr>
          <w:rStyle w:val="1"/>
          <w:color w:val="000000"/>
          <w:lang w:eastAsia="en-US"/>
        </w:rPr>
        <w:t xml:space="preserve">, </w:t>
      </w:r>
      <w:r>
        <w:rPr>
          <w:rStyle w:val="1"/>
          <w:color w:val="000000"/>
          <w:lang w:val="en-US" w:eastAsia="en-US"/>
        </w:rPr>
        <w:t>Willy</w:t>
      </w:r>
      <w:r w:rsidRPr="00BA048D">
        <w:rPr>
          <w:rStyle w:val="1"/>
          <w:color w:val="000000"/>
          <w:lang w:eastAsia="en-US"/>
        </w:rPr>
        <w:t xml:space="preserve">, </w:t>
      </w:r>
      <w:r>
        <w:rPr>
          <w:rStyle w:val="1"/>
          <w:color w:val="000000"/>
          <w:lang w:val="en-US" w:eastAsia="en-US"/>
        </w:rPr>
        <w:t>Why</w:t>
      </w:r>
      <w:r w:rsidRPr="00BA048D">
        <w:rPr>
          <w:rStyle w:val="1"/>
          <w:color w:val="000000"/>
          <w:lang w:eastAsia="en-US"/>
        </w:rPr>
        <w:t>?</w:t>
      </w:r>
    </w:p>
    <w:p w:rsidR="000E1D93" w:rsidRDefault="000E1D93">
      <w:pPr>
        <w:pStyle w:val="a4"/>
        <w:shd w:val="clear" w:color="auto" w:fill="auto"/>
        <w:spacing w:after="15" w:line="480" w:lineRule="exact"/>
        <w:ind w:left="20" w:right="20" w:firstLine="340"/>
      </w:pPr>
      <w:r>
        <w:rPr>
          <w:rStyle w:val="1"/>
          <w:color w:val="000000"/>
        </w:rPr>
        <w:lastRenderedPageBreak/>
        <w:t>Рифмовки помогают учащимся запоминать слова с определенным буквосочетанием.</w:t>
      </w:r>
    </w:p>
    <w:p w:rsidR="000E1D93" w:rsidRPr="00BA048D" w:rsidRDefault="000E1D93">
      <w:pPr>
        <w:pStyle w:val="a4"/>
        <w:shd w:val="clear" w:color="auto" w:fill="auto"/>
        <w:spacing w:after="0" w:line="686" w:lineRule="exact"/>
        <w:ind w:left="20" w:right="2280" w:firstLine="0"/>
        <w:jc w:val="left"/>
        <w:rPr>
          <w:lang w:val="en-US"/>
        </w:rPr>
      </w:pPr>
      <w:r>
        <w:rPr>
          <w:rStyle w:val="1"/>
          <w:color w:val="000000"/>
          <w:lang w:val="en-US" w:eastAsia="en-US"/>
        </w:rPr>
        <w:t xml:space="preserve">Bright </w:t>
      </w:r>
      <w:r w:rsidRPr="00BA048D">
        <w:rPr>
          <w:rStyle w:val="1"/>
          <w:color w:val="000000"/>
          <w:lang w:val="en-US"/>
        </w:rPr>
        <w:t xml:space="preserve">- </w:t>
      </w:r>
      <w:r>
        <w:rPr>
          <w:rStyle w:val="1"/>
          <w:color w:val="000000"/>
          <w:lang w:val="en-US" w:eastAsia="en-US"/>
        </w:rPr>
        <w:t xml:space="preserve">light </w:t>
      </w:r>
      <w:r w:rsidRPr="00BA048D">
        <w:rPr>
          <w:rStyle w:val="1"/>
          <w:color w:val="000000"/>
          <w:lang w:val="en-US"/>
        </w:rPr>
        <w:t xml:space="preserve">- </w:t>
      </w:r>
      <w:r>
        <w:rPr>
          <w:rStyle w:val="1"/>
          <w:color w:val="000000"/>
          <w:lang w:val="en-US" w:eastAsia="en-US"/>
        </w:rPr>
        <w:t xml:space="preserve">tight </w:t>
      </w:r>
      <w:r w:rsidRPr="00BA048D">
        <w:rPr>
          <w:rStyle w:val="1"/>
          <w:color w:val="000000"/>
          <w:lang w:val="en-US"/>
        </w:rPr>
        <w:t xml:space="preserve">- </w:t>
      </w:r>
      <w:r>
        <w:rPr>
          <w:rStyle w:val="1"/>
          <w:color w:val="000000"/>
          <w:lang w:val="en-US" w:eastAsia="en-US"/>
        </w:rPr>
        <w:t>write - night - right Pop - hot - not - dot - top</w:t>
      </w:r>
    </w:p>
    <w:p w:rsidR="000E1D93" w:rsidRDefault="000E1D93">
      <w:pPr>
        <w:pStyle w:val="a4"/>
        <w:shd w:val="clear" w:color="auto" w:fill="auto"/>
        <w:spacing w:after="176" w:line="480" w:lineRule="exact"/>
        <w:ind w:left="20" w:right="20" w:firstLine="0"/>
        <w:jc w:val="left"/>
      </w:pPr>
      <w:r>
        <w:rPr>
          <w:rStyle w:val="1"/>
          <w:color w:val="000000"/>
        </w:rPr>
        <w:t>Таблицы периодически меняются, дополняются новыми языковыми и речевыми явлениями.</w:t>
      </w:r>
    </w:p>
    <w:p w:rsidR="000E1D93" w:rsidRDefault="000E1D93">
      <w:pPr>
        <w:pStyle w:val="a4"/>
        <w:shd w:val="clear" w:color="auto" w:fill="auto"/>
        <w:spacing w:after="360" w:line="485" w:lineRule="exact"/>
        <w:ind w:left="20" w:right="20" w:firstLine="340"/>
      </w:pPr>
      <w:r>
        <w:rPr>
          <w:rStyle w:val="1"/>
          <w:color w:val="000000"/>
        </w:rPr>
        <w:t>Учитель показывает, как один звук в английском языке может передаваться по-разному</w:t>
      </w:r>
    </w:p>
    <w:p w:rsidR="000E1D93" w:rsidRDefault="000E1D93">
      <w:pPr>
        <w:pStyle w:val="a4"/>
        <w:shd w:val="clear" w:color="auto" w:fill="auto"/>
        <w:spacing w:after="182" w:line="260" w:lineRule="exact"/>
        <w:ind w:left="20" w:firstLine="0"/>
        <w:jc w:val="left"/>
      </w:pPr>
      <w:r>
        <w:rPr>
          <w:rStyle w:val="1"/>
          <w:color w:val="000000"/>
          <w:lang w:val="en-US" w:eastAsia="en-US"/>
        </w:rPr>
        <w:t>No</w:t>
      </w:r>
      <w:r w:rsidRPr="00BA048D">
        <w:rPr>
          <w:rStyle w:val="1"/>
          <w:color w:val="000000"/>
          <w:lang w:eastAsia="en-US"/>
        </w:rPr>
        <w:t xml:space="preserve"> </w:t>
      </w:r>
      <w:r>
        <w:rPr>
          <w:rStyle w:val="1"/>
          <w:color w:val="000000"/>
        </w:rPr>
        <w:t xml:space="preserve">- </w:t>
      </w:r>
      <w:r>
        <w:rPr>
          <w:rStyle w:val="1"/>
          <w:color w:val="000000"/>
          <w:lang w:val="en-US" w:eastAsia="en-US"/>
        </w:rPr>
        <w:t>toe</w:t>
      </w:r>
      <w:r w:rsidRPr="00BA048D">
        <w:rPr>
          <w:rStyle w:val="1"/>
          <w:color w:val="000000"/>
          <w:lang w:eastAsia="en-US"/>
        </w:rPr>
        <w:t xml:space="preserve"> </w:t>
      </w:r>
      <w:r>
        <w:rPr>
          <w:rStyle w:val="1"/>
          <w:color w:val="000000"/>
        </w:rPr>
        <w:t xml:space="preserve">- </w:t>
      </w:r>
      <w:r>
        <w:rPr>
          <w:rStyle w:val="1"/>
          <w:color w:val="000000"/>
          <w:lang w:val="en-US" w:eastAsia="en-US"/>
        </w:rPr>
        <w:t>sow</w:t>
      </w:r>
      <w:r w:rsidRPr="00BA048D">
        <w:rPr>
          <w:rStyle w:val="1"/>
          <w:color w:val="000000"/>
          <w:lang w:eastAsia="en-US"/>
        </w:rPr>
        <w:t xml:space="preserve"> </w:t>
      </w:r>
      <w:r>
        <w:rPr>
          <w:rStyle w:val="1"/>
          <w:color w:val="000000"/>
        </w:rPr>
        <w:t xml:space="preserve">- </w:t>
      </w:r>
      <w:r>
        <w:rPr>
          <w:rStyle w:val="1"/>
          <w:color w:val="000000"/>
          <w:lang w:val="en-US" w:eastAsia="en-US"/>
        </w:rPr>
        <w:t>blow</w:t>
      </w:r>
      <w:r w:rsidRPr="00BA048D">
        <w:rPr>
          <w:rStyle w:val="1"/>
          <w:color w:val="000000"/>
          <w:lang w:eastAsia="en-US"/>
        </w:rPr>
        <w:t xml:space="preserve"> - </w:t>
      </w:r>
      <w:r>
        <w:rPr>
          <w:rStyle w:val="1"/>
          <w:color w:val="000000"/>
          <w:lang w:val="en-US" w:eastAsia="en-US"/>
        </w:rPr>
        <w:t>low</w:t>
      </w:r>
    </w:p>
    <w:p w:rsidR="000E1D93" w:rsidRDefault="000E1D93">
      <w:pPr>
        <w:pStyle w:val="a4"/>
        <w:shd w:val="clear" w:color="auto" w:fill="auto"/>
        <w:spacing w:after="360" w:line="485" w:lineRule="exact"/>
        <w:ind w:left="20" w:right="20" w:firstLine="340"/>
      </w:pPr>
      <w:r>
        <w:rPr>
          <w:rStyle w:val="1"/>
          <w:color w:val="000000"/>
        </w:rPr>
        <w:t>Таблицы также употребляются с дополнительной лексикой по устным темам. Таблицы с неправильными глаголами, видами местоимений, с числительными, с формами степеней сравнения прилагательных</w:t>
      </w:r>
    </w:p>
    <w:p w:rsidR="000E1D93" w:rsidRDefault="000E1D93">
      <w:pPr>
        <w:pStyle w:val="a4"/>
        <w:shd w:val="clear" w:color="auto" w:fill="auto"/>
        <w:spacing w:after="177" w:line="260" w:lineRule="exact"/>
        <w:ind w:left="20" w:firstLine="0"/>
        <w:jc w:val="left"/>
      </w:pPr>
      <w:r>
        <w:rPr>
          <w:rStyle w:val="1"/>
          <w:color w:val="000000"/>
        </w:rPr>
        <w:t>Для улучшения качества звуков эффективны скороговорки</w:t>
      </w:r>
    </w:p>
    <w:p w:rsidR="000E1D93" w:rsidRPr="00BA048D" w:rsidRDefault="000E1D93">
      <w:pPr>
        <w:pStyle w:val="a4"/>
        <w:shd w:val="clear" w:color="auto" w:fill="auto"/>
        <w:spacing w:after="0" w:line="485" w:lineRule="exact"/>
        <w:ind w:left="20" w:right="20" w:firstLine="0"/>
        <w:jc w:val="left"/>
        <w:rPr>
          <w:lang w:val="en-US"/>
        </w:rPr>
      </w:pPr>
      <w:r>
        <w:rPr>
          <w:rStyle w:val="1"/>
          <w:color w:val="000000"/>
          <w:lang w:val="en-US" w:eastAsia="en-US"/>
        </w:rPr>
        <w:t>Robert Rowley rolled Around roll around,</w:t>
      </w:r>
    </w:p>
    <w:p w:rsidR="000E1D93" w:rsidRPr="00BA048D" w:rsidRDefault="000E1D93">
      <w:pPr>
        <w:pStyle w:val="a4"/>
        <w:shd w:val="clear" w:color="auto" w:fill="auto"/>
        <w:spacing w:after="0" w:line="485" w:lineRule="exact"/>
        <w:ind w:left="20" w:right="20" w:firstLine="0"/>
        <w:jc w:val="left"/>
        <w:rPr>
          <w:lang w:val="en-US"/>
        </w:rPr>
      </w:pPr>
      <w:r>
        <w:rPr>
          <w:rStyle w:val="1"/>
          <w:color w:val="000000"/>
          <w:lang w:val="en-US" w:eastAsia="en-US"/>
        </w:rPr>
        <w:t>A round roll Robert Rowley Rolled around;</w:t>
      </w:r>
    </w:p>
    <w:p w:rsidR="000E1D93" w:rsidRPr="00BA048D" w:rsidRDefault="000E1D93">
      <w:pPr>
        <w:pStyle w:val="a4"/>
        <w:shd w:val="clear" w:color="auto" w:fill="auto"/>
        <w:spacing w:after="0" w:line="485" w:lineRule="exact"/>
        <w:ind w:left="20" w:right="20" w:firstLine="0"/>
        <w:jc w:val="left"/>
        <w:rPr>
          <w:lang w:val="en-US"/>
        </w:rPr>
      </w:pPr>
      <w:r>
        <w:rPr>
          <w:rStyle w:val="1"/>
          <w:color w:val="000000"/>
          <w:lang w:val="en-US" w:eastAsia="en-US"/>
        </w:rPr>
        <w:t>Where is the round roll Robert Rowley rolled around?</w:t>
      </w:r>
      <w:r w:rsidRPr="00BA048D">
        <w:rPr>
          <w:lang w:val="en-US"/>
        </w:rPr>
        <w:br w:type="page"/>
      </w:r>
    </w:p>
    <w:p w:rsidR="000E1D93" w:rsidRPr="00BA048D" w:rsidRDefault="000E1D93">
      <w:pPr>
        <w:pStyle w:val="a4"/>
        <w:shd w:val="clear" w:color="auto" w:fill="auto"/>
        <w:spacing w:after="186" w:line="260" w:lineRule="exact"/>
        <w:ind w:firstLine="0"/>
        <w:jc w:val="center"/>
        <w:rPr>
          <w:lang w:val="en-US"/>
        </w:rPr>
      </w:pPr>
      <w:r>
        <w:rPr>
          <w:rStyle w:val="1"/>
          <w:color w:val="000000"/>
          <w:lang w:val="en-US" w:eastAsia="en-US"/>
        </w:rPr>
        <w:t>And in trouble and in war</w:t>
      </w:r>
    </w:p>
    <w:p w:rsidR="000E1D93" w:rsidRPr="00BA048D" w:rsidRDefault="000E1D93">
      <w:pPr>
        <w:pStyle w:val="a4"/>
        <w:shd w:val="clear" w:color="auto" w:fill="auto"/>
        <w:spacing w:after="486" w:line="260" w:lineRule="exact"/>
        <w:ind w:right="60" w:firstLine="0"/>
        <w:jc w:val="center"/>
        <w:rPr>
          <w:lang w:val="en-US"/>
        </w:rPr>
      </w:pPr>
      <w:r>
        <w:rPr>
          <w:rStyle w:val="1"/>
          <w:color w:val="000000"/>
          <w:lang w:val="en-US" w:eastAsia="en-US"/>
        </w:rPr>
        <w:t>Always sang the captain brave on sea and shore.</w:t>
      </w:r>
    </w:p>
    <w:p w:rsidR="000E1D93" w:rsidRPr="00BA048D" w:rsidRDefault="000E1D93">
      <w:pPr>
        <w:pStyle w:val="a4"/>
        <w:shd w:val="clear" w:color="auto" w:fill="auto"/>
        <w:spacing w:after="0" w:line="485" w:lineRule="exact"/>
        <w:ind w:right="60" w:firstLine="0"/>
        <w:jc w:val="center"/>
        <w:rPr>
          <w:lang w:val="en-US"/>
        </w:rPr>
      </w:pPr>
      <w:r>
        <w:rPr>
          <w:rStyle w:val="1"/>
          <w:color w:val="000000"/>
          <w:lang w:val="en-US" w:eastAsia="en-US"/>
        </w:rPr>
        <w:t>«Captain brave, captain brave, give a smile, sir.</w:t>
      </w:r>
    </w:p>
    <w:p w:rsidR="000E1D93" w:rsidRPr="00BA048D" w:rsidRDefault="000E1D93">
      <w:pPr>
        <w:pStyle w:val="a4"/>
        <w:shd w:val="clear" w:color="auto" w:fill="auto"/>
        <w:spacing w:after="0" w:line="485" w:lineRule="exact"/>
        <w:ind w:right="60" w:firstLine="0"/>
        <w:jc w:val="center"/>
        <w:rPr>
          <w:lang w:val="en-US"/>
        </w:rPr>
      </w:pPr>
      <w:r>
        <w:rPr>
          <w:rStyle w:val="1"/>
          <w:color w:val="000000"/>
          <w:lang w:val="en-US" w:eastAsia="en-US"/>
        </w:rPr>
        <w:t>For a smile is like a flag of a ship.</w:t>
      </w:r>
    </w:p>
    <w:p w:rsidR="000E1D93" w:rsidRPr="00BA048D" w:rsidRDefault="000E1D93">
      <w:pPr>
        <w:pStyle w:val="a4"/>
        <w:shd w:val="clear" w:color="auto" w:fill="auto"/>
        <w:spacing w:after="0" w:line="485" w:lineRule="exact"/>
        <w:ind w:right="60" w:firstLine="0"/>
        <w:jc w:val="center"/>
        <w:rPr>
          <w:lang w:val="en-US"/>
        </w:rPr>
      </w:pPr>
      <w:r>
        <w:rPr>
          <w:rStyle w:val="1"/>
          <w:color w:val="000000"/>
          <w:lang w:val="en-US" w:eastAsia="en-US"/>
        </w:rPr>
        <w:t>Captain brave, captain brave, give a smile, sir.</w:t>
      </w:r>
    </w:p>
    <w:p w:rsidR="000E1D93" w:rsidRPr="00BA048D" w:rsidRDefault="000E1D93">
      <w:pPr>
        <w:pStyle w:val="a4"/>
        <w:shd w:val="clear" w:color="auto" w:fill="auto"/>
        <w:spacing w:after="844" w:line="485" w:lineRule="exact"/>
        <w:ind w:right="60" w:firstLine="0"/>
        <w:jc w:val="center"/>
        <w:rPr>
          <w:lang w:val="en-US"/>
        </w:rPr>
      </w:pPr>
      <w:r>
        <w:rPr>
          <w:rStyle w:val="1"/>
          <w:color w:val="000000"/>
          <w:lang w:val="en-US" w:eastAsia="en-US"/>
        </w:rPr>
        <w:t>For the sea surrenders only to the quick».</w:t>
      </w:r>
    </w:p>
    <w:p w:rsidR="000E1D93" w:rsidRDefault="000E1D93">
      <w:pPr>
        <w:pStyle w:val="a4"/>
        <w:shd w:val="clear" w:color="auto" w:fill="auto"/>
        <w:spacing w:after="840" w:line="480" w:lineRule="exact"/>
        <w:ind w:firstLine="340"/>
      </w:pPr>
      <w:r>
        <w:rPr>
          <w:rStyle w:val="1"/>
          <w:color w:val="000000"/>
        </w:rPr>
        <w:t>Кружковцы учатся составлять предложения с одинаково произносящимися словами, но имеющими разные значения; словами с различным качественным значением, составлять предложения, заменяя букву или убирая ее, или прибавляя другую.</w:t>
      </w:r>
    </w:p>
    <w:p w:rsidR="000E1D93" w:rsidRPr="00BA048D" w:rsidRDefault="00425A23">
      <w:pPr>
        <w:pStyle w:val="a4"/>
        <w:shd w:val="clear" w:color="auto" w:fill="auto"/>
        <w:spacing w:after="840" w:line="480" w:lineRule="exact"/>
        <w:ind w:firstLine="340"/>
        <w:rPr>
          <w:lang w:val="en-US"/>
        </w:rPr>
      </w:pPr>
      <w:r>
        <w:rPr>
          <w:noProof/>
        </w:rPr>
        <mc:AlternateContent>
          <mc:Choice Requires="wps">
            <w:drawing>
              <wp:anchor distT="0" distB="55245" distL="63500" distR="495935" simplePos="0" relativeHeight="251684864" behindDoc="1" locked="0" layoutInCell="1" allowOverlap="1">
                <wp:simplePos x="0" y="0"/>
                <wp:positionH relativeFrom="margin">
                  <wp:posOffset>220980</wp:posOffset>
                </wp:positionH>
                <wp:positionV relativeFrom="paragraph">
                  <wp:posOffset>1061085</wp:posOffset>
                </wp:positionV>
                <wp:extent cx="3015615" cy="2438400"/>
                <wp:effectExtent l="1905" t="3810" r="1905" b="0"/>
                <wp:wrapSquare wrapText="bothSides"/>
                <wp:docPr id="1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615" cy="243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480" w:lineRule="exact"/>
                              <w:ind w:firstLine="0"/>
                            </w:pPr>
                            <w:r>
                              <w:rPr>
                                <w:rStyle w:val="Exact"/>
                                <w:color w:val="000000"/>
                                <w:spacing w:val="0"/>
                                <w:sz w:val="24"/>
                                <w:szCs w:val="24"/>
                              </w:rPr>
                              <w:t xml:space="preserve">He wants to </w:t>
                            </w:r>
                            <w:r>
                              <w:rPr>
                                <w:rStyle w:val="Exact1"/>
                                <w:color w:val="000000"/>
                                <w:spacing w:val="0"/>
                              </w:rPr>
                              <w:t>leave</w:t>
                            </w:r>
                            <w:r>
                              <w:rPr>
                                <w:rStyle w:val="Exact"/>
                                <w:color w:val="000000"/>
                                <w:spacing w:val="0"/>
                                <w:sz w:val="24"/>
                                <w:szCs w:val="24"/>
                              </w:rPr>
                              <w:t xml:space="preserve"> for Krym.</w:t>
                            </w:r>
                          </w:p>
                          <w:p w:rsidR="000E1D93" w:rsidRDefault="000E1D93">
                            <w:pPr>
                              <w:pStyle w:val="a4"/>
                              <w:shd w:val="clear" w:color="auto" w:fill="auto"/>
                              <w:spacing w:after="0" w:line="480" w:lineRule="exact"/>
                              <w:ind w:firstLine="0"/>
                            </w:pPr>
                            <w:r>
                              <w:rPr>
                                <w:rStyle w:val="Exact"/>
                                <w:color w:val="000000"/>
                                <w:spacing w:val="0"/>
                                <w:sz w:val="24"/>
                                <w:szCs w:val="24"/>
                              </w:rPr>
                              <w:t xml:space="preserve">She </w:t>
                            </w:r>
                            <w:r>
                              <w:rPr>
                                <w:rStyle w:val="Exact1"/>
                                <w:color w:val="000000"/>
                                <w:spacing w:val="0"/>
                              </w:rPr>
                              <w:t>lives</w:t>
                            </w:r>
                            <w:r>
                              <w:rPr>
                                <w:rStyle w:val="Exact"/>
                                <w:color w:val="000000"/>
                                <w:spacing w:val="0"/>
                                <w:sz w:val="24"/>
                                <w:szCs w:val="24"/>
                              </w:rPr>
                              <w:t xml:space="preserve"> not far from school.</w:t>
                            </w:r>
                          </w:p>
                          <w:p w:rsidR="000E1D93" w:rsidRDefault="000E1D93">
                            <w:pPr>
                              <w:pStyle w:val="a4"/>
                              <w:shd w:val="clear" w:color="auto" w:fill="auto"/>
                              <w:spacing w:after="0" w:line="480" w:lineRule="exact"/>
                              <w:ind w:firstLine="0"/>
                            </w:pPr>
                            <w:r>
                              <w:rPr>
                                <w:rStyle w:val="Exact"/>
                                <w:color w:val="000000"/>
                                <w:spacing w:val="0"/>
                                <w:sz w:val="24"/>
                                <w:szCs w:val="24"/>
                              </w:rPr>
                              <w:t xml:space="preserve">There are a </w:t>
                            </w:r>
                            <w:r>
                              <w:rPr>
                                <w:rStyle w:val="Exact1"/>
                                <w:color w:val="000000"/>
                                <w:spacing w:val="0"/>
                              </w:rPr>
                              <w:t>plot</w:t>
                            </w:r>
                            <w:r>
                              <w:rPr>
                                <w:rStyle w:val="Exact"/>
                                <w:color w:val="000000"/>
                                <w:spacing w:val="0"/>
                                <w:sz w:val="24"/>
                                <w:szCs w:val="24"/>
                              </w:rPr>
                              <w:t xml:space="preserve"> near our school.</w:t>
                            </w:r>
                          </w:p>
                          <w:p w:rsidR="000E1D93" w:rsidRDefault="000E1D93">
                            <w:pPr>
                              <w:pStyle w:val="a4"/>
                              <w:shd w:val="clear" w:color="auto" w:fill="auto"/>
                              <w:spacing w:after="0" w:line="480" w:lineRule="exact"/>
                              <w:ind w:right="100" w:firstLine="0"/>
                              <w:jc w:val="left"/>
                            </w:pPr>
                            <w:r>
                              <w:rPr>
                                <w:rStyle w:val="Exact"/>
                                <w:color w:val="000000"/>
                                <w:spacing w:val="0"/>
                                <w:sz w:val="24"/>
                                <w:szCs w:val="24"/>
                              </w:rPr>
                              <w:t xml:space="preserve">The </w:t>
                            </w:r>
                            <w:r>
                              <w:rPr>
                                <w:rStyle w:val="Exact1"/>
                                <w:color w:val="000000"/>
                                <w:spacing w:val="0"/>
                              </w:rPr>
                              <w:t>plot</w:t>
                            </w:r>
                            <w:r>
                              <w:rPr>
                                <w:rStyle w:val="Exact"/>
                                <w:color w:val="000000"/>
                                <w:spacing w:val="0"/>
                                <w:sz w:val="24"/>
                                <w:szCs w:val="24"/>
                              </w:rPr>
                              <w:t xml:space="preserve"> of the play was interesting. London is a great </w:t>
                            </w:r>
                            <w:r>
                              <w:rPr>
                                <w:rStyle w:val="Exact1"/>
                                <w:color w:val="000000"/>
                                <w:spacing w:val="0"/>
                              </w:rPr>
                              <w:t>port</w:t>
                            </w:r>
                            <w:r>
                              <w:rPr>
                                <w:rStyle w:val="Exact"/>
                                <w:color w:val="000000"/>
                                <w:spacing w:val="0"/>
                                <w:sz w:val="24"/>
                                <w:szCs w:val="24"/>
                              </w:rPr>
                              <w:t>.</w:t>
                            </w:r>
                          </w:p>
                          <w:p w:rsidR="000E1D93" w:rsidRDefault="000E1D93">
                            <w:pPr>
                              <w:pStyle w:val="a4"/>
                              <w:shd w:val="clear" w:color="auto" w:fill="auto"/>
                              <w:spacing w:after="0" w:line="480" w:lineRule="exact"/>
                              <w:ind w:right="100" w:firstLine="0"/>
                              <w:jc w:val="left"/>
                            </w:pPr>
                            <w:r>
                              <w:rPr>
                                <w:rStyle w:val="Exact"/>
                                <w:color w:val="000000"/>
                                <w:spacing w:val="0"/>
                                <w:sz w:val="24"/>
                                <w:szCs w:val="24"/>
                              </w:rPr>
                              <w:t xml:space="preserve">She put the pot on the store to cook soup. My friend told us a good </w:t>
                            </w:r>
                            <w:r>
                              <w:rPr>
                                <w:rStyle w:val="Exact1"/>
                                <w:color w:val="000000"/>
                                <w:spacing w:val="0"/>
                              </w:rPr>
                              <w:t>tale</w:t>
                            </w:r>
                            <w:r>
                              <w:rPr>
                                <w:rStyle w:val="Exact"/>
                                <w:color w:val="000000"/>
                                <w:spacing w:val="0"/>
                                <w:sz w:val="24"/>
                                <w:szCs w:val="24"/>
                              </w:rPr>
                              <w:t>.</w:t>
                            </w:r>
                          </w:p>
                          <w:p w:rsidR="000E1D93" w:rsidRDefault="000E1D93">
                            <w:pPr>
                              <w:pStyle w:val="a4"/>
                              <w:shd w:val="clear" w:color="auto" w:fill="auto"/>
                              <w:spacing w:after="0" w:line="480" w:lineRule="exact"/>
                              <w:ind w:firstLine="0"/>
                              <w:jc w:val="left"/>
                            </w:pPr>
                            <w:r>
                              <w:rPr>
                                <w:rStyle w:val="Exact"/>
                                <w:color w:val="000000"/>
                                <w:spacing w:val="0"/>
                                <w:sz w:val="24"/>
                                <w:szCs w:val="24"/>
                              </w:rPr>
                              <w:t xml:space="preserve">They were surprised by it’s long </w:t>
                            </w:r>
                            <w:r>
                              <w:rPr>
                                <w:rStyle w:val="Exact1"/>
                                <w:color w:val="000000"/>
                                <w:spacing w:val="0"/>
                              </w:rPr>
                              <w:t>tail</w:t>
                            </w:r>
                            <w:r>
                              <w:rPr>
                                <w:rStyle w:val="Exact"/>
                                <w:color w:val="000000"/>
                                <w:spacing w:val="0"/>
                                <w:sz w:val="24"/>
                                <w:szCs w:val="24"/>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9" o:spid="_x0000_s1082" type="#_x0000_t202" style="position:absolute;left:0;text-align:left;margin-left:17.4pt;margin-top:83.55pt;width:237.45pt;height:192pt;z-index:-251631616;visibility:visible;mso-wrap-style:square;mso-width-percent:0;mso-height-percent:0;mso-wrap-distance-left:5pt;mso-wrap-distance-top:0;mso-wrap-distance-right:39.05pt;mso-wrap-distance-bottom:4.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" filled="f" stroked="f">
                <v:textbox style="mso-fit-shape-to-text:t" inset="0,0,0,0">
                  <w:txbxContent>
                    <w:p w:rsidR="000E1D93" w:rsidRDefault="000E1D93">
                      <w:pPr>
                        <w:pStyle w:val="a4"/>
                        <w:shd w:val="clear" w:color="auto" w:fill="auto"/>
                        <w:spacing w:after="0" w:line="480" w:lineRule="exact"/>
                        <w:ind w:firstLine="0"/>
                      </w:pPr>
                      <w:r>
                        <w:rPr>
                          <w:rStyle w:val="Exact"/>
                          <w:color w:val="000000"/>
                          <w:spacing w:val="0"/>
                          <w:sz w:val="24"/>
                          <w:szCs w:val="24"/>
                        </w:rPr>
                        <w:t xml:space="preserve">He wants to </w:t>
                      </w:r>
                      <w:r>
                        <w:rPr>
                          <w:rStyle w:val="Exact1"/>
                          <w:color w:val="000000"/>
                          <w:spacing w:val="0"/>
                        </w:rPr>
                        <w:t>leave</w:t>
                      </w:r>
                      <w:r>
                        <w:rPr>
                          <w:rStyle w:val="Exact"/>
                          <w:color w:val="000000"/>
                          <w:spacing w:val="0"/>
                          <w:sz w:val="24"/>
                          <w:szCs w:val="24"/>
                        </w:rPr>
                        <w:t xml:space="preserve"> for Krym.</w:t>
                      </w:r>
                    </w:p>
                    <w:p w:rsidR="000E1D93" w:rsidRDefault="000E1D93">
                      <w:pPr>
                        <w:pStyle w:val="a4"/>
                        <w:shd w:val="clear" w:color="auto" w:fill="auto"/>
                        <w:spacing w:after="0" w:line="480" w:lineRule="exact"/>
                        <w:ind w:firstLine="0"/>
                      </w:pPr>
                      <w:r>
                        <w:rPr>
                          <w:rStyle w:val="Exact"/>
                          <w:color w:val="000000"/>
                          <w:spacing w:val="0"/>
                          <w:sz w:val="24"/>
                          <w:szCs w:val="24"/>
                        </w:rPr>
                        <w:t xml:space="preserve">She </w:t>
                      </w:r>
                      <w:r>
                        <w:rPr>
                          <w:rStyle w:val="Exact1"/>
                          <w:color w:val="000000"/>
                          <w:spacing w:val="0"/>
                        </w:rPr>
                        <w:t>lives</w:t>
                      </w:r>
                      <w:r>
                        <w:rPr>
                          <w:rStyle w:val="Exact"/>
                          <w:color w:val="000000"/>
                          <w:spacing w:val="0"/>
                          <w:sz w:val="24"/>
                          <w:szCs w:val="24"/>
                        </w:rPr>
                        <w:t xml:space="preserve"> not far from school.</w:t>
                      </w:r>
                    </w:p>
                    <w:p w:rsidR="000E1D93" w:rsidRDefault="000E1D93">
                      <w:pPr>
                        <w:pStyle w:val="a4"/>
                        <w:shd w:val="clear" w:color="auto" w:fill="auto"/>
                        <w:spacing w:after="0" w:line="480" w:lineRule="exact"/>
                        <w:ind w:firstLine="0"/>
                      </w:pPr>
                      <w:r>
                        <w:rPr>
                          <w:rStyle w:val="Exact"/>
                          <w:color w:val="000000"/>
                          <w:spacing w:val="0"/>
                          <w:sz w:val="24"/>
                          <w:szCs w:val="24"/>
                        </w:rPr>
                        <w:t xml:space="preserve">There are a </w:t>
                      </w:r>
                      <w:r>
                        <w:rPr>
                          <w:rStyle w:val="Exact1"/>
                          <w:color w:val="000000"/>
                          <w:spacing w:val="0"/>
                        </w:rPr>
                        <w:t>plot</w:t>
                      </w:r>
                      <w:r>
                        <w:rPr>
                          <w:rStyle w:val="Exact"/>
                          <w:color w:val="000000"/>
                          <w:spacing w:val="0"/>
                          <w:sz w:val="24"/>
                          <w:szCs w:val="24"/>
                        </w:rPr>
                        <w:t xml:space="preserve"> near our school.</w:t>
                      </w:r>
                    </w:p>
                    <w:p w:rsidR="000E1D93" w:rsidRDefault="000E1D93">
                      <w:pPr>
                        <w:pStyle w:val="a4"/>
                        <w:shd w:val="clear" w:color="auto" w:fill="auto"/>
                        <w:spacing w:after="0" w:line="480" w:lineRule="exact"/>
                        <w:ind w:right="100" w:firstLine="0"/>
                        <w:jc w:val="left"/>
                      </w:pPr>
                      <w:r>
                        <w:rPr>
                          <w:rStyle w:val="Exact"/>
                          <w:color w:val="000000"/>
                          <w:spacing w:val="0"/>
                          <w:sz w:val="24"/>
                          <w:szCs w:val="24"/>
                        </w:rPr>
                        <w:t xml:space="preserve">The </w:t>
                      </w:r>
                      <w:r>
                        <w:rPr>
                          <w:rStyle w:val="Exact1"/>
                          <w:color w:val="000000"/>
                          <w:spacing w:val="0"/>
                        </w:rPr>
                        <w:t>plot</w:t>
                      </w:r>
                      <w:r>
                        <w:rPr>
                          <w:rStyle w:val="Exact"/>
                          <w:color w:val="000000"/>
                          <w:spacing w:val="0"/>
                          <w:sz w:val="24"/>
                          <w:szCs w:val="24"/>
                        </w:rPr>
                        <w:t xml:space="preserve"> of the play was interesting. London is a great </w:t>
                      </w:r>
                      <w:r>
                        <w:rPr>
                          <w:rStyle w:val="Exact1"/>
                          <w:color w:val="000000"/>
                          <w:spacing w:val="0"/>
                        </w:rPr>
                        <w:t>port</w:t>
                      </w:r>
                      <w:r>
                        <w:rPr>
                          <w:rStyle w:val="Exact"/>
                          <w:color w:val="000000"/>
                          <w:spacing w:val="0"/>
                          <w:sz w:val="24"/>
                          <w:szCs w:val="24"/>
                        </w:rPr>
                        <w:t>.</w:t>
                      </w:r>
                    </w:p>
                    <w:p w:rsidR="000E1D93" w:rsidRDefault="000E1D93">
                      <w:pPr>
                        <w:pStyle w:val="a4"/>
                        <w:shd w:val="clear" w:color="auto" w:fill="auto"/>
                        <w:spacing w:after="0" w:line="480" w:lineRule="exact"/>
                        <w:ind w:right="100" w:firstLine="0"/>
                        <w:jc w:val="left"/>
                      </w:pPr>
                      <w:r>
                        <w:rPr>
                          <w:rStyle w:val="Exact"/>
                          <w:color w:val="000000"/>
                          <w:spacing w:val="0"/>
                          <w:sz w:val="24"/>
                          <w:szCs w:val="24"/>
                        </w:rPr>
                        <w:t xml:space="preserve">She put the pot on the store to cook soup. My friend told us a good </w:t>
                      </w:r>
                      <w:r>
                        <w:rPr>
                          <w:rStyle w:val="Exact1"/>
                          <w:color w:val="000000"/>
                          <w:spacing w:val="0"/>
                        </w:rPr>
                        <w:t>tale</w:t>
                      </w:r>
                      <w:r>
                        <w:rPr>
                          <w:rStyle w:val="Exact"/>
                          <w:color w:val="000000"/>
                          <w:spacing w:val="0"/>
                          <w:sz w:val="24"/>
                          <w:szCs w:val="24"/>
                        </w:rPr>
                        <w:t>.</w:t>
                      </w:r>
                    </w:p>
                    <w:p w:rsidR="000E1D93" w:rsidRDefault="000E1D93">
                      <w:pPr>
                        <w:pStyle w:val="a4"/>
                        <w:shd w:val="clear" w:color="auto" w:fill="auto"/>
                        <w:spacing w:after="0" w:line="480" w:lineRule="exact"/>
                        <w:ind w:firstLine="0"/>
                        <w:jc w:val="left"/>
                      </w:pPr>
                      <w:r>
                        <w:rPr>
                          <w:rStyle w:val="Exact"/>
                          <w:color w:val="000000"/>
                          <w:spacing w:val="0"/>
                          <w:sz w:val="24"/>
                          <w:szCs w:val="24"/>
                        </w:rPr>
                        <w:t xml:space="preserve">They were surprised by it’s long </w:t>
                      </w:r>
                      <w:r>
                        <w:rPr>
                          <w:rStyle w:val="Exact1"/>
                          <w:color w:val="000000"/>
                          <w:spacing w:val="0"/>
                        </w:rPr>
                        <w:t>tail</w:t>
                      </w:r>
                      <w:r>
                        <w:rPr>
                          <w:rStyle w:val="Exact"/>
                          <w:color w:val="000000"/>
                          <w:spacing w:val="0"/>
                          <w:sz w:val="24"/>
                          <w:szCs w:val="24"/>
                        </w:rPr>
                        <w:t>.</w:t>
                      </w:r>
                    </w:p>
                  </w:txbxContent>
                </v:textbox>
                <w10:wrap type="square" anchorx="margin"/>
              </v:shape>
            </w:pict>
          </mc:Fallback>
        </mc:AlternateContent>
      </w:r>
      <w:r w:rsidR="000E1D93">
        <w:rPr>
          <w:rStyle w:val="13"/>
          <w:color w:val="000000"/>
        </w:rPr>
        <w:t>Пример</w:t>
      </w:r>
      <w:r w:rsidR="000E1D93" w:rsidRPr="00BA048D">
        <w:rPr>
          <w:rStyle w:val="13"/>
          <w:color w:val="000000"/>
          <w:lang w:val="en-US"/>
        </w:rPr>
        <w:t>:</w:t>
      </w:r>
      <w:r w:rsidR="000E1D93" w:rsidRPr="00BA048D">
        <w:rPr>
          <w:rStyle w:val="1"/>
          <w:color w:val="000000"/>
          <w:lang w:val="en-US"/>
        </w:rPr>
        <w:t xml:space="preserve"> </w:t>
      </w:r>
      <w:r w:rsidR="000E1D93">
        <w:rPr>
          <w:rStyle w:val="1"/>
          <w:color w:val="000000"/>
          <w:lang w:val="en-US" w:eastAsia="en-US"/>
        </w:rPr>
        <w:t xml:space="preserve">lieve </w:t>
      </w:r>
      <w:r w:rsidR="000E1D93" w:rsidRPr="00BA048D">
        <w:rPr>
          <w:rStyle w:val="1"/>
          <w:color w:val="000000"/>
          <w:lang w:val="en-US"/>
        </w:rPr>
        <w:t xml:space="preserve">- </w:t>
      </w:r>
      <w:r w:rsidR="000E1D93">
        <w:rPr>
          <w:rStyle w:val="1"/>
          <w:color w:val="000000"/>
          <w:lang w:val="en-US" w:eastAsia="en-US"/>
        </w:rPr>
        <w:t xml:space="preserve">live, dark </w:t>
      </w:r>
      <w:r w:rsidR="000E1D93" w:rsidRPr="00BA048D">
        <w:rPr>
          <w:rStyle w:val="1"/>
          <w:color w:val="000000"/>
          <w:lang w:val="en-US"/>
        </w:rPr>
        <w:t xml:space="preserve">- </w:t>
      </w:r>
      <w:r w:rsidR="000E1D93">
        <w:rPr>
          <w:rStyle w:val="1"/>
          <w:color w:val="000000"/>
          <w:lang w:val="en-US" w:eastAsia="en-US"/>
        </w:rPr>
        <w:t>duck, walk - work, sheep - ship, one - won, whole - hole, tale - tail, write - right, know - no, hair - fare, wear - where.</w:t>
      </w:r>
    </w:p>
    <w:p w:rsidR="000E1D93" w:rsidRPr="00BA048D" w:rsidRDefault="000E1D93">
      <w:pPr>
        <w:pStyle w:val="a4"/>
        <w:shd w:val="clear" w:color="auto" w:fill="auto"/>
        <w:spacing w:after="0" w:line="480" w:lineRule="exact"/>
        <w:ind w:firstLine="0"/>
        <w:jc w:val="center"/>
        <w:rPr>
          <w:lang w:val="en-US"/>
        </w:rPr>
      </w:pPr>
      <w:r>
        <w:rPr>
          <w:rStyle w:val="1"/>
          <w:color w:val="000000"/>
          <w:lang w:val="en-US" w:eastAsia="en-US"/>
        </w:rPr>
        <w:t xml:space="preserve">We saw a </w:t>
      </w:r>
      <w:r>
        <w:rPr>
          <w:color w:val="000000"/>
          <w:u w:val="single"/>
          <w:lang w:val="en-US" w:eastAsia="en-US"/>
        </w:rPr>
        <w:t>hare</w:t>
      </w:r>
      <w:r>
        <w:rPr>
          <w:rStyle w:val="1"/>
          <w:color w:val="000000"/>
          <w:lang w:val="en-US" w:eastAsia="en-US"/>
        </w:rPr>
        <w:t xml:space="preserve"> yesterday.</w:t>
      </w:r>
    </w:p>
    <w:p w:rsidR="000E1D93" w:rsidRPr="00BA048D" w:rsidRDefault="000E1D93">
      <w:pPr>
        <w:pStyle w:val="a4"/>
        <w:shd w:val="clear" w:color="auto" w:fill="auto"/>
        <w:spacing w:after="0" w:line="480" w:lineRule="exact"/>
        <w:ind w:firstLine="0"/>
        <w:jc w:val="center"/>
        <w:rPr>
          <w:lang w:val="en-US"/>
        </w:rPr>
      </w:pPr>
      <w:r>
        <w:rPr>
          <w:rStyle w:val="1"/>
          <w:color w:val="000000"/>
          <w:lang w:val="en-US" w:eastAsia="en-US"/>
        </w:rPr>
        <w:t xml:space="preserve">Her </w:t>
      </w:r>
      <w:r>
        <w:rPr>
          <w:color w:val="000000"/>
          <w:u w:val="single"/>
          <w:lang w:val="en-US" w:eastAsia="en-US"/>
        </w:rPr>
        <w:t>hair</w:t>
      </w:r>
      <w:r>
        <w:rPr>
          <w:rStyle w:val="1"/>
          <w:color w:val="000000"/>
          <w:lang w:val="en-US" w:eastAsia="en-US"/>
        </w:rPr>
        <w:t xml:space="preserve"> was fair.</w:t>
      </w:r>
    </w:p>
    <w:p w:rsidR="000E1D93" w:rsidRPr="00BA048D" w:rsidRDefault="000E1D93">
      <w:pPr>
        <w:pStyle w:val="a4"/>
        <w:shd w:val="clear" w:color="auto" w:fill="auto"/>
        <w:spacing w:after="0" w:line="480" w:lineRule="exact"/>
        <w:ind w:firstLine="0"/>
        <w:jc w:val="center"/>
        <w:rPr>
          <w:lang w:val="en-US"/>
        </w:rPr>
      </w:pPr>
      <w:r>
        <w:rPr>
          <w:rStyle w:val="1"/>
          <w:color w:val="000000"/>
          <w:lang w:val="en-US" w:eastAsia="en-US"/>
        </w:rPr>
        <w:t xml:space="preserve">They can </w:t>
      </w:r>
      <w:r>
        <w:rPr>
          <w:color w:val="000000"/>
          <w:u w:val="single"/>
          <w:lang w:val="en-US" w:eastAsia="en-US"/>
        </w:rPr>
        <w:t>write</w:t>
      </w:r>
      <w:r>
        <w:rPr>
          <w:rStyle w:val="1"/>
          <w:color w:val="000000"/>
          <w:lang w:val="en-US" w:eastAsia="en-US"/>
        </w:rPr>
        <w:t xml:space="preserve"> English.</w:t>
      </w:r>
    </w:p>
    <w:p w:rsidR="000E1D93" w:rsidRDefault="000E1D93">
      <w:pPr>
        <w:pStyle w:val="a4"/>
        <w:shd w:val="clear" w:color="auto" w:fill="auto"/>
        <w:spacing w:after="984" w:line="480" w:lineRule="exact"/>
        <w:ind w:firstLine="0"/>
      </w:pPr>
      <w:r>
        <w:rPr>
          <w:rStyle w:val="1"/>
          <w:color w:val="000000"/>
          <w:lang w:val="en-US" w:eastAsia="en-US"/>
        </w:rPr>
        <w:t xml:space="preserve">He’s broken his </w:t>
      </w:r>
      <w:r>
        <w:rPr>
          <w:color w:val="000000"/>
          <w:u w:val="single"/>
          <w:lang w:val="en-US" w:eastAsia="en-US"/>
        </w:rPr>
        <w:t>right</w:t>
      </w:r>
      <w:r>
        <w:rPr>
          <w:rStyle w:val="1"/>
          <w:color w:val="000000"/>
          <w:lang w:val="en-US" w:eastAsia="en-US"/>
        </w:rPr>
        <w:t xml:space="preserve"> leg today. The girl usually </w:t>
      </w:r>
      <w:r>
        <w:rPr>
          <w:color w:val="000000"/>
          <w:u w:val="single"/>
          <w:lang w:val="en-US" w:eastAsia="en-US"/>
        </w:rPr>
        <w:t>wears</w:t>
      </w:r>
      <w:r>
        <w:rPr>
          <w:rStyle w:val="1"/>
          <w:color w:val="000000"/>
          <w:lang w:val="en-US" w:eastAsia="en-US"/>
        </w:rPr>
        <w:t xml:space="preserve"> a jacket. We didn’t know </w:t>
      </w:r>
      <w:r>
        <w:rPr>
          <w:color w:val="000000"/>
          <w:u w:val="single"/>
          <w:lang w:val="en-US" w:eastAsia="en-US"/>
        </w:rPr>
        <w:t>where</w:t>
      </w:r>
      <w:r>
        <w:rPr>
          <w:rStyle w:val="1"/>
          <w:color w:val="000000"/>
          <w:lang w:val="en-US" w:eastAsia="en-US"/>
        </w:rPr>
        <w:t xml:space="preserve"> they were.</w:t>
      </w:r>
    </w:p>
    <w:p w:rsidR="000E1D93" w:rsidRDefault="00425A23">
      <w:pPr>
        <w:framePr w:h="494" w:hSpace="2957" w:wrap="notBeside" w:vAnchor="text" w:hAnchor="text" w:x="2958" w:y="1"/>
        <w:jc w:val="center"/>
        <w:rPr>
          <w:color w:val="auto"/>
          <w:sz w:val="2"/>
          <w:szCs w:val="2"/>
        </w:rPr>
      </w:pPr>
      <w:r>
        <w:rPr>
          <w:noProof/>
          <w:color w:val="auto"/>
          <w:sz w:val="2"/>
          <w:szCs w:val="2"/>
        </w:rPr>
        <w:drawing>
          <wp:inline distT="0" distB="0" distL="0" distR="0">
            <wp:extent cx="771525" cy="314325"/>
            <wp:effectExtent l="0" t="0" r="9525" b="9525"/>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314325"/>
                    </a:xfrm>
                    <a:prstGeom prst="rect">
                      <a:avLst/>
                    </a:prstGeom>
                    <a:noFill/>
                    <a:ln>
                      <a:noFill/>
                    </a:ln>
                  </pic:spPr>
                </pic:pic>
              </a:graphicData>
            </a:graphic>
          </wp:inline>
        </w:drawing>
      </w:r>
    </w:p>
    <w:p w:rsidR="000E1D93" w:rsidRDefault="000E1D93">
      <w:pPr>
        <w:rPr>
          <w:color w:val="auto"/>
          <w:sz w:val="2"/>
          <w:szCs w:val="2"/>
        </w:rPr>
      </w:pPr>
      <w:r>
        <w:rPr>
          <w:color w:val="auto"/>
          <w:sz w:val="2"/>
          <w:szCs w:val="2"/>
        </w:rPr>
        <w:br w:type="page"/>
      </w:r>
    </w:p>
    <w:p w:rsidR="000E1D93" w:rsidRDefault="000E1D93">
      <w:pPr>
        <w:rPr>
          <w:color w:val="auto"/>
        </w:rPr>
      </w:pPr>
      <w:r>
        <w:rPr>
          <w:color w:val="auto"/>
        </w:rPr>
        <w:br w:type="page"/>
      </w:r>
    </w:p>
    <w:p w:rsidR="000E1D93" w:rsidRPr="00BA048D" w:rsidRDefault="000E1D93">
      <w:pPr>
        <w:pStyle w:val="a4"/>
        <w:shd w:val="clear" w:color="auto" w:fill="auto"/>
        <w:spacing w:after="0" w:line="485" w:lineRule="exact"/>
        <w:ind w:left="260" w:firstLine="0"/>
        <w:jc w:val="center"/>
        <w:rPr>
          <w:lang w:val="en-US"/>
        </w:rPr>
      </w:pPr>
      <w:r>
        <w:rPr>
          <w:rStyle w:val="a5"/>
          <w:color w:val="000000"/>
        </w:rPr>
        <w:t xml:space="preserve">I </w:t>
      </w:r>
      <w:r>
        <w:rPr>
          <w:rStyle w:val="1"/>
          <w:color w:val="000000"/>
          <w:lang w:val="en-US" w:eastAsia="en-US"/>
        </w:rPr>
        <w:t xml:space="preserve">may load and unload Again and again Till </w:t>
      </w:r>
      <w:r>
        <w:rPr>
          <w:rStyle w:val="a5"/>
          <w:color w:val="000000"/>
        </w:rPr>
        <w:t xml:space="preserve">I </w:t>
      </w:r>
      <w:r>
        <w:rPr>
          <w:rStyle w:val="1"/>
          <w:color w:val="000000"/>
          <w:lang w:val="en-US" w:eastAsia="en-US"/>
        </w:rPr>
        <w:t>fill the whole shed,</w:t>
      </w:r>
    </w:p>
    <w:p w:rsidR="000E1D93" w:rsidRPr="00BA048D" w:rsidRDefault="000E1D93">
      <w:pPr>
        <w:pStyle w:val="a4"/>
        <w:shd w:val="clear" w:color="auto" w:fill="auto"/>
        <w:spacing w:after="1140" w:line="485" w:lineRule="exact"/>
        <w:ind w:left="260" w:firstLine="0"/>
        <w:jc w:val="center"/>
        <w:rPr>
          <w:lang w:val="en-US"/>
        </w:rPr>
      </w:pPr>
      <w:r>
        <w:rPr>
          <w:rStyle w:val="1"/>
          <w:color w:val="000000"/>
          <w:lang w:val="en-US" w:eastAsia="en-US"/>
        </w:rPr>
        <w:t xml:space="preserve">And what have </w:t>
      </w:r>
      <w:r>
        <w:rPr>
          <w:rStyle w:val="a5"/>
          <w:color w:val="000000"/>
        </w:rPr>
        <w:t xml:space="preserve">I </w:t>
      </w:r>
      <w:r>
        <w:rPr>
          <w:rStyle w:val="1"/>
          <w:color w:val="000000"/>
          <w:lang w:val="en-US" w:eastAsia="en-US"/>
        </w:rPr>
        <w:t>then?</w:t>
      </w:r>
    </w:p>
    <w:p w:rsidR="000E1D93" w:rsidRPr="00BA048D" w:rsidRDefault="000E1D93">
      <w:pPr>
        <w:pStyle w:val="81"/>
        <w:shd w:val="clear" w:color="auto" w:fill="auto"/>
        <w:spacing w:before="0" w:after="237" w:line="260" w:lineRule="exact"/>
        <w:ind w:left="260"/>
        <w:rPr>
          <w:lang w:val="en-US"/>
        </w:rPr>
      </w:pPr>
      <w:r>
        <w:rPr>
          <w:rStyle w:val="8"/>
          <w:b/>
          <w:bCs/>
          <w:color w:val="000000"/>
          <w:lang w:val="en-US" w:eastAsia="en-US"/>
        </w:rPr>
        <w:t>«Such lovely things to hear and see»</w:t>
      </w:r>
    </w:p>
    <w:p w:rsidR="000E1D93" w:rsidRPr="00BA048D" w:rsidRDefault="000E1D93">
      <w:pPr>
        <w:pStyle w:val="a4"/>
        <w:shd w:val="clear" w:color="auto" w:fill="auto"/>
        <w:spacing w:after="0" w:line="485" w:lineRule="exact"/>
        <w:ind w:left="260" w:firstLine="0"/>
        <w:jc w:val="center"/>
        <w:rPr>
          <w:lang w:val="en-US"/>
        </w:rPr>
      </w:pPr>
      <w:r>
        <w:rPr>
          <w:rStyle w:val="1"/>
          <w:color w:val="000000"/>
          <w:lang w:val="en-US" w:eastAsia="en-US"/>
        </w:rPr>
        <w:t>Such lovely things to hear and see Belong to you, belong to me!</w:t>
      </w:r>
    </w:p>
    <w:p w:rsidR="000E1D93" w:rsidRPr="00BA048D" w:rsidRDefault="000E1D93">
      <w:pPr>
        <w:pStyle w:val="a4"/>
        <w:shd w:val="clear" w:color="auto" w:fill="auto"/>
        <w:spacing w:after="0" w:line="485" w:lineRule="exact"/>
        <w:ind w:left="260" w:firstLine="0"/>
        <w:jc w:val="center"/>
        <w:rPr>
          <w:lang w:val="en-US"/>
        </w:rPr>
      </w:pPr>
      <w:r>
        <w:rPr>
          <w:rStyle w:val="1"/>
          <w:color w:val="000000"/>
          <w:lang w:val="en-US" w:eastAsia="en-US"/>
        </w:rPr>
        <w:t>The sun, the trees, the grass, the sky,</w:t>
      </w:r>
    </w:p>
    <w:p w:rsidR="000E1D93" w:rsidRPr="00BA048D" w:rsidRDefault="000E1D93">
      <w:pPr>
        <w:pStyle w:val="a4"/>
        <w:shd w:val="clear" w:color="auto" w:fill="auto"/>
        <w:spacing w:after="480" w:line="485" w:lineRule="exact"/>
        <w:ind w:left="260" w:firstLine="0"/>
        <w:jc w:val="center"/>
        <w:rPr>
          <w:lang w:val="en-US"/>
        </w:rPr>
      </w:pPr>
      <w:r>
        <w:rPr>
          <w:rStyle w:val="1"/>
          <w:color w:val="000000"/>
          <w:lang w:val="en-US" w:eastAsia="en-US"/>
        </w:rPr>
        <w:t>The silver moon, that's sailing by.</w:t>
      </w:r>
    </w:p>
    <w:p w:rsidR="000E1D93" w:rsidRPr="00BA048D" w:rsidRDefault="000E1D93">
      <w:pPr>
        <w:pStyle w:val="a4"/>
        <w:shd w:val="clear" w:color="auto" w:fill="auto"/>
        <w:spacing w:after="0" w:line="485" w:lineRule="exact"/>
        <w:ind w:left="260" w:firstLine="0"/>
        <w:jc w:val="center"/>
        <w:rPr>
          <w:lang w:val="en-US"/>
        </w:rPr>
      </w:pPr>
      <w:r>
        <w:rPr>
          <w:rStyle w:val="1"/>
          <w:color w:val="000000"/>
          <w:lang w:val="en-US" w:eastAsia="en-US"/>
        </w:rPr>
        <w:t>Soft whispering winds, the birds, that sing,</w:t>
      </w:r>
    </w:p>
    <w:p w:rsidR="000E1D93" w:rsidRPr="00BA048D" w:rsidRDefault="000E1D93">
      <w:pPr>
        <w:pStyle w:val="a4"/>
        <w:shd w:val="clear" w:color="auto" w:fill="auto"/>
        <w:spacing w:after="0" w:line="485" w:lineRule="exact"/>
        <w:ind w:left="260" w:firstLine="0"/>
        <w:jc w:val="center"/>
        <w:rPr>
          <w:lang w:val="en-US"/>
        </w:rPr>
      </w:pPr>
      <w:r>
        <w:rPr>
          <w:rStyle w:val="1"/>
          <w:color w:val="000000"/>
          <w:lang w:val="en-US" w:eastAsia="en-US"/>
        </w:rPr>
        <w:t>Bright autumn leaves, gay flowers of spring,</w:t>
      </w:r>
    </w:p>
    <w:p w:rsidR="000E1D93" w:rsidRPr="00BA048D" w:rsidRDefault="000E1D93">
      <w:pPr>
        <w:pStyle w:val="a4"/>
        <w:shd w:val="clear" w:color="auto" w:fill="auto"/>
        <w:spacing w:after="0" w:line="485" w:lineRule="exact"/>
        <w:ind w:left="260" w:firstLine="0"/>
        <w:jc w:val="center"/>
        <w:rPr>
          <w:lang w:val="en-US"/>
        </w:rPr>
      </w:pPr>
      <w:r>
        <w:rPr>
          <w:rStyle w:val="1"/>
          <w:color w:val="000000"/>
          <w:lang w:val="en-US" w:eastAsia="en-US"/>
        </w:rPr>
        <w:t>The rain and dew, and snow flakes white,</w:t>
      </w:r>
    </w:p>
    <w:p w:rsidR="000E1D93" w:rsidRPr="00BA048D" w:rsidRDefault="000E1D93">
      <w:pPr>
        <w:pStyle w:val="a4"/>
        <w:shd w:val="clear" w:color="auto" w:fill="auto"/>
        <w:spacing w:after="660" w:line="485" w:lineRule="exact"/>
        <w:ind w:left="260" w:firstLine="0"/>
        <w:jc w:val="center"/>
        <w:rPr>
          <w:lang w:val="en-US"/>
        </w:rPr>
      </w:pPr>
      <w:r>
        <w:rPr>
          <w:rStyle w:val="1"/>
          <w:color w:val="000000"/>
          <w:lang w:val="en-US" w:eastAsia="en-US"/>
        </w:rPr>
        <w:t>The sparkling stars of night!</w:t>
      </w:r>
    </w:p>
    <w:p w:rsidR="000E1D93" w:rsidRPr="00BA048D" w:rsidRDefault="000E1D93">
      <w:pPr>
        <w:pStyle w:val="a4"/>
        <w:shd w:val="clear" w:color="auto" w:fill="auto"/>
        <w:spacing w:after="1020" w:line="485" w:lineRule="exact"/>
        <w:ind w:right="280" w:firstLine="340"/>
        <w:rPr>
          <w:lang w:val="en-US"/>
        </w:rPr>
      </w:pPr>
      <w:r>
        <w:rPr>
          <w:rStyle w:val="1"/>
          <w:color w:val="000000"/>
        </w:rPr>
        <w:t>Для</w:t>
      </w:r>
      <w:r w:rsidRPr="00BA048D">
        <w:rPr>
          <w:rStyle w:val="1"/>
          <w:color w:val="000000"/>
          <w:lang w:val="en-US"/>
        </w:rPr>
        <w:t xml:space="preserve"> </w:t>
      </w:r>
      <w:r>
        <w:rPr>
          <w:rStyle w:val="1"/>
          <w:color w:val="000000"/>
        </w:rPr>
        <w:t>улучшения</w:t>
      </w:r>
      <w:r w:rsidRPr="00BA048D">
        <w:rPr>
          <w:rStyle w:val="1"/>
          <w:color w:val="000000"/>
          <w:lang w:val="en-US"/>
        </w:rPr>
        <w:t xml:space="preserve"> </w:t>
      </w:r>
      <w:r>
        <w:rPr>
          <w:rStyle w:val="1"/>
          <w:color w:val="000000"/>
        </w:rPr>
        <w:t>фонетической</w:t>
      </w:r>
      <w:r w:rsidRPr="00BA048D">
        <w:rPr>
          <w:rStyle w:val="1"/>
          <w:color w:val="000000"/>
          <w:lang w:val="en-US"/>
        </w:rPr>
        <w:t xml:space="preserve"> </w:t>
      </w:r>
      <w:r>
        <w:rPr>
          <w:rStyle w:val="1"/>
          <w:color w:val="000000"/>
        </w:rPr>
        <w:t>стороны</w:t>
      </w:r>
      <w:r w:rsidRPr="00BA048D">
        <w:rPr>
          <w:rStyle w:val="1"/>
          <w:color w:val="000000"/>
          <w:lang w:val="en-US"/>
        </w:rPr>
        <w:t xml:space="preserve"> </w:t>
      </w:r>
      <w:r>
        <w:rPr>
          <w:rStyle w:val="1"/>
          <w:color w:val="000000"/>
        </w:rPr>
        <w:t>англи</w:t>
      </w:r>
      <w:r>
        <w:rPr>
          <w:strike/>
          <w:color w:val="000000"/>
        </w:rPr>
        <w:t>йского</w:t>
      </w:r>
      <w:r w:rsidRPr="00BA048D">
        <w:rPr>
          <w:strike/>
          <w:color w:val="000000"/>
          <w:lang w:val="en-US"/>
        </w:rPr>
        <w:t xml:space="preserve"> </w:t>
      </w:r>
      <w:r>
        <w:rPr>
          <w:strike/>
          <w:color w:val="000000"/>
        </w:rPr>
        <w:t>языка</w:t>
      </w:r>
      <w:r w:rsidRPr="00BA048D">
        <w:rPr>
          <w:rStyle w:val="1"/>
          <w:color w:val="000000"/>
          <w:lang w:val="en-US"/>
        </w:rPr>
        <w:t xml:space="preserve"> </w:t>
      </w:r>
      <w:r>
        <w:rPr>
          <w:rStyle w:val="1"/>
          <w:color w:val="000000"/>
        </w:rPr>
        <w:t>кружковцы</w:t>
      </w:r>
      <w:r w:rsidRPr="00BA048D">
        <w:rPr>
          <w:rStyle w:val="1"/>
          <w:color w:val="000000"/>
          <w:lang w:val="en-US"/>
        </w:rPr>
        <w:t xml:space="preserve"> </w:t>
      </w:r>
      <w:r>
        <w:rPr>
          <w:rStyle w:val="1"/>
          <w:color w:val="000000"/>
        </w:rPr>
        <w:t>записывают</w:t>
      </w:r>
      <w:r w:rsidRPr="00BA048D">
        <w:rPr>
          <w:rStyle w:val="1"/>
          <w:color w:val="000000"/>
          <w:lang w:val="en-US"/>
        </w:rPr>
        <w:t xml:space="preserve">, </w:t>
      </w:r>
      <w:r>
        <w:rPr>
          <w:rStyle w:val="1"/>
          <w:color w:val="000000"/>
        </w:rPr>
        <w:t>заучивают</w:t>
      </w:r>
      <w:r w:rsidRPr="00BA048D">
        <w:rPr>
          <w:rStyle w:val="1"/>
          <w:color w:val="000000"/>
          <w:lang w:val="en-US"/>
        </w:rPr>
        <w:t xml:space="preserve"> </w:t>
      </w:r>
      <w:r>
        <w:rPr>
          <w:rStyle w:val="1"/>
          <w:color w:val="000000"/>
        </w:rPr>
        <w:t>и</w:t>
      </w:r>
      <w:r w:rsidRPr="00BA048D">
        <w:rPr>
          <w:rStyle w:val="1"/>
          <w:color w:val="000000"/>
          <w:lang w:val="en-US"/>
        </w:rPr>
        <w:t xml:space="preserve"> </w:t>
      </w:r>
      <w:r>
        <w:rPr>
          <w:rStyle w:val="1"/>
          <w:color w:val="000000"/>
        </w:rPr>
        <w:t>исполняют</w:t>
      </w:r>
      <w:r w:rsidRPr="00BA048D">
        <w:rPr>
          <w:rStyle w:val="1"/>
          <w:color w:val="000000"/>
          <w:lang w:val="en-US"/>
        </w:rPr>
        <w:t xml:space="preserve"> </w:t>
      </w:r>
      <w:r>
        <w:rPr>
          <w:rStyle w:val="1"/>
          <w:color w:val="000000"/>
        </w:rPr>
        <w:t>песни</w:t>
      </w:r>
      <w:r w:rsidRPr="00BA048D">
        <w:rPr>
          <w:rStyle w:val="1"/>
          <w:color w:val="000000"/>
          <w:lang w:val="en-US"/>
        </w:rPr>
        <w:t xml:space="preserve"> </w:t>
      </w:r>
      <w:r>
        <w:rPr>
          <w:rStyle w:val="1"/>
          <w:color w:val="000000"/>
          <w:lang w:val="en-US" w:eastAsia="en-US"/>
        </w:rPr>
        <w:t xml:space="preserve">(«Tipperary», </w:t>
      </w:r>
      <w:r w:rsidRPr="00BA048D">
        <w:rPr>
          <w:rStyle w:val="1"/>
          <w:color w:val="000000"/>
          <w:lang w:val="en-US"/>
        </w:rPr>
        <w:t>«</w:t>
      </w:r>
      <w:r>
        <w:rPr>
          <w:rStyle w:val="1"/>
          <w:color w:val="000000"/>
        </w:rPr>
        <w:t>Му</w:t>
      </w:r>
      <w:r w:rsidRPr="00BA048D">
        <w:rPr>
          <w:rStyle w:val="1"/>
          <w:color w:val="000000"/>
          <w:lang w:val="en-US"/>
        </w:rPr>
        <w:t xml:space="preserve"> </w:t>
      </w:r>
      <w:r>
        <w:rPr>
          <w:rStyle w:val="1"/>
          <w:color w:val="000000"/>
          <w:lang w:val="en-US" w:eastAsia="en-US"/>
        </w:rPr>
        <w:t>Bonnie is over the ocean», «Captain’s song», ect.).</w:t>
      </w:r>
    </w:p>
    <w:p w:rsidR="000E1D93" w:rsidRPr="00BA048D" w:rsidRDefault="000E1D93">
      <w:pPr>
        <w:pStyle w:val="81"/>
        <w:shd w:val="clear" w:color="auto" w:fill="auto"/>
        <w:spacing w:before="0" w:after="246" w:line="260" w:lineRule="exact"/>
        <w:ind w:left="260"/>
        <w:rPr>
          <w:lang w:val="en-US"/>
        </w:rPr>
      </w:pPr>
      <w:r>
        <w:rPr>
          <w:rStyle w:val="8"/>
          <w:b/>
          <w:bCs/>
          <w:color w:val="000000"/>
          <w:lang w:val="en-US" w:eastAsia="en-US"/>
        </w:rPr>
        <w:t>«The captain’s song» (music by I. Dunayevsky)</w:t>
      </w:r>
    </w:p>
    <w:p w:rsidR="000E1D93" w:rsidRPr="00BA048D" w:rsidRDefault="000E1D93">
      <w:pPr>
        <w:pStyle w:val="a4"/>
        <w:shd w:val="clear" w:color="auto" w:fill="auto"/>
        <w:spacing w:after="0" w:line="480" w:lineRule="exact"/>
        <w:ind w:left="260" w:firstLine="0"/>
        <w:jc w:val="center"/>
        <w:rPr>
          <w:lang w:val="en-US"/>
        </w:rPr>
      </w:pPr>
      <w:r>
        <w:rPr>
          <w:rStyle w:val="1"/>
          <w:color w:val="000000"/>
          <w:lang w:val="en-US" w:eastAsia="en-US"/>
        </w:rPr>
        <w:t>Once there lived a captain brave And he crossed the ocean wave,</w:t>
      </w:r>
    </w:p>
    <w:p w:rsidR="000E1D93" w:rsidRPr="00BA048D" w:rsidRDefault="000E1D93">
      <w:pPr>
        <w:pStyle w:val="a4"/>
        <w:shd w:val="clear" w:color="auto" w:fill="auto"/>
        <w:spacing w:after="0" w:line="480" w:lineRule="exact"/>
        <w:ind w:left="260" w:firstLine="0"/>
        <w:jc w:val="center"/>
        <w:rPr>
          <w:lang w:val="en-US"/>
        </w:rPr>
      </w:pPr>
      <w:r>
        <w:rPr>
          <w:rStyle w:val="1"/>
          <w:color w:val="000000"/>
          <w:lang w:val="en-US" w:eastAsia="en-US"/>
        </w:rPr>
        <w:t>And he called at many lands on his way.</w:t>
      </w:r>
    </w:p>
    <w:p w:rsidR="000E1D93" w:rsidRPr="00BA048D" w:rsidRDefault="000E1D93">
      <w:pPr>
        <w:pStyle w:val="a4"/>
        <w:shd w:val="clear" w:color="auto" w:fill="auto"/>
        <w:spacing w:after="0" w:line="480" w:lineRule="exact"/>
        <w:ind w:left="260" w:firstLine="0"/>
        <w:jc w:val="center"/>
        <w:rPr>
          <w:lang w:val="en-US"/>
        </w:rPr>
      </w:pPr>
      <w:r>
        <w:rPr>
          <w:rStyle w:val="1"/>
          <w:color w:val="000000"/>
          <w:lang w:val="en-US" w:eastAsia="en-US"/>
        </w:rPr>
        <w:t>Fifteen times he tried to sing,</w:t>
      </w:r>
    </w:p>
    <w:p w:rsidR="000E1D93" w:rsidRPr="00BA048D" w:rsidRDefault="000E1D93">
      <w:pPr>
        <w:pStyle w:val="a4"/>
        <w:shd w:val="clear" w:color="auto" w:fill="auto"/>
        <w:spacing w:after="0" w:line="480" w:lineRule="exact"/>
        <w:ind w:left="260" w:firstLine="0"/>
        <w:jc w:val="center"/>
        <w:rPr>
          <w:lang w:val="en-US"/>
        </w:rPr>
      </w:pPr>
      <w:r>
        <w:rPr>
          <w:rStyle w:val="1"/>
          <w:color w:val="000000"/>
          <w:lang w:val="en-US" w:eastAsia="en-US"/>
        </w:rPr>
        <w:t>Shark could catch him on the bank,</w:t>
      </w:r>
    </w:p>
    <w:p w:rsidR="000E1D93" w:rsidRPr="00BA048D" w:rsidRDefault="000E1D93">
      <w:pPr>
        <w:pStyle w:val="a4"/>
        <w:shd w:val="clear" w:color="auto" w:fill="auto"/>
        <w:spacing w:after="0" w:line="480" w:lineRule="exact"/>
        <w:ind w:left="260" w:firstLine="0"/>
        <w:jc w:val="center"/>
        <w:rPr>
          <w:lang w:val="en-US"/>
        </w:rPr>
      </w:pPr>
      <w:r>
        <w:rPr>
          <w:rStyle w:val="1"/>
          <w:color w:val="000000"/>
          <w:lang w:val="en-US" w:eastAsia="en-US"/>
        </w:rPr>
        <w:t>But he never, really never, gave a wink.</w:t>
      </w:r>
    </w:p>
    <w:p w:rsidR="000E1D93" w:rsidRDefault="000E1D93">
      <w:pPr>
        <w:pStyle w:val="a4"/>
        <w:shd w:val="clear" w:color="auto" w:fill="auto"/>
        <w:tabs>
          <w:tab w:val="left" w:pos="3574"/>
        </w:tabs>
        <w:spacing w:after="0" w:line="245" w:lineRule="exact"/>
        <w:ind w:left="600" w:right="360" w:hanging="280"/>
        <w:jc w:val="left"/>
      </w:pPr>
      <w:r>
        <w:rPr>
          <w:rStyle w:val="1"/>
          <w:color w:val="000000"/>
        </w:rPr>
        <w:t xml:space="preserve">Так же воспитательную ценность представляя стихотворения </w:t>
      </w:r>
      <w:r>
        <w:rPr>
          <w:rStyle w:val="1"/>
          <w:color w:val="000000"/>
          <w:lang w:val="en-US" w:eastAsia="en-US"/>
        </w:rPr>
        <w:t>We</w:t>
      </w:r>
      <w:r w:rsidRPr="00BA048D">
        <w:rPr>
          <w:rStyle w:val="1"/>
          <w:color w:val="000000"/>
          <w:lang w:eastAsia="en-US"/>
        </w:rPr>
        <w:t xml:space="preserve"> </w:t>
      </w:r>
      <w:r>
        <w:rPr>
          <w:rStyle w:val="1"/>
          <w:color w:val="000000"/>
          <w:lang w:val="en-US" w:eastAsia="en-US"/>
        </w:rPr>
        <w:t>Are</w:t>
      </w:r>
    </w:p>
    <w:p w:rsidR="000E1D93" w:rsidRPr="00BA048D" w:rsidRDefault="000E1D93">
      <w:pPr>
        <w:pStyle w:val="a4"/>
        <w:shd w:val="clear" w:color="auto" w:fill="auto"/>
        <w:spacing w:after="1068" w:line="245" w:lineRule="exact"/>
        <w:ind w:firstLine="0"/>
        <w:jc w:val="left"/>
        <w:rPr>
          <w:lang w:val="en-US"/>
        </w:rPr>
      </w:pPr>
      <w:r>
        <w:rPr>
          <w:rStyle w:val="1"/>
          <w:color w:val="000000"/>
          <w:lang w:val="en-US" w:eastAsia="en-US"/>
        </w:rPr>
        <w:t>Seven by William Wordsworth</w:t>
      </w:r>
      <w:r w:rsidRPr="00BA048D">
        <w:rPr>
          <w:rStyle w:val="1"/>
          <w:color w:val="000000"/>
          <w:lang w:val="en-US"/>
        </w:rPr>
        <w:t xml:space="preserve"> </w:t>
      </w:r>
      <w:r>
        <w:rPr>
          <w:rStyle w:val="1"/>
          <w:color w:val="000000"/>
          <w:lang w:val="en-US" w:eastAsia="en-US"/>
        </w:rPr>
        <w:t>and Gathering Leaves by Robert Frost.</w:t>
      </w:r>
    </w:p>
    <w:p w:rsidR="000E1D93" w:rsidRPr="00BA048D" w:rsidRDefault="000E1D93">
      <w:pPr>
        <w:pStyle w:val="81"/>
        <w:shd w:val="clear" w:color="auto" w:fill="auto"/>
        <w:spacing w:before="0" w:after="173" w:line="260" w:lineRule="exact"/>
        <w:ind w:left="280"/>
        <w:rPr>
          <w:lang w:val="en-US"/>
        </w:rPr>
      </w:pPr>
      <w:r>
        <w:rPr>
          <w:rStyle w:val="8"/>
          <w:b/>
          <w:bCs/>
          <w:color w:val="000000"/>
          <w:lang w:val="en-US" w:eastAsia="en-US"/>
        </w:rPr>
        <w:t>«We Are Seven»</w:t>
      </w:r>
    </w:p>
    <w:p w:rsidR="000E1D93" w:rsidRPr="00BA048D" w:rsidRDefault="000E1D93">
      <w:pPr>
        <w:pStyle w:val="a4"/>
        <w:shd w:val="clear" w:color="auto" w:fill="auto"/>
        <w:spacing w:after="0" w:line="490" w:lineRule="exact"/>
        <w:ind w:left="280" w:firstLine="0"/>
        <w:jc w:val="center"/>
        <w:rPr>
          <w:lang w:val="en-US"/>
        </w:rPr>
      </w:pPr>
      <w:r>
        <w:rPr>
          <w:rStyle w:val="1"/>
          <w:color w:val="000000"/>
          <w:lang w:val="en-US" w:eastAsia="en-US"/>
        </w:rPr>
        <w:lastRenderedPageBreak/>
        <w:t>"Sisters and brothers, little maid, How many may you be?"</w:t>
      </w:r>
    </w:p>
    <w:p w:rsidR="000E1D93" w:rsidRPr="00BA048D" w:rsidRDefault="000E1D93">
      <w:pPr>
        <w:pStyle w:val="a4"/>
        <w:shd w:val="clear" w:color="auto" w:fill="auto"/>
        <w:spacing w:after="420" w:line="485" w:lineRule="exact"/>
        <w:ind w:left="280" w:firstLine="0"/>
        <w:jc w:val="center"/>
        <w:rPr>
          <w:lang w:val="en-US"/>
        </w:rPr>
      </w:pPr>
      <w:r>
        <w:rPr>
          <w:rStyle w:val="1"/>
          <w:color w:val="000000"/>
          <w:lang w:val="en-US" w:eastAsia="en-US"/>
        </w:rPr>
        <w:t>"How many? Seven in all," she said, And wondering looked at me.</w:t>
      </w:r>
    </w:p>
    <w:p w:rsidR="000E1D93" w:rsidRPr="00BA048D" w:rsidRDefault="000E1D93">
      <w:pPr>
        <w:pStyle w:val="a4"/>
        <w:shd w:val="clear" w:color="auto" w:fill="auto"/>
        <w:spacing w:after="420" w:line="485" w:lineRule="exact"/>
        <w:ind w:left="280" w:firstLine="0"/>
        <w:jc w:val="center"/>
        <w:rPr>
          <w:lang w:val="en-US"/>
        </w:rPr>
      </w:pPr>
      <w:r>
        <w:rPr>
          <w:rStyle w:val="1"/>
          <w:color w:val="000000"/>
          <w:lang w:val="en-US" w:eastAsia="en-US"/>
        </w:rPr>
        <w:t xml:space="preserve">"And where are they? </w:t>
      </w:r>
      <w:r>
        <w:rPr>
          <w:rStyle w:val="a5"/>
          <w:color w:val="000000"/>
        </w:rPr>
        <w:t xml:space="preserve">I </w:t>
      </w:r>
      <w:r>
        <w:rPr>
          <w:rStyle w:val="1"/>
          <w:color w:val="000000"/>
          <w:lang w:val="en-US" w:eastAsia="en-US"/>
        </w:rPr>
        <w:t>pray you tell." She answered, "Seven are we; And two of us at Conway dwell, And two are gone to sea.</w:t>
      </w:r>
    </w:p>
    <w:p w:rsidR="000E1D93" w:rsidRPr="00BA048D" w:rsidRDefault="000E1D93">
      <w:pPr>
        <w:pStyle w:val="a4"/>
        <w:shd w:val="clear" w:color="auto" w:fill="auto"/>
        <w:spacing w:after="0" w:line="485" w:lineRule="exact"/>
        <w:ind w:left="280" w:firstLine="0"/>
        <w:jc w:val="center"/>
        <w:rPr>
          <w:lang w:val="en-US"/>
        </w:rPr>
      </w:pPr>
      <w:r>
        <w:rPr>
          <w:rStyle w:val="1"/>
          <w:color w:val="000000"/>
          <w:lang w:val="en-US" w:eastAsia="en-US"/>
        </w:rPr>
        <w:t>"Two of us in the churchyard lie, My sister and my brother;</w:t>
      </w:r>
    </w:p>
    <w:p w:rsidR="000E1D93" w:rsidRPr="00BA048D" w:rsidRDefault="000E1D93">
      <w:pPr>
        <w:pStyle w:val="a4"/>
        <w:shd w:val="clear" w:color="auto" w:fill="auto"/>
        <w:spacing w:after="1020" w:line="485" w:lineRule="exact"/>
        <w:ind w:left="280" w:firstLine="0"/>
        <w:jc w:val="center"/>
        <w:rPr>
          <w:lang w:val="en-US"/>
        </w:rPr>
      </w:pPr>
      <w:r>
        <w:rPr>
          <w:rStyle w:val="1"/>
          <w:color w:val="000000"/>
          <w:lang w:val="en-US" w:eastAsia="en-US"/>
        </w:rPr>
        <w:t xml:space="preserve">And in the churchyard cottage, </w:t>
      </w:r>
      <w:r>
        <w:rPr>
          <w:rStyle w:val="a5"/>
          <w:color w:val="000000"/>
        </w:rPr>
        <w:t xml:space="preserve">I </w:t>
      </w:r>
      <w:r>
        <w:rPr>
          <w:rStyle w:val="1"/>
          <w:color w:val="000000"/>
          <w:lang w:val="en-US" w:eastAsia="en-US"/>
        </w:rPr>
        <w:t>Dwell near them with my mother."</w:t>
      </w:r>
    </w:p>
    <w:p w:rsidR="000E1D93" w:rsidRPr="00BA048D" w:rsidRDefault="000E1D93">
      <w:pPr>
        <w:pStyle w:val="81"/>
        <w:shd w:val="clear" w:color="auto" w:fill="auto"/>
        <w:spacing w:before="0" w:after="186" w:line="260" w:lineRule="exact"/>
        <w:ind w:left="280"/>
        <w:rPr>
          <w:lang w:val="en-US"/>
        </w:rPr>
      </w:pPr>
      <w:r>
        <w:rPr>
          <w:rStyle w:val="8"/>
          <w:b/>
          <w:bCs/>
          <w:color w:val="000000"/>
          <w:lang w:val="en-US" w:eastAsia="en-US"/>
        </w:rPr>
        <w:t>«Gathering Leaves»</w:t>
      </w:r>
    </w:p>
    <w:p w:rsidR="000E1D93" w:rsidRPr="00BA048D" w:rsidRDefault="000E1D93">
      <w:pPr>
        <w:pStyle w:val="a4"/>
        <w:shd w:val="clear" w:color="auto" w:fill="auto"/>
        <w:spacing w:after="236" w:line="480" w:lineRule="exact"/>
        <w:ind w:left="3540" w:right="3800" w:firstLine="0"/>
        <w:rPr>
          <w:lang w:val="en-US"/>
        </w:rPr>
      </w:pPr>
      <w:r>
        <w:rPr>
          <w:rStyle w:val="1"/>
          <w:color w:val="000000"/>
          <w:lang w:val="en-US" w:eastAsia="en-US"/>
        </w:rPr>
        <w:t>Spades take up leaves No better than spoons, And bags full of leaves Are light as balloons.</w:t>
      </w:r>
    </w:p>
    <w:p w:rsidR="000E1D93" w:rsidRPr="00BA048D" w:rsidRDefault="000E1D93">
      <w:pPr>
        <w:pStyle w:val="a4"/>
        <w:shd w:val="clear" w:color="auto" w:fill="auto"/>
        <w:spacing w:after="0" w:line="485" w:lineRule="exact"/>
        <w:ind w:left="3540" w:right="3800" w:firstLine="0"/>
        <w:rPr>
          <w:lang w:val="en-US"/>
        </w:rPr>
      </w:pPr>
      <w:r>
        <w:rPr>
          <w:rStyle w:val="1"/>
          <w:color w:val="000000"/>
          <w:lang w:val="en-US" w:eastAsia="en-US"/>
        </w:rPr>
        <w:t xml:space="preserve">But the mountains </w:t>
      </w:r>
      <w:r>
        <w:rPr>
          <w:rStyle w:val="a5"/>
          <w:color w:val="000000"/>
        </w:rPr>
        <w:t xml:space="preserve">I </w:t>
      </w:r>
      <w:r>
        <w:rPr>
          <w:rStyle w:val="1"/>
          <w:color w:val="000000"/>
          <w:lang w:val="en-US" w:eastAsia="en-US"/>
        </w:rPr>
        <w:t>raise Elude my embrace, Flowing over my arms And into my face.</w:t>
      </w:r>
    </w:p>
    <w:p w:rsidR="000E1D93" w:rsidRDefault="000E1D93">
      <w:pPr>
        <w:pStyle w:val="a8"/>
        <w:framePr w:w="8347" w:wrap="notBeside" w:vAnchor="text" w:hAnchor="text" w:xAlign="center" w:y="1"/>
        <w:shd w:val="clear" w:color="auto" w:fill="auto"/>
        <w:spacing w:line="260" w:lineRule="exact"/>
      </w:pPr>
      <w:r>
        <w:rPr>
          <w:rStyle w:val="a7"/>
          <w:color w:val="000000"/>
          <w:lang w:val="en-US" w:eastAsia="en-US"/>
        </w:rPr>
        <w:t>Ha</w:t>
      </w:r>
      <w:r w:rsidRPr="00BA048D">
        <w:rPr>
          <w:rStyle w:val="a7"/>
          <w:color w:val="000000"/>
          <w:lang w:eastAsia="en-US"/>
        </w:rPr>
        <w:t xml:space="preserve"> </w:t>
      </w:r>
      <w:r>
        <w:rPr>
          <w:rStyle w:val="a7"/>
          <w:color w:val="000000"/>
        </w:rPr>
        <w:t>следующем занятии отрабатываются слова на эту букву со звуками</w:t>
      </w:r>
    </w:p>
    <w:tbl>
      <w:tblPr>
        <w:tblW w:w="0" w:type="auto"/>
        <w:jc w:val="center"/>
        <w:tblLayout w:type="fixed"/>
        <w:tblCellMar>
          <w:left w:w="0" w:type="dxa"/>
          <w:right w:w="0" w:type="dxa"/>
        </w:tblCellMar>
        <w:tblLook w:val="0000" w:firstRow="0" w:lastRow="0" w:firstColumn="0" w:lastColumn="0" w:noHBand="0" w:noVBand="0"/>
      </w:tblPr>
      <w:tblGrid>
        <w:gridCol w:w="1330"/>
        <w:gridCol w:w="1877"/>
        <w:gridCol w:w="1930"/>
        <w:gridCol w:w="1944"/>
        <w:gridCol w:w="1267"/>
      </w:tblGrid>
      <w:tr w:rsidR="000E1D93">
        <w:tblPrEx>
          <w:tblCellMar>
            <w:top w:w="0" w:type="dxa"/>
            <w:left w:w="0" w:type="dxa"/>
            <w:bottom w:w="0" w:type="dxa"/>
            <w:right w:w="0" w:type="dxa"/>
          </w:tblCellMar>
        </w:tblPrEx>
        <w:trPr>
          <w:trHeight w:hRule="exact" w:val="211"/>
          <w:jc w:val="center"/>
        </w:trPr>
        <w:tc>
          <w:tcPr>
            <w:tcW w:w="1330" w:type="dxa"/>
            <w:vMerge w:val="restart"/>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left="40" w:firstLine="0"/>
              <w:jc w:val="left"/>
            </w:pPr>
            <w:r>
              <w:rPr>
                <w:rStyle w:val="12"/>
                <w:color w:val="000000"/>
              </w:rPr>
              <w:t>[a:]</w:t>
            </w:r>
          </w:p>
        </w:tc>
        <w:tc>
          <w:tcPr>
            <w:tcW w:w="1877" w:type="dxa"/>
            <w:vMerge w:val="restart"/>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
                <w:color w:val="000000"/>
              </w:rPr>
              <w:t>[as]</w:t>
            </w:r>
          </w:p>
        </w:tc>
        <w:tc>
          <w:tcPr>
            <w:tcW w:w="1930" w:type="dxa"/>
            <w:tcBorders>
              <w:top w:val="nil"/>
              <w:left w:val="nil"/>
              <w:bottom w:val="nil"/>
              <w:right w:val="nil"/>
            </w:tcBorders>
            <w:shd w:val="clear" w:color="auto" w:fill="FFFFFF"/>
          </w:tcPr>
          <w:p w:rsidR="000E1D93" w:rsidRDefault="000E1D93">
            <w:pPr>
              <w:framePr w:w="8347" w:wrap="notBeside" w:vAnchor="text" w:hAnchor="text" w:xAlign="center" w:y="1"/>
              <w:rPr>
                <w:color w:val="auto"/>
                <w:sz w:val="10"/>
                <w:szCs w:val="10"/>
              </w:rPr>
            </w:pPr>
          </w:p>
        </w:tc>
        <w:tc>
          <w:tcPr>
            <w:tcW w:w="1944" w:type="dxa"/>
            <w:tcBorders>
              <w:top w:val="nil"/>
              <w:left w:val="nil"/>
              <w:bottom w:val="nil"/>
              <w:right w:val="nil"/>
            </w:tcBorders>
            <w:shd w:val="clear" w:color="auto" w:fill="FFFFFF"/>
          </w:tcPr>
          <w:p w:rsidR="000E1D93" w:rsidRDefault="000E1D93">
            <w:pPr>
              <w:framePr w:w="8347" w:wrap="notBeside" w:vAnchor="text" w:hAnchor="text" w:xAlign="center" w:y="1"/>
              <w:rPr>
                <w:color w:val="auto"/>
                <w:sz w:val="10"/>
                <w:szCs w:val="10"/>
              </w:rPr>
            </w:pPr>
          </w:p>
        </w:tc>
        <w:tc>
          <w:tcPr>
            <w:tcW w:w="1267" w:type="dxa"/>
            <w:tcBorders>
              <w:top w:val="nil"/>
              <w:left w:val="nil"/>
              <w:bottom w:val="nil"/>
              <w:right w:val="nil"/>
            </w:tcBorders>
            <w:shd w:val="clear" w:color="auto" w:fill="FFFFFF"/>
          </w:tcPr>
          <w:p w:rsidR="000E1D93" w:rsidRDefault="000E1D93">
            <w:pPr>
              <w:framePr w:w="8347" w:wrap="notBeside" w:vAnchor="text" w:hAnchor="text" w:xAlign="center" w:y="1"/>
              <w:rPr>
                <w:color w:val="auto"/>
                <w:sz w:val="10"/>
                <w:szCs w:val="10"/>
              </w:rPr>
            </w:pPr>
          </w:p>
        </w:tc>
      </w:tr>
      <w:tr w:rsidR="000E1D93">
        <w:tblPrEx>
          <w:tblCellMar>
            <w:top w:w="0" w:type="dxa"/>
            <w:left w:w="0" w:type="dxa"/>
            <w:bottom w:w="0" w:type="dxa"/>
            <w:right w:w="0" w:type="dxa"/>
          </w:tblCellMar>
        </w:tblPrEx>
        <w:trPr>
          <w:trHeight w:hRule="exact" w:val="365"/>
          <w:jc w:val="center"/>
        </w:trPr>
        <w:tc>
          <w:tcPr>
            <w:tcW w:w="1330" w:type="dxa"/>
            <w:vMerge/>
            <w:tcBorders>
              <w:top w:val="nil"/>
              <w:left w:val="nil"/>
              <w:bottom w:val="nil"/>
              <w:right w:val="nil"/>
            </w:tcBorders>
            <w:shd w:val="clear" w:color="auto" w:fill="FFFFFF"/>
          </w:tcPr>
          <w:p w:rsidR="000E1D93" w:rsidRDefault="000E1D93">
            <w:pPr>
              <w:framePr w:w="8347" w:wrap="notBeside" w:vAnchor="text" w:hAnchor="text" w:xAlign="center" w:y="1"/>
              <w:rPr>
                <w:color w:val="auto"/>
                <w:sz w:val="10"/>
                <w:szCs w:val="10"/>
              </w:rPr>
            </w:pPr>
          </w:p>
        </w:tc>
        <w:tc>
          <w:tcPr>
            <w:tcW w:w="1877" w:type="dxa"/>
            <w:vMerge/>
            <w:tcBorders>
              <w:top w:val="nil"/>
              <w:left w:val="nil"/>
              <w:bottom w:val="nil"/>
              <w:right w:val="nil"/>
            </w:tcBorders>
            <w:shd w:val="clear" w:color="auto" w:fill="FFFFFF"/>
          </w:tcPr>
          <w:p w:rsidR="000E1D93" w:rsidRDefault="000E1D93">
            <w:pPr>
              <w:framePr w:w="8347" w:wrap="notBeside" w:vAnchor="text" w:hAnchor="text" w:xAlign="center" w:y="1"/>
              <w:rPr>
                <w:color w:val="auto"/>
                <w:sz w:val="10"/>
                <w:szCs w:val="10"/>
              </w:rPr>
            </w:pPr>
          </w:p>
        </w:tc>
        <w:tc>
          <w:tcPr>
            <w:tcW w:w="19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
                <w:color w:val="000000"/>
              </w:rPr>
              <w:t>[89]</w:t>
            </w:r>
          </w:p>
        </w:tc>
        <w:tc>
          <w:tcPr>
            <w:tcW w:w="1944"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
                <w:color w:val="000000"/>
              </w:rPr>
              <w:t>[a:]</w:t>
            </w:r>
          </w:p>
        </w:tc>
        <w:tc>
          <w:tcPr>
            <w:tcW w:w="126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right="100" w:firstLine="0"/>
              <w:jc w:val="right"/>
            </w:pPr>
            <w:r>
              <w:rPr>
                <w:rStyle w:val="12"/>
                <w:color w:val="000000"/>
              </w:rPr>
              <w:t>[□:]</w:t>
            </w:r>
          </w:p>
        </w:tc>
      </w:tr>
      <w:tr w:rsidR="000E1D93">
        <w:tblPrEx>
          <w:tblCellMar>
            <w:top w:w="0" w:type="dxa"/>
            <w:left w:w="0" w:type="dxa"/>
            <w:bottom w:w="0" w:type="dxa"/>
            <w:right w:w="0" w:type="dxa"/>
          </w:tblCellMar>
        </w:tblPrEx>
        <w:trPr>
          <w:trHeight w:hRule="exact" w:val="490"/>
          <w:jc w:val="center"/>
        </w:trPr>
        <w:tc>
          <w:tcPr>
            <w:tcW w:w="13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left="40" w:firstLine="0"/>
              <w:jc w:val="left"/>
            </w:pPr>
            <w:r>
              <w:rPr>
                <w:rStyle w:val="121"/>
                <w:color w:val="000000"/>
              </w:rPr>
              <w:t>heart</w:t>
            </w:r>
          </w:p>
        </w:tc>
        <w:tc>
          <w:tcPr>
            <w:tcW w:w="187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mat</w:t>
            </w:r>
          </w:p>
        </w:tc>
        <w:tc>
          <w:tcPr>
            <w:tcW w:w="19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pair</w:t>
            </w:r>
          </w:p>
        </w:tc>
        <w:tc>
          <w:tcPr>
            <w:tcW w:w="1944"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grass</w:t>
            </w:r>
          </w:p>
        </w:tc>
        <w:tc>
          <w:tcPr>
            <w:tcW w:w="126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right="100" w:firstLine="0"/>
              <w:jc w:val="right"/>
            </w:pPr>
            <w:r>
              <w:rPr>
                <w:rStyle w:val="121"/>
                <w:color w:val="000000"/>
              </w:rPr>
              <w:t>tall</w:t>
            </w:r>
          </w:p>
        </w:tc>
      </w:tr>
      <w:tr w:rsidR="000E1D93">
        <w:tblPrEx>
          <w:tblCellMar>
            <w:top w:w="0" w:type="dxa"/>
            <w:left w:w="0" w:type="dxa"/>
            <w:bottom w:w="0" w:type="dxa"/>
            <w:right w:w="0" w:type="dxa"/>
          </w:tblCellMar>
        </w:tblPrEx>
        <w:trPr>
          <w:trHeight w:hRule="exact" w:val="466"/>
          <w:jc w:val="center"/>
        </w:trPr>
        <w:tc>
          <w:tcPr>
            <w:tcW w:w="13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left="40" w:firstLine="0"/>
              <w:jc w:val="left"/>
            </w:pPr>
            <w:r>
              <w:rPr>
                <w:rStyle w:val="121"/>
                <w:color w:val="000000"/>
              </w:rPr>
              <w:t>grasp</w:t>
            </w:r>
          </w:p>
        </w:tc>
        <w:tc>
          <w:tcPr>
            <w:tcW w:w="187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sat</w:t>
            </w:r>
          </w:p>
        </w:tc>
        <w:tc>
          <w:tcPr>
            <w:tcW w:w="19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fair</w:t>
            </w:r>
          </w:p>
        </w:tc>
        <w:tc>
          <w:tcPr>
            <w:tcW w:w="1944"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ask</w:t>
            </w:r>
          </w:p>
        </w:tc>
        <w:tc>
          <w:tcPr>
            <w:tcW w:w="126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right="100" w:firstLine="0"/>
              <w:jc w:val="right"/>
            </w:pPr>
            <w:r>
              <w:rPr>
                <w:rStyle w:val="121"/>
                <w:color w:val="000000"/>
              </w:rPr>
              <w:t>salt</w:t>
            </w:r>
          </w:p>
        </w:tc>
      </w:tr>
      <w:tr w:rsidR="000E1D93">
        <w:tblPrEx>
          <w:tblCellMar>
            <w:top w:w="0" w:type="dxa"/>
            <w:left w:w="0" w:type="dxa"/>
            <w:bottom w:w="0" w:type="dxa"/>
            <w:right w:w="0" w:type="dxa"/>
          </w:tblCellMar>
        </w:tblPrEx>
        <w:trPr>
          <w:trHeight w:hRule="exact" w:val="840"/>
          <w:jc w:val="center"/>
        </w:trPr>
        <w:tc>
          <w:tcPr>
            <w:tcW w:w="13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240" w:line="250" w:lineRule="exact"/>
              <w:ind w:left="40" w:firstLine="0"/>
              <w:jc w:val="left"/>
            </w:pPr>
            <w:r>
              <w:rPr>
                <w:rStyle w:val="121"/>
                <w:color w:val="000000"/>
              </w:rPr>
              <w:t>calm</w:t>
            </w:r>
          </w:p>
          <w:p w:rsidR="000E1D93" w:rsidRDefault="000E1D93">
            <w:pPr>
              <w:pStyle w:val="a4"/>
              <w:framePr w:w="8347" w:wrap="notBeside" w:vAnchor="text" w:hAnchor="text" w:xAlign="center" w:y="1"/>
              <w:shd w:val="clear" w:color="auto" w:fill="auto"/>
              <w:spacing w:before="240" w:after="0" w:line="250" w:lineRule="exact"/>
              <w:ind w:left="40" w:firstLine="0"/>
              <w:jc w:val="left"/>
            </w:pPr>
            <w:r>
              <w:rPr>
                <w:rStyle w:val="121"/>
                <w:color w:val="000000"/>
              </w:rPr>
              <w:t>smart</w:t>
            </w:r>
          </w:p>
        </w:tc>
        <w:tc>
          <w:tcPr>
            <w:tcW w:w="187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dad</w:t>
            </w:r>
          </w:p>
        </w:tc>
        <w:tc>
          <w:tcPr>
            <w:tcW w:w="1930"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hair</w:t>
            </w:r>
          </w:p>
        </w:tc>
        <w:tc>
          <w:tcPr>
            <w:tcW w:w="1944"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firstLine="0"/>
              <w:jc w:val="center"/>
            </w:pPr>
            <w:r>
              <w:rPr>
                <w:rStyle w:val="121"/>
                <w:color w:val="000000"/>
              </w:rPr>
              <w:t>task</w:t>
            </w:r>
          </w:p>
        </w:tc>
        <w:tc>
          <w:tcPr>
            <w:tcW w:w="1267" w:type="dxa"/>
            <w:tcBorders>
              <w:top w:val="nil"/>
              <w:left w:val="nil"/>
              <w:bottom w:val="nil"/>
              <w:right w:val="nil"/>
            </w:tcBorders>
            <w:shd w:val="clear" w:color="auto" w:fill="FFFFFF"/>
          </w:tcPr>
          <w:p w:rsidR="000E1D93" w:rsidRDefault="000E1D93">
            <w:pPr>
              <w:pStyle w:val="a4"/>
              <w:framePr w:w="8347" w:wrap="notBeside" w:vAnchor="text" w:hAnchor="text" w:xAlign="center" w:y="1"/>
              <w:shd w:val="clear" w:color="auto" w:fill="auto"/>
              <w:spacing w:after="0" w:line="250" w:lineRule="exact"/>
              <w:ind w:right="100" w:firstLine="0"/>
              <w:jc w:val="right"/>
            </w:pPr>
            <w:r>
              <w:rPr>
                <w:rStyle w:val="121"/>
                <w:color w:val="000000"/>
              </w:rPr>
              <w:t>walk</w:t>
            </w:r>
          </w:p>
        </w:tc>
      </w:tr>
    </w:tbl>
    <w:p w:rsidR="000E1D93" w:rsidRDefault="000E1D93">
      <w:pPr>
        <w:rPr>
          <w:color w:val="auto"/>
          <w:sz w:val="2"/>
          <w:szCs w:val="2"/>
        </w:rPr>
      </w:pPr>
    </w:p>
    <w:p w:rsidR="000E1D93" w:rsidRDefault="000E1D93">
      <w:pPr>
        <w:pStyle w:val="a4"/>
        <w:shd w:val="clear" w:color="auto" w:fill="auto"/>
        <w:spacing w:before="552" w:after="0" w:line="682" w:lineRule="exact"/>
        <w:ind w:left="20" w:firstLine="0"/>
        <w:jc w:val="left"/>
      </w:pPr>
      <w:r>
        <w:rPr>
          <w:rStyle w:val="1"/>
          <w:color w:val="000000"/>
        </w:rPr>
        <w:t xml:space="preserve">Речевая зарядка также способствует улучшению качества звуков: </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You go to school with your friends, don’t you?</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You often walk with your friend after school, don’t you?</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lastRenderedPageBreak/>
        <w:t>Are you fond of watching TV or going to the cinema?</w:t>
      </w:r>
    </w:p>
    <w:p w:rsidR="000E1D93" w:rsidRPr="00BA048D" w:rsidRDefault="000E1D93">
      <w:pPr>
        <w:pStyle w:val="a4"/>
        <w:shd w:val="clear" w:color="auto" w:fill="auto"/>
        <w:spacing w:after="0" w:line="682" w:lineRule="exact"/>
        <w:ind w:left="20" w:firstLine="0"/>
        <w:jc w:val="left"/>
        <w:rPr>
          <w:lang w:val="en-US"/>
        </w:rPr>
      </w:pPr>
      <w:r>
        <w:rPr>
          <w:rStyle w:val="1"/>
          <w:color w:val="000000"/>
          <w:lang w:val="en-US" w:eastAsia="en-US"/>
        </w:rPr>
        <w:t>What useful things does your father teach you?</w:t>
      </w:r>
    </w:p>
    <w:p w:rsidR="000E1D93" w:rsidRDefault="000E1D93">
      <w:pPr>
        <w:pStyle w:val="a4"/>
        <w:shd w:val="clear" w:color="auto" w:fill="auto"/>
        <w:spacing w:after="0" w:line="480" w:lineRule="exact"/>
        <w:ind w:left="20" w:right="20" w:firstLine="340"/>
      </w:pPr>
      <w:r>
        <w:rPr>
          <w:rStyle w:val="1"/>
          <w:color w:val="000000"/>
        </w:rPr>
        <w:t xml:space="preserve">На каждом занятии кружковца темы для речевой беседы меняются. Большое значение придается знанию стихотворений таких авторов как </w:t>
      </w:r>
      <w:r>
        <w:rPr>
          <w:rStyle w:val="1"/>
          <w:color w:val="000000"/>
          <w:lang w:val="en-US" w:eastAsia="en-US"/>
        </w:rPr>
        <w:t>Ogden</w:t>
      </w:r>
      <w:r w:rsidRPr="00BA048D">
        <w:rPr>
          <w:rStyle w:val="1"/>
          <w:color w:val="000000"/>
          <w:lang w:eastAsia="en-US"/>
        </w:rPr>
        <w:t xml:space="preserve"> </w:t>
      </w:r>
      <w:r>
        <w:rPr>
          <w:rStyle w:val="1"/>
          <w:color w:val="000000"/>
          <w:lang w:val="en-US" w:eastAsia="en-US"/>
        </w:rPr>
        <w:t>Nash</w:t>
      </w:r>
      <w:r w:rsidRPr="00BA048D">
        <w:rPr>
          <w:rStyle w:val="1"/>
          <w:color w:val="000000"/>
          <w:lang w:eastAsia="en-US"/>
        </w:rPr>
        <w:t xml:space="preserve">, </w:t>
      </w:r>
      <w:r>
        <w:rPr>
          <w:rStyle w:val="1"/>
          <w:color w:val="000000"/>
          <w:lang w:val="en-US" w:eastAsia="en-US"/>
        </w:rPr>
        <w:t>Robert</w:t>
      </w:r>
      <w:r w:rsidRPr="00BA048D">
        <w:rPr>
          <w:rStyle w:val="1"/>
          <w:color w:val="000000"/>
          <w:lang w:eastAsia="en-US"/>
        </w:rPr>
        <w:t xml:space="preserve"> </w:t>
      </w:r>
      <w:r>
        <w:rPr>
          <w:rStyle w:val="1"/>
          <w:color w:val="000000"/>
          <w:lang w:val="en-US" w:eastAsia="en-US"/>
        </w:rPr>
        <w:t>Bums</w:t>
      </w:r>
      <w:r w:rsidRPr="00BA048D">
        <w:rPr>
          <w:rStyle w:val="1"/>
          <w:color w:val="000000"/>
          <w:lang w:eastAsia="en-US"/>
        </w:rPr>
        <w:t xml:space="preserve">, </w:t>
      </w:r>
      <w:r>
        <w:rPr>
          <w:rStyle w:val="1"/>
          <w:color w:val="000000"/>
          <w:lang w:val="en-US" w:eastAsia="en-US"/>
        </w:rPr>
        <w:t>Pete</w:t>
      </w:r>
      <w:r w:rsidRPr="00BA048D">
        <w:rPr>
          <w:rStyle w:val="1"/>
          <w:color w:val="000000"/>
          <w:lang w:eastAsia="en-US"/>
        </w:rPr>
        <w:t xml:space="preserve"> </w:t>
      </w:r>
      <w:r>
        <w:rPr>
          <w:rStyle w:val="1"/>
          <w:color w:val="000000"/>
          <w:lang w:val="en-US" w:eastAsia="en-US"/>
        </w:rPr>
        <w:t>Seeger</w:t>
      </w:r>
      <w:r w:rsidRPr="00BA048D">
        <w:rPr>
          <w:rStyle w:val="1"/>
          <w:color w:val="000000"/>
          <w:lang w:eastAsia="en-US"/>
        </w:rPr>
        <w:t xml:space="preserve"> </w:t>
      </w:r>
      <w:r>
        <w:rPr>
          <w:rStyle w:val="1"/>
          <w:color w:val="000000"/>
        </w:rPr>
        <w:t>и других. Эти стихотворения используются для проведения и фонетической речевой зарядки и представляют значимость для развития памяти,</w:t>
      </w:r>
    </w:p>
    <w:p w:rsidR="000E1D93" w:rsidRDefault="000E1D93">
      <w:pPr>
        <w:rPr>
          <w:color w:val="auto"/>
        </w:rPr>
      </w:pPr>
    </w:p>
    <w:p w:rsidR="000E1D93" w:rsidRDefault="000E1D93">
      <w:pPr>
        <w:pStyle w:val="a4"/>
        <w:shd w:val="clear" w:color="auto" w:fill="auto"/>
        <w:spacing w:after="360" w:line="485" w:lineRule="exact"/>
        <w:ind w:left="20" w:right="20" w:firstLine="340"/>
      </w:pPr>
      <w:r>
        <w:rPr>
          <w:rStyle w:val="1"/>
          <w:color w:val="000000"/>
        </w:rPr>
        <w:t xml:space="preserve">Для кружковцев представляло интерес стихотворение </w:t>
      </w:r>
      <w:r>
        <w:rPr>
          <w:rStyle w:val="1"/>
          <w:color w:val="000000"/>
          <w:lang w:val="en-US" w:eastAsia="en-US"/>
        </w:rPr>
        <w:t>Friendship</w:t>
      </w:r>
      <w:r w:rsidRPr="00BA048D">
        <w:rPr>
          <w:rStyle w:val="1"/>
          <w:color w:val="000000"/>
          <w:lang w:eastAsia="en-US"/>
        </w:rPr>
        <w:t xml:space="preserve"> </w:t>
      </w:r>
      <w:r>
        <w:rPr>
          <w:rStyle w:val="1"/>
          <w:color w:val="000000"/>
          <w:lang w:val="en-US" w:eastAsia="en-US"/>
        </w:rPr>
        <w:t>by</w:t>
      </w:r>
      <w:r w:rsidRPr="00BA048D">
        <w:rPr>
          <w:rStyle w:val="1"/>
          <w:color w:val="000000"/>
          <w:lang w:eastAsia="en-US"/>
        </w:rPr>
        <w:t xml:space="preserve"> </w:t>
      </w:r>
      <w:r>
        <w:rPr>
          <w:rStyle w:val="1"/>
          <w:color w:val="000000"/>
          <w:lang w:val="en-US" w:eastAsia="en-US"/>
        </w:rPr>
        <w:t>Ogden</w:t>
      </w:r>
      <w:r w:rsidRPr="00BA048D">
        <w:rPr>
          <w:rStyle w:val="1"/>
          <w:color w:val="000000"/>
          <w:lang w:eastAsia="en-US"/>
        </w:rPr>
        <w:t xml:space="preserve"> </w:t>
      </w:r>
      <w:r>
        <w:rPr>
          <w:rStyle w:val="1"/>
          <w:color w:val="000000"/>
          <w:lang w:val="en-US" w:eastAsia="en-US"/>
        </w:rPr>
        <w:t>Nash</w:t>
      </w:r>
      <w:r w:rsidRPr="00BA048D">
        <w:rPr>
          <w:rStyle w:val="1"/>
          <w:color w:val="000000"/>
          <w:lang w:eastAsia="en-US"/>
        </w:rPr>
        <w:t>.</w:t>
      </w:r>
    </w:p>
    <w:p w:rsidR="000E1D93" w:rsidRPr="00BA048D" w:rsidRDefault="000E1D93">
      <w:pPr>
        <w:pStyle w:val="410"/>
        <w:keepNext/>
        <w:keepLines/>
        <w:shd w:val="clear" w:color="auto" w:fill="auto"/>
        <w:spacing w:before="0" w:after="182" w:line="260" w:lineRule="exact"/>
        <w:ind w:left="3880"/>
        <w:rPr>
          <w:lang w:val="en-US"/>
        </w:rPr>
      </w:pPr>
      <w:bookmarkStart w:id="1" w:name="bookmark1"/>
      <w:r>
        <w:rPr>
          <w:rStyle w:val="42"/>
          <w:b/>
          <w:bCs/>
          <w:color w:val="000000"/>
          <w:lang w:val="en-US" w:eastAsia="en-US"/>
        </w:rPr>
        <w:t>«Friendship»</w:t>
      </w:r>
      <w:bookmarkEnd w:id="1"/>
    </w:p>
    <w:p w:rsidR="000E1D93" w:rsidRPr="00BA048D" w:rsidRDefault="000E1D93">
      <w:pPr>
        <w:pStyle w:val="a4"/>
        <w:shd w:val="clear" w:color="auto" w:fill="auto"/>
        <w:spacing w:after="0" w:line="485" w:lineRule="exact"/>
        <w:ind w:right="100" w:firstLine="0"/>
        <w:jc w:val="center"/>
        <w:rPr>
          <w:lang w:val="en-US"/>
        </w:rPr>
      </w:pPr>
      <w:r>
        <w:rPr>
          <w:rStyle w:val="1"/>
          <w:color w:val="000000"/>
          <w:lang w:val="en-US" w:eastAsia="en-US"/>
        </w:rPr>
        <w:t>To keep your marriage brimming,</w:t>
      </w:r>
    </w:p>
    <w:p w:rsidR="000E1D93" w:rsidRPr="00BA048D" w:rsidRDefault="000E1D93">
      <w:pPr>
        <w:pStyle w:val="a4"/>
        <w:shd w:val="clear" w:color="auto" w:fill="auto"/>
        <w:spacing w:after="0" w:line="485" w:lineRule="exact"/>
        <w:ind w:right="100" w:firstLine="0"/>
        <w:jc w:val="center"/>
        <w:rPr>
          <w:lang w:val="en-US"/>
        </w:rPr>
      </w:pPr>
      <w:r>
        <w:rPr>
          <w:rStyle w:val="1"/>
          <w:color w:val="000000"/>
          <w:lang w:val="en-US" w:eastAsia="en-US"/>
        </w:rPr>
        <w:t>With love and loving cup,</w:t>
      </w:r>
    </w:p>
    <w:p w:rsidR="000E1D93" w:rsidRPr="00BA048D" w:rsidRDefault="000E1D93">
      <w:pPr>
        <w:pStyle w:val="a4"/>
        <w:shd w:val="clear" w:color="auto" w:fill="auto"/>
        <w:spacing w:after="0" w:line="485" w:lineRule="exact"/>
        <w:ind w:right="100" w:firstLine="0"/>
        <w:jc w:val="center"/>
        <w:rPr>
          <w:lang w:val="en-US"/>
        </w:rPr>
      </w:pPr>
      <w:r>
        <w:rPr>
          <w:rStyle w:val="1"/>
          <w:color w:val="000000"/>
          <w:lang w:val="en-US" w:eastAsia="en-US"/>
        </w:rPr>
        <w:t>Whenever you’re wrong, admit it;</w:t>
      </w:r>
    </w:p>
    <w:p w:rsidR="000E1D93" w:rsidRPr="00BA048D" w:rsidRDefault="000E1D93">
      <w:pPr>
        <w:pStyle w:val="a4"/>
        <w:shd w:val="clear" w:color="auto" w:fill="auto"/>
        <w:spacing w:after="0" w:line="485" w:lineRule="exact"/>
        <w:ind w:right="100" w:firstLine="0"/>
        <w:jc w:val="center"/>
        <w:rPr>
          <w:lang w:val="en-US"/>
        </w:rPr>
        <w:sectPr w:rsidR="000E1D93" w:rsidRPr="00BA048D">
          <w:pgSz w:w="11909" w:h="16838"/>
          <w:pgMar w:top="1005" w:right="744" w:bottom="880" w:left="1085" w:header="0" w:footer="3" w:gutter="0"/>
          <w:cols w:space="720"/>
          <w:noEndnote/>
          <w:docGrid w:linePitch="360"/>
        </w:sectPr>
      </w:pPr>
      <w:r>
        <w:rPr>
          <w:rStyle w:val="1"/>
          <w:color w:val="000000"/>
          <w:lang w:val="en-US" w:eastAsia="en-US"/>
        </w:rPr>
        <w:t>Whenever you’re right, shut up.</w:t>
      </w:r>
    </w:p>
    <w:p w:rsidR="000E1D93" w:rsidRDefault="000E1D93">
      <w:pPr>
        <w:pStyle w:val="11"/>
        <w:framePr w:w="9197" w:wrap="notBeside" w:vAnchor="text" w:hAnchor="text" w:xAlign="center" w:y="1"/>
        <w:shd w:val="clear" w:color="auto" w:fill="auto"/>
        <w:spacing w:line="250" w:lineRule="exact"/>
      </w:pPr>
      <w:r>
        <w:rPr>
          <w:rStyle w:val="a9"/>
          <w:b/>
          <w:bCs/>
          <w:color w:val="000000"/>
        </w:rPr>
        <w:lastRenderedPageBreak/>
        <w:t>На звуки, отсутствующие в русском языке:</w:t>
      </w:r>
    </w:p>
    <w:tbl>
      <w:tblPr>
        <w:tblW w:w="0" w:type="auto"/>
        <w:jc w:val="center"/>
        <w:tblLayout w:type="fixed"/>
        <w:tblCellMar>
          <w:left w:w="0" w:type="dxa"/>
          <w:right w:w="0" w:type="dxa"/>
        </w:tblCellMar>
        <w:tblLook w:val="0000" w:firstRow="0" w:lastRow="0" w:firstColumn="0" w:lastColumn="0" w:noHBand="0" w:noVBand="0"/>
      </w:tblPr>
      <w:tblGrid>
        <w:gridCol w:w="1142"/>
        <w:gridCol w:w="1661"/>
        <w:gridCol w:w="1814"/>
        <w:gridCol w:w="1354"/>
        <w:gridCol w:w="1656"/>
        <w:gridCol w:w="1570"/>
      </w:tblGrid>
      <w:tr w:rsidR="000E1D93">
        <w:tblPrEx>
          <w:tblCellMar>
            <w:top w:w="0" w:type="dxa"/>
            <w:left w:w="0" w:type="dxa"/>
            <w:bottom w:w="0" w:type="dxa"/>
            <w:right w:w="0" w:type="dxa"/>
          </w:tblCellMar>
        </w:tblPrEx>
        <w:trPr>
          <w:trHeight w:hRule="exact" w:val="475"/>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rStyle w:val="2pt"/>
                <w:color w:val="000000"/>
              </w:rPr>
              <w:t>[ai]</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rStyle w:val="2pt"/>
                <w:color w:val="000000"/>
              </w:rPr>
              <w:t>[ou]</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rStyle w:val="2pt"/>
                <w:color w:val="000000"/>
                <w:lang w:val="ru-RU" w:eastAsia="ru-RU"/>
              </w:rPr>
              <w:t>[э:]</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rStyle w:val="2pt"/>
                <w:color w:val="000000"/>
              </w:rPr>
              <w:t>[ei]</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rStyle w:val="2pt"/>
                <w:color w:val="000000"/>
              </w:rPr>
              <w:t>[a:]</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rStyle w:val="2pt"/>
                <w:color w:val="000000"/>
              </w:rPr>
              <w:t>[ tb]</w:t>
            </w:r>
          </w:p>
        </w:tc>
      </w:tr>
      <w:tr w:rsidR="000E1D93">
        <w:tblPrEx>
          <w:tblCellMar>
            <w:top w:w="0" w:type="dxa"/>
            <w:left w:w="0" w:type="dxa"/>
            <w:bottom w:w="0" w:type="dxa"/>
            <w:right w:w="0" w:type="dxa"/>
          </w:tblCellMar>
        </w:tblPrEx>
        <w:trPr>
          <w:trHeight w:hRule="exact" w:val="533"/>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Child</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Sew</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Law</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color w:val="000000"/>
                <w:lang w:val="en-US" w:eastAsia="en-US"/>
              </w:rPr>
              <w:t>Play</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Raft</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Picture</w:t>
            </w:r>
          </w:p>
        </w:tc>
      </w:tr>
      <w:tr w:rsidR="000E1D93">
        <w:tblPrEx>
          <w:tblCellMar>
            <w:top w:w="0" w:type="dxa"/>
            <w:left w:w="0" w:type="dxa"/>
            <w:bottom w:w="0" w:type="dxa"/>
            <w:right w:w="0" w:type="dxa"/>
          </w:tblCellMar>
        </w:tblPrEx>
        <w:trPr>
          <w:trHeight w:hRule="exact" w:val="576"/>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Mild</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Sow</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Form</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color w:val="000000"/>
                <w:lang w:val="en-US" w:eastAsia="en-US"/>
              </w:rPr>
              <w:t>Reign</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Father</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Departure</w:t>
            </w:r>
          </w:p>
        </w:tc>
      </w:tr>
      <w:tr w:rsidR="000E1D93">
        <w:tblPrEx>
          <w:tblCellMar>
            <w:top w:w="0" w:type="dxa"/>
            <w:left w:w="0" w:type="dxa"/>
            <w:bottom w:w="0" w:type="dxa"/>
            <w:right w:w="0" w:type="dxa"/>
          </w:tblCellMar>
        </w:tblPrEx>
        <w:trPr>
          <w:trHeight w:hRule="exact" w:val="542"/>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Wild</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No</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Exhausted</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color w:val="000000"/>
                <w:lang w:val="en-US" w:eastAsia="en-US"/>
              </w:rPr>
              <w:t>Fate</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Dark</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Mixture</w:t>
            </w:r>
          </w:p>
        </w:tc>
      </w:tr>
      <w:tr w:rsidR="000E1D93">
        <w:tblPrEx>
          <w:tblCellMar>
            <w:top w:w="0" w:type="dxa"/>
            <w:left w:w="0" w:type="dxa"/>
            <w:bottom w:w="0" w:type="dxa"/>
            <w:right w:w="0" w:type="dxa"/>
          </w:tblCellMar>
        </w:tblPrEx>
        <w:trPr>
          <w:trHeight w:hRule="exact" w:val="566"/>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Mind</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Slone</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Ought</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color w:val="000000"/>
                <w:lang w:val="en-US" w:eastAsia="en-US"/>
              </w:rPr>
              <w:t>Grey</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Path</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Culture</w:t>
            </w:r>
          </w:p>
        </w:tc>
      </w:tr>
      <w:tr w:rsidR="000E1D93">
        <w:tblPrEx>
          <w:tblCellMar>
            <w:top w:w="0" w:type="dxa"/>
            <w:left w:w="0" w:type="dxa"/>
            <w:bottom w:w="0" w:type="dxa"/>
            <w:right w:w="0" w:type="dxa"/>
          </w:tblCellMar>
        </w:tblPrEx>
        <w:trPr>
          <w:trHeight w:hRule="exact" w:val="552"/>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Kind</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Throw</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More</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color w:val="000000"/>
                <w:lang w:val="en-US" w:eastAsia="en-US"/>
              </w:rPr>
              <w:t>Eight</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Rather</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Structure</w:t>
            </w:r>
          </w:p>
        </w:tc>
      </w:tr>
      <w:tr w:rsidR="000E1D93">
        <w:tblPrEx>
          <w:tblCellMar>
            <w:top w:w="0" w:type="dxa"/>
            <w:left w:w="0" w:type="dxa"/>
            <w:bottom w:w="0" w:type="dxa"/>
            <w:right w:w="0" w:type="dxa"/>
          </w:tblCellMar>
        </w:tblPrEx>
        <w:trPr>
          <w:trHeight w:hRule="exact" w:val="547"/>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Blind</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Bowl</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Warm</w:t>
            </w:r>
          </w:p>
        </w:tc>
        <w:tc>
          <w:tcPr>
            <w:tcW w:w="135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240" w:firstLine="0"/>
              <w:jc w:val="left"/>
            </w:pPr>
            <w:r>
              <w:rPr>
                <w:color w:val="000000"/>
                <w:lang w:val="en-US" w:eastAsia="en-US"/>
              </w:rPr>
              <w:t>Great</w:t>
            </w: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Plant</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Furniture</w:t>
            </w:r>
          </w:p>
        </w:tc>
      </w:tr>
      <w:tr w:rsidR="000E1D93">
        <w:tblPrEx>
          <w:tblCellMar>
            <w:top w:w="0" w:type="dxa"/>
            <w:left w:w="0" w:type="dxa"/>
            <w:bottom w:w="0" w:type="dxa"/>
            <w:right w:w="0" w:type="dxa"/>
          </w:tblCellMar>
        </w:tblPrEx>
        <w:trPr>
          <w:trHeight w:hRule="exact" w:val="576"/>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Quiet</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Toe</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Always</w:t>
            </w:r>
          </w:p>
        </w:tc>
        <w:tc>
          <w:tcPr>
            <w:tcW w:w="1354" w:type="dxa"/>
            <w:tcBorders>
              <w:top w:val="nil"/>
              <w:left w:val="nil"/>
              <w:bottom w:val="nil"/>
              <w:right w:val="nil"/>
            </w:tcBorders>
            <w:shd w:val="clear" w:color="auto" w:fill="FFFFFF"/>
          </w:tcPr>
          <w:p w:rsidR="000E1D93" w:rsidRDefault="000E1D93">
            <w:pPr>
              <w:framePr w:w="9197" w:wrap="notBeside" w:vAnchor="text" w:hAnchor="text" w:xAlign="center" w:y="1"/>
              <w:rPr>
                <w:color w:val="auto"/>
                <w:sz w:val="10"/>
                <w:szCs w:val="10"/>
              </w:rPr>
            </w:pP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Grass</w:t>
            </w:r>
          </w:p>
        </w:tc>
        <w:tc>
          <w:tcPr>
            <w:tcW w:w="1570"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Fixture</w:t>
            </w:r>
          </w:p>
        </w:tc>
      </w:tr>
      <w:tr w:rsidR="000E1D93">
        <w:tblPrEx>
          <w:tblCellMar>
            <w:top w:w="0" w:type="dxa"/>
            <w:left w:w="0" w:type="dxa"/>
            <w:bottom w:w="0" w:type="dxa"/>
            <w:right w:w="0" w:type="dxa"/>
          </w:tblCellMar>
        </w:tblPrEx>
        <w:trPr>
          <w:trHeight w:hRule="exact" w:val="446"/>
          <w:jc w:val="center"/>
        </w:trPr>
        <w:tc>
          <w:tcPr>
            <w:tcW w:w="1142"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0" w:firstLine="0"/>
              <w:jc w:val="left"/>
            </w:pPr>
            <w:r>
              <w:rPr>
                <w:color w:val="000000"/>
                <w:lang w:val="en-US" w:eastAsia="en-US"/>
              </w:rPr>
              <w:t>Quire</w:t>
            </w:r>
          </w:p>
        </w:tc>
        <w:tc>
          <w:tcPr>
            <w:tcW w:w="1661"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Cold</w:t>
            </w:r>
          </w:p>
        </w:tc>
        <w:tc>
          <w:tcPr>
            <w:tcW w:w="1814"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left="440" w:firstLine="0"/>
              <w:jc w:val="left"/>
            </w:pPr>
            <w:r>
              <w:rPr>
                <w:color w:val="000000"/>
                <w:lang w:val="en-US" w:eastAsia="en-US"/>
              </w:rPr>
              <w:t>Flaw</w:t>
            </w:r>
          </w:p>
        </w:tc>
        <w:tc>
          <w:tcPr>
            <w:tcW w:w="1354" w:type="dxa"/>
            <w:tcBorders>
              <w:top w:val="nil"/>
              <w:left w:val="nil"/>
              <w:bottom w:val="nil"/>
              <w:right w:val="nil"/>
            </w:tcBorders>
            <w:shd w:val="clear" w:color="auto" w:fill="FFFFFF"/>
          </w:tcPr>
          <w:p w:rsidR="000E1D93" w:rsidRDefault="000E1D93">
            <w:pPr>
              <w:framePr w:w="9197" w:wrap="notBeside" w:vAnchor="text" w:hAnchor="text" w:xAlign="center" w:y="1"/>
              <w:rPr>
                <w:color w:val="auto"/>
                <w:sz w:val="10"/>
                <w:szCs w:val="10"/>
              </w:rPr>
            </w:pPr>
          </w:p>
        </w:tc>
        <w:tc>
          <w:tcPr>
            <w:tcW w:w="1656" w:type="dxa"/>
            <w:tcBorders>
              <w:top w:val="nil"/>
              <w:left w:val="nil"/>
              <w:bottom w:val="nil"/>
              <w:right w:val="nil"/>
            </w:tcBorders>
            <w:shd w:val="clear" w:color="auto" w:fill="FFFFFF"/>
          </w:tcPr>
          <w:p w:rsidR="000E1D93" w:rsidRDefault="000E1D93">
            <w:pPr>
              <w:pStyle w:val="a4"/>
              <w:framePr w:w="9197" w:wrap="notBeside" w:vAnchor="text" w:hAnchor="text" w:xAlign="center" w:y="1"/>
              <w:shd w:val="clear" w:color="auto" w:fill="auto"/>
              <w:spacing w:after="0" w:line="260" w:lineRule="exact"/>
              <w:ind w:firstLine="0"/>
              <w:jc w:val="center"/>
            </w:pPr>
            <w:r>
              <w:rPr>
                <w:color w:val="000000"/>
                <w:lang w:val="en-US" w:eastAsia="en-US"/>
              </w:rPr>
              <w:t>Clerk</w:t>
            </w:r>
          </w:p>
        </w:tc>
        <w:tc>
          <w:tcPr>
            <w:tcW w:w="1570" w:type="dxa"/>
            <w:tcBorders>
              <w:top w:val="nil"/>
              <w:left w:val="nil"/>
              <w:bottom w:val="nil"/>
              <w:right w:val="nil"/>
            </w:tcBorders>
            <w:shd w:val="clear" w:color="auto" w:fill="FFFFFF"/>
          </w:tcPr>
          <w:p w:rsidR="000E1D93" w:rsidRDefault="000E1D93">
            <w:pPr>
              <w:framePr w:w="9197" w:wrap="notBeside" w:vAnchor="text" w:hAnchor="text" w:xAlign="center" w:y="1"/>
              <w:rPr>
                <w:color w:val="auto"/>
                <w:sz w:val="10"/>
                <w:szCs w:val="10"/>
              </w:rPr>
            </w:pPr>
          </w:p>
        </w:tc>
      </w:tr>
    </w:tbl>
    <w:p w:rsidR="000E1D93" w:rsidRDefault="000E1D93">
      <w:pPr>
        <w:rPr>
          <w:color w:val="auto"/>
          <w:sz w:val="2"/>
          <w:szCs w:val="2"/>
        </w:rPr>
      </w:pPr>
    </w:p>
    <w:p w:rsidR="000E1D93" w:rsidRDefault="000E1D93">
      <w:pPr>
        <w:pStyle w:val="a4"/>
        <w:shd w:val="clear" w:color="auto" w:fill="auto"/>
        <w:spacing w:before="908" w:after="165" w:line="260" w:lineRule="exact"/>
        <w:ind w:left="40" w:firstLine="0"/>
        <w:jc w:val="left"/>
      </w:pPr>
      <w:r>
        <w:rPr>
          <w:rStyle w:val="1"/>
          <w:color w:val="000000"/>
        </w:rPr>
        <w:t xml:space="preserve">Также фонетические таблицы включают и слвва и звуки </w:t>
      </w:r>
      <w:r>
        <w:rPr>
          <w:rStyle w:val="2pt1"/>
          <w:color w:val="000000"/>
          <w:lang w:val="ru-RU" w:eastAsia="ru-RU"/>
        </w:rPr>
        <w:t xml:space="preserve">[б], [0], [г], </w:t>
      </w:r>
      <w:r w:rsidRPr="00BA048D">
        <w:rPr>
          <w:rStyle w:val="2pt1"/>
          <w:color w:val="000000"/>
          <w:lang w:val="ru-RU"/>
        </w:rPr>
        <w:t>[</w:t>
      </w:r>
      <w:r>
        <w:rPr>
          <w:rStyle w:val="2pt1"/>
          <w:color w:val="000000"/>
        </w:rPr>
        <w:t>w</w:t>
      </w:r>
      <w:r w:rsidRPr="00BA048D">
        <w:rPr>
          <w:rStyle w:val="2pt1"/>
          <w:color w:val="000000"/>
          <w:lang w:val="ru-RU"/>
        </w:rPr>
        <w:t>]</w:t>
      </w:r>
    </w:p>
    <w:p w:rsidR="000E1D93" w:rsidRPr="00BA048D" w:rsidRDefault="000E1D93">
      <w:pPr>
        <w:pStyle w:val="a4"/>
        <w:shd w:val="clear" w:color="auto" w:fill="auto"/>
        <w:spacing w:after="203" w:line="260" w:lineRule="exact"/>
        <w:ind w:left="40" w:firstLine="0"/>
        <w:jc w:val="left"/>
        <w:rPr>
          <w:lang w:val="en-US"/>
        </w:rPr>
      </w:pPr>
      <w:r>
        <w:rPr>
          <w:rStyle w:val="2pt1"/>
          <w:color w:val="000000"/>
        </w:rPr>
        <w:t>[i:],[»].[kju],[v],[f].[ja:].[n]-</w:t>
      </w:r>
    </w:p>
    <w:p w:rsidR="000E1D93" w:rsidRPr="00BA048D" w:rsidRDefault="000E1D93">
      <w:pPr>
        <w:rPr>
          <w:color w:val="auto"/>
          <w:lang w:val="en-US"/>
        </w:rPr>
      </w:pPr>
    </w:p>
    <w:p w:rsidR="000E1D93" w:rsidRPr="00BA048D" w:rsidRDefault="000E1D93">
      <w:pPr>
        <w:rPr>
          <w:color w:val="auto"/>
          <w:lang w:val="en-US"/>
        </w:rPr>
      </w:pPr>
    </w:p>
    <w:p w:rsidR="000E1D93" w:rsidRPr="00BA048D" w:rsidRDefault="000E1D93">
      <w:pPr>
        <w:rPr>
          <w:color w:val="auto"/>
          <w:lang w:val="en-US"/>
        </w:rPr>
      </w:pPr>
    </w:p>
    <w:p w:rsidR="000E1D93" w:rsidRPr="00BA048D" w:rsidRDefault="000E1D93">
      <w:pPr>
        <w:rPr>
          <w:color w:val="auto"/>
          <w:lang w:val="en-US"/>
        </w:rPr>
      </w:pPr>
    </w:p>
    <w:p w:rsidR="000E1D93" w:rsidRPr="00BA048D" w:rsidRDefault="00425A23">
      <w:pPr>
        <w:pStyle w:val="a4"/>
        <w:shd w:val="clear" w:color="auto" w:fill="auto"/>
        <w:spacing w:after="0" w:line="260" w:lineRule="exact"/>
        <w:ind w:left="40" w:firstLine="0"/>
        <w:jc w:val="left"/>
        <w:rPr>
          <w:lang w:val="en-US"/>
        </w:rPr>
        <w:sectPr w:rsidR="000E1D93" w:rsidRPr="00BA048D">
          <w:headerReference w:type="even" r:id="rId10"/>
          <w:footerReference w:type="default" r:id="rId11"/>
          <w:pgSz w:w="11909" w:h="16838"/>
          <w:pgMar w:top="1005" w:right="744" w:bottom="880" w:left="1085" w:header="0" w:footer="3" w:gutter="0"/>
          <w:cols w:space="720"/>
          <w:noEndnote/>
          <w:titlePg/>
          <w:docGrid w:linePitch="360"/>
        </w:sectPr>
      </w:pPr>
      <w:r>
        <w:rPr>
          <w:noProof/>
        </w:rPr>
        <mc:AlternateContent>
          <mc:Choice Requires="wps">
            <w:drawing>
              <wp:anchor distT="0" distB="0" distL="63500" distR="63500" simplePos="0" relativeHeight="251685888" behindDoc="1" locked="0" layoutInCell="1" allowOverlap="1">
                <wp:simplePos x="0" y="0"/>
                <wp:positionH relativeFrom="margin">
                  <wp:posOffset>3716020</wp:posOffset>
                </wp:positionH>
                <wp:positionV relativeFrom="paragraph">
                  <wp:posOffset>0</wp:posOffset>
                </wp:positionV>
                <wp:extent cx="709295" cy="152400"/>
                <wp:effectExtent l="1270" t="0" r="3810" b="0"/>
                <wp:wrapSquare wrapText="bothSides"/>
                <wp:docPr id="1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240" w:lineRule="exact"/>
                              <w:ind w:left="100" w:firstLine="0"/>
                              <w:jc w:val="left"/>
                            </w:pPr>
                            <w:r>
                              <w:rPr>
                                <w:rStyle w:val="Exact"/>
                                <w:color w:val="000000"/>
                                <w:spacing w:val="0"/>
                                <w:sz w:val="24"/>
                                <w:szCs w:val="24"/>
                              </w:rPr>
                              <w:t>Prefixes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2" o:spid="_x0000_s1083" type="#_x0000_t202" style="position:absolute;left:0;text-align:left;margin-left:292.6pt;margin-top:0;width:55.85pt;height:12pt;z-index:-2516305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" filled="f" stroked="f">
                <v:textbox style="mso-fit-shape-to-text:t" inset="0,0,0,0">
                  <w:txbxContent>
                    <w:p w:rsidR="000E1D93" w:rsidRDefault="000E1D93">
                      <w:pPr>
                        <w:pStyle w:val="a4"/>
                        <w:shd w:val="clear" w:color="auto" w:fill="auto"/>
                        <w:spacing w:after="0" w:line="240" w:lineRule="exact"/>
                        <w:ind w:left="100" w:firstLine="0"/>
                        <w:jc w:val="left"/>
                      </w:pPr>
                      <w:r>
                        <w:rPr>
                          <w:rStyle w:val="Exact"/>
                          <w:color w:val="000000"/>
                          <w:spacing w:val="0"/>
                          <w:sz w:val="24"/>
                          <w:szCs w:val="24"/>
                        </w:rPr>
                        <w:t>Prefixes</w:t>
                      </w:r>
                    </w:p>
                  </w:txbxContent>
                </v:textbox>
                <w10:wrap type="square" anchorx="margin"/>
              </v:shape>
            </w:pict>
          </mc:Fallback>
        </mc:AlternateContent>
      </w:r>
      <w:r w:rsidR="000E1D93">
        <w:rPr>
          <w:rStyle w:val="1"/>
          <w:color w:val="000000"/>
          <w:lang w:val="en-US" w:eastAsia="en-US"/>
        </w:rPr>
        <w:t>Suffixes</w:t>
      </w:r>
    </w:p>
    <w:p w:rsidR="000E1D93" w:rsidRPr="00BA048D" w:rsidRDefault="000E1D93">
      <w:pPr>
        <w:spacing w:before="53" w:after="53" w:line="240" w:lineRule="exact"/>
        <w:rPr>
          <w:color w:val="auto"/>
          <w:sz w:val="19"/>
          <w:szCs w:val="19"/>
          <w:lang w:val="en-US"/>
        </w:rPr>
      </w:pPr>
    </w:p>
    <w:p w:rsidR="000E1D93" w:rsidRPr="00BA048D" w:rsidRDefault="000E1D93">
      <w:pPr>
        <w:rPr>
          <w:color w:val="auto"/>
          <w:sz w:val="2"/>
          <w:szCs w:val="2"/>
          <w:lang w:val="en-US"/>
        </w:rPr>
        <w:sectPr w:rsidR="000E1D93" w:rsidRPr="00BA048D">
          <w:type w:val="continuous"/>
          <w:pgSz w:w="11909" w:h="16838"/>
          <w:pgMar w:top="0" w:right="0" w:bottom="0" w:left="0" w:header="0" w:footer="3" w:gutter="0"/>
          <w:cols w:space="720"/>
          <w:noEndnote/>
          <w:docGrid w:linePitch="360"/>
        </w:sectPr>
      </w:pPr>
    </w:p>
    <w:p w:rsidR="000E1D93" w:rsidRPr="00BA048D" w:rsidRDefault="00425A23">
      <w:pPr>
        <w:rPr>
          <w:color w:val="auto"/>
          <w:sz w:val="2"/>
          <w:szCs w:val="2"/>
          <w:lang w:val="en-US"/>
        </w:rPr>
      </w:pPr>
      <w:r>
        <w:rPr>
          <w:noProof/>
        </w:rPr>
        <w:lastRenderedPageBreak/>
        <mc:AlternateContent>
          <mc:Choice Requires="wps">
            <w:drawing>
              <wp:anchor distT="0" distB="0" distL="63500" distR="63500" simplePos="0" relativeHeight="251686912" behindDoc="1" locked="0" layoutInCell="1" allowOverlap="1">
                <wp:simplePos x="0" y="0"/>
                <wp:positionH relativeFrom="margin">
                  <wp:posOffset>1871980</wp:posOffset>
                </wp:positionH>
                <wp:positionV relativeFrom="paragraph">
                  <wp:posOffset>1270</wp:posOffset>
                </wp:positionV>
                <wp:extent cx="958850" cy="3183255"/>
                <wp:effectExtent l="0" t="1270" r="0" b="0"/>
                <wp:wrapSquare wrapText="bothSides"/>
                <wp:docPr id="14"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318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557" w:lineRule="exact"/>
                              <w:ind w:left="120" w:firstLine="0"/>
                              <w:jc w:val="left"/>
                            </w:pPr>
                            <w:r>
                              <w:rPr>
                                <w:rStyle w:val="Exact"/>
                                <w:color w:val="000000"/>
                                <w:spacing w:val="0"/>
                                <w:sz w:val="24"/>
                                <w:szCs w:val="24"/>
                              </w:rPr>
                              <w:t>Healthy</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Childless</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Heroic</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Continental</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Helpful</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Keeper</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Counting</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Invention</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Illness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3" o:spid="_x0000_s1084" type="#_x0000_t202" style="position:absolute;margin-left:147.4pt;margin-top:.1pt;width:75.5pt;height:250.65pt;z-index:-2516295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" filled="f" stroked="f">
                <v:textbox style="mso-fit-shape-to-text:t" inset="0,0,0,0">
                  <w:txbxContent>
                    <w:p w:rsidR="000E1D93" w:rsidRDefault="000E1D93">
                      <w:pPr>
                        <w:pStyle w:val="a4"/>
                        <w:shd w:val="clear" w:color="auto" w:fill="auto"/>
                        <w:spacing w:after="0" w:line="557" w:lineRule="exact"/>
                        <w:ind w:left="120" w:firstLine="0"/>
                        <w:jc w:val="left"/>
                      </w:pPr>
                      <w:r>
                        <w:rPr>
                          <w:rStyle w:val="Exact"/>
                          <w:color w:val="000000"/>
                          <w:spacing w:val="0"/>
                          <w:sz w:val="24"/>
                          <w:szCs w:val="24"/>
                        </w:rPr>
                        <w:t>Healthy</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Childless</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Heroic</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Continental</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Helpful</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Keeper</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Counting</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Invention</w:t>
                      </w:r>
                    </w:p>
                    <w:p w:rsidR="000E1D93" w:rsidRDefault="000E1D93">
                      <w:pPr>
                        <w:pStyle w:val="a4"/>
                        <w:shd w:val="clear" w:color="auto" w:fill="auto"/>
                        <w:spacing w:after="0" w:line="557" w:lineRule="exact"/>
                        <w:ind w:left="120" w:firstLine="0"/>
                        <w:jc w:val="left"/>
                      </w:pPr>
                      <w:r>
                        <w:rPr>
                          <w:rStyle w:val="Exact"/>
                          <w:color w:val="000000"/>
                          <w:spacing w:val="0"/>
                          <w:sz w:val="24"/>
                          <w:szCs w:val="24"/>
                        </w:rPr>
                        <w:t>Illness</w:t>
                      </w:r>
                    </w:p>
                  </w:txbxContent>
                </v:textbox>
                <w10:wrap type="square" anchorx="margin"/>
              </v:shape>
            </w:pict>
          </mc:Fallback>
        </mc:AlternateContent>
      </w:r>
    </w:p>
    <w:p w:rsidR="000E1D93" w:rsidRPr="00BA048D" w:rsidRDefault="000E1D93">
      <w:pPr>
        <w:pStyle w:val="a4"/>
        <w:shd w:val="clear" w:color="auto" w:fill="auto"/>
        <w:spacing w:after="242" w:line="260" w:lineRule="exact"/>
        <w:ind w:left="20" w:firstLine="0"/>
        <w:jc w:val="left"/>
        <w:rPr>
          <w:lang w:val="en-US"/>
        </w:rPr>
      </w:pPr>
      <w:r>
        <w:rPr>
          <w:rStyle w:val="1"/>
          <w:color w:val="000000"/>
          <w:lang w:val="en-US" w:eastAsia="en-US"/>
        </w:rPr>
        <w:t>Preserving</w:t>
      </w:r>
    </w:p>
    <w:p w:rsidR="000E1D93" w:rsidRPr="00BA048D" w:rsidRDefault="000E1D93">
      <w:pPr>
        <w:pStyle w:val="a4"/>
        <w:shd w:val="clear" w:color="auto" w:fill="auto"/>
        <w:spacing w:after="5" w:line="260" w:lineRule="exact"/>
        <w:ind w:left="20" w:firstLine="0"/>
        <w:jc w:val="left"/>
        <w:rPr>
          <w:lang w:val="en-US"/>
        </w:rPr>
      </w:pPr>
      <w:r>
        <w:rPr>
          <w:rStyle w:val="1"/>
          <w:color w:val="000000"/>
          <w:lang w:val="en-US" w:eastAsia="en-US"/>
        </w:rPr>
        <w:t>Quit-witted</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Congenial</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Self-control</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Gentle</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Amenity</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Consciousness</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Honest</w:t>
      </w:r>
    </w:p>
    <w:p w:rsidR="000E1D93" w:rsidRPr="00BA048D" w:rsidRDefault="000E1D93">
      <w:pPr>
        <w:pStyle w:val="a4"/>
        <w:shd w:val="clear" w:color="auto" w:fill="auto"/>
        <w:spacing w:after="0" w:line="557" w:lineRule="exact"/>
        <w:ind w:left="20" w:firstLine="0"/>
        <w:jc w:val="left"/>
        <w:rPr>
          <w:lang w:val="en-US"/>
        </w:rPr>
      </w:pPr>
      <w:r>
        <w:rPr>
          <w:rStyle w:val="1"/>
          <w:color w:val="000000"/>
          <w:lang w:val="en-US" w:eastAsia="en-US"/>
        </w:rPr>
        <w:t>Brave</w:t>
      </w:r>
    </w:p>
    <w:p w:rsidR="000E1D93" w:rsidRPr="00BA048D" w:rsidRDefault="000E1D93">
      <w:pPr>
        <w:pStyle w:val="a4"/>
        <w:shd w:val="clear" w:color="auto" w:fill="auto"/>
        <w:spacing w:after="0" w:line="557" w:lineRule="exact"/>
        <w:ind w:left="20" w:firstLine="0"/>
        <w:jc w:val="left"/>
        <w:rPr>
          <w:lang w:val="en-US"/>
        </w:rPr>
        <w:sectPr w:rsidR="000E1D93" w:rsidRPr="00BA048D">
          <w:type w:val="continuous"/>
          <w:pgSz w:w="11909" w:h="16838"/>
          <w:pgMar w:top="1432" w:right="1500" w:bottom="1427" w:left="1370" w:header="0" w:footer="3" w:gutter="0"/>
          <w:cols w:num="2" w:space="720" w:equalWidth="0">
            <w:col w:w="1661" w:space="4008"/>
            <w:col w:w="3370"/>
          </w:cols>
          <w:noEndnote/>
          <w:docGrid w:linePitch="360"/>
        </w:sectPr>
      </w:pPr>
      <w:r>
        <w:rPr>
          <w:rStyle w:val="1"/>
          <w:color w:val="000000"/>
          <w:lang w:val="en-US" w:eastAsia="en-US"/>
        </w:rPr>
        <w:t xml:space="preserve">Definite - Indefinite Pleasant - </w:t>
      </w:r>
      <w:r>
        <w:rPr>
          <w:rStyle w:val="1"/>
          <w:color w:val="000000"/>
          <w:lang w:val="en-US" w:eastAsia="en-US"/>
        </w:rPr>
        <w:lastRenderedPageBreak/>
        <w:t>Unpleasant Write - Rewrite Order - Disorder Appear - Disappear Comfortable - Uncomfortable Hear - Overhear Proper - Improper Resolute - Irresolute</w:t>
      </w:r>
    </w:p>
    <w:p w:rsidR="000E1D93" w:rsidRDefault="000E1D93">
      <w:pPr>
        <w:pStyle w:val="a4"/>
        <w:shd w:val="clear" w:color="auto" w:fill="auto"/>
        <w:spacing w:after="0" w:line="322" w:lineRule="exact"/>
        <w:ind w:left="20" w:right="20" w:firstLine="560"/>
      </w:pPr>
      <w:r>
        <w:rPr>
          <w:rStyle w:val="1"/>
          <w:color w:val="000000"/>
        </w:rPr>
        <w:lastRenderedPageBreak/>
        <w:t>Нашу учительницу зовут Раисой Борисовной. Стаж ее педагогической деятельности свыше 52 лет. Она отличник народного образования РФ. У нее немало друзей. И сейчас она хранит письма своих коллег, которые полны благородных мыслей и душевного богатства. Но наставницей, подругой и матерью для Раисы Борисовны стала Валентина Сергеевна Латышева. Вместе они составляли уроки. Она помогала в тяжелые периоды ее жизни. Наша учительница видела, какие большие усилия затрачивает Валентина Сергеевна в воспитании добросовестности учащихся, честности, трудолюбия, отзывчивости. Ее пример помог стать настоящим учителем.</w:t>
      </w:r>
    </w:p>
    <w:p w:rsidR="000E1D93" w:rsidRDefault="000E1D93">
      <w:pPr>
        <w:pStyle w:val="a4"/>
        <w:shd w:val="clear" w:color="auto" w:fill="auto"/>
        <w:spacing w:after="0" w:line="322" w:lineRule="exact"/>
        <w:ind w:left="20" w:right="20" w:firstLine="560"/>
      </w:pPr>
      <w:r>
        <w:rPr>
          <w:rStyle w:val="1"/>
          <w:color w:val="000000"/>
        </w:rPr>
        <w:t>Кроме учебного процесса Раиса Борисовна увлеченно и активно занималась внеклассной деятельностью. Это для нее была главная и единственная направленность в ее работе, И сейчас хранятся тематические и календарные планы кружков. Долгое время педагог вела немецкий и английский кружки. Позднее стал действовать только кружок английского языка разговорной речи и драматизации. Кружковцы занимались в определенный день и час. Когда кто-то из нас не мог посетить занятие по разным причинам, учительница навещала нас на дому, дополнительно занималась по предмету.</w:t>
      </w:r>
    </w:p>
    <w:p w:rsidR="000E1D93" w:rsidRDefault="000E1D93">
      <w:pPr>
        <w:pStyle w:val="a4"/>
        <w:shd w:val="clear" w:color="auto" w:fill="auto"/>
        <w:spacing w:after="0" w:line="322" w:lineRule="exact"/>
        <w:ind w:left="20" w:right="20" w:firstLine="560"/>
      </w:pPr>
      <w:r>
        <w:rPr>
          <w:rStyle w:val="1"/>
          <w:color w:val="000000"/>
        </w:rPr>
        <w:t>Нам кружковцам было интересно, как наша учительница бегала по школе перед очередным выступлением перед родителями, ребятами на каждой перемене: надо предупреждать одного кружковца чтобы красиво, правильно оделся; чтобы кому-то дать дополнительный материал для стенгазеты, стенда; советы по оформлению зала; кому-то передать записи его ролей, помочь другому кружковцу сделать сообщение простым и увлекательным, у кого-то проверить текст страноведческого характера к выступлению. Раиса Борисовна в неформальной обстановке воспитывала в нас трудолюбие, настойчивость, стремление овладеть английским языком. Она внимательно относилась к каждому кружковцу, развивала в нас все способности, дарования, стремления. Она учила нас, самое главное, читать простые английские книжки из школьной библиотеки и делать сообщения перед сверстниками. Это было трудно, но педагог всегда была рядом и все объясняла.</w:t>
      </w:r>
    </w:p>
    <w:p w:rsidR="000E1D93" w:rsidRDefault="000E1D93">
      <w:pPr>
        <w:pStyle w:val="a4"/>
        <w:shd w:val="clear" w:color="auto" w:fill="auto"/>
        <w:spacing w:after="0" w:line="322" w:lineRule="exact"/>
        <w:ind w:left="20" w:right="20" w:firstLine="560"/>
      </w:pPr>
      <w:r>
        <w:rPr>
          <w:rStyle w:val="1"/>
          <w:color w:val="000000"/>
        </w:rPr>
        <w:t>Мы всегда очень хотели выступать, но многих охватывал страх и неуверенность перед сценой. Учительница снимала такое состояние лаской и трогательным вниманием, умела вселить твердость духа. В период подготовки к мероприятиям она была сосредоточенна, требовательна, последовательна. Она видела в каждом ребенке только хорошее. Благодаря громадному труду Раисе Борисовне удалось создать крепкий, сплоченный, дружный коллектив детей. Родители уважали нашу учительницу.</w:t>
      </w:r>
    </w:p>
    <w:p w:rsidR="000E1D93" w:rsidRDefault="000E1D93">
      <w:pPr>
        <w:pStyle w:val="a4"/>
        <w:shd w:val="clear" w:color="auto" w:fill="auto"/>
        <w:spacing w:after="0" w:line="322" w:lineRule="exact"/>
        <w:ind w:left="20" w:right="20" w:firstLine="560"/>
        <w:sectPr w:rsidR="000E1D93">
          <w:pgSz w:w="11909" w:h="16838"/>
          <w:pgMar w:top="1391" w:right="1257" w:bottom="753" w:left="1257" w:header="0" w:footer="3" w:gutter="0"/>
          <w:cols w:space="720"/>
          <w:noEndnote/>
          <w:docGrid w:linePitch="360"/>
        </w:sectPr>
      </w:pPr>
      <w:r>
        <w:rPr>
          <w:rStyle w:val="1"/>
          <w:color w:val="000000"/>
        </w:rPr>
        <w:t>Перед выступлением учительница вглядывалась в нас и утешала. Однажды перед выступлением наш друг Дима загрустил, а потом заплакал: не пришел к выступлению его заболевший друг. Мальчик оказался среди многочисленных девочек на сцене. Огорчение Димы усиливалось, потому</w:t>
      </w:r>
    </w:p>
    <w:p w:rsidR="000E1D93" w:rsidRDefault="000E1D93">
      <w:pPr>
        <w:pStyle w:val="a4"/>
        <w:shd w:val="clear" w:color="auto" w:fill="auto"/>
        <w:spacing w:after="0" w:line="322" w:lineRule="exact"/>
        <w:ind w:left="20" w:right="20" w:firstLine="0"/>
      </w:pPr>
      <w:r>
        <w:rPr>
          <w:rStyle w:val="1"/>
          <w:color w:val="000000"/>
        </w:rPr>
        <w:lastRenderedPageBreak/>
        <w:t>что ему с другом предстояло выступать во многих номерах. Тогда учительница нашла успокаивающие, нежные слова и привела к нему 2 его друзей из другого класса. Как же обрадовался наш Дима! И выступил в результате успешно и выразительно. Нужно сказать что наша учительница - сирота. В ее судьбе было мало радости (кроме общения с детьми из кружка) и много огорчений, страданий, невзгод и унижений.</w:t>
      </w:r>
    </w:p>
    <w:p w:rsidR="000E1D93" w:rsidRDefault="00425A23">
      <w:pPr>
        <w:pStyle w:val="a4"/>
        <w:shd w:val="clear" w:color="auto" w:fill="auto"/>
        <w:spacing w:after="0" w:line="322" w:lineRule="exact"/>
        <w:ind w:left="20" w:right="20" w:firstLine="560"/>
      </w:pPr>
      <w:r>
        <w:rPr>
          <w:noProof/>
        </w:rPr>
        <mc:AlternateContent>
          <mc:Choice Requires="wps">
            <w:drawing>
              <wp:anchor distT="0" distB="0" distL="63500" distR="63500" simplePos="0" relativeHeight="251687936" behindDoc="1" locked="0" layoutInCell="1" allowOverlap="1">
                <wp:simplePos x="0" y="0"/>
                <wp:positionH relativeFrom="margin">
                  <wp:posOffset>1042670</wp:posOffset>
                </wp:positionH>
                <wp:positionV relativeFrom="paragraph">
                  <wp:posOffset>1017905</wp:posOffset>
                </wp:positionV>
                <wp:extent cx="2200910" cy="524510"/>
                <wp:effectExtent l="4445" t="0" r="4445" b="635"/>
                <wp:wrapSquare wrapText="bothSides"/>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910" cy="524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425A23">
                            <w:pPr>
                              <w:jc w:val="center"/>
                              <w:rPr>
                                <w:color w:val="auto"/>
                                <w:sz w:val="2"/>
                                <w:szCs w:val="2"/>
                              </w:rPr>
                            </w:pPr>
                            <w:r>
                              <w:rPr>
                                <w:noProof/>
                                <w:sz w:val="2"/>
                                <w:szCs w:val="2"/>
                              </w:rPr>
                              <w:drawing>
                                <wp:inline distT="0" distB="0" distL="0" distR="0">
                                  <wp:extent cx="2200275" cy="371475"/>
                                  <wp:effectExtent l="0" t="0" r="9525" b="9525"/>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0275" cy="371475"/>
                                          </a:xfrm>
                                          <a:prstGeom prst="rect">
                                            <a:avLst/>
                                          </a:prstGeom>
                                          <a:noFill/>
                                          <a:ln>
                                            <a:noFill/>
                                          </a:ln>
                                        </pic:spPr>
                                      </pic:pic>
                                    </a:graphicData>
                                  </a:graphic>
                                </wp:inline>
                              </w:drawing>
                            </w:r>
                          </w:p>
                          <w:p w:rsidR="000E1D93" w:rsidRDefault="000E1D93">
                            <w:pPr>
                              <w:pStyle w:val="aa"/>
                              <w:shd w:val="clear" w:color="auto" w:fill="auto"/>
                              <w:spacing w:line="240" w:lineRule="exact"/>
                            </w:pPr>
                            <w:r>
                              <w:rPr>
                                <w:rStyle w:val="Exact0"/>
                                <w:color w:val="000000"/>
                                <w:spacing w:val="0"/>
                              </w:rPr>
                              <w:t>моментах их жизни.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4" o:spid="_x0000_s1085" type="#_x0000_t202" style="position:absolute;left:0;text-align:left;margin-left:82.1pt;margin-top:80.15pt;width:173.3pt;height:41.3pt;z-index:-2516285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mqrwIAALM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" filled="f" stroked="f">
                <v:textbox style="mso-fit-shape-to-text:t" inset="0,0,0,0">
                  <w:txbxContent>
                    <w:p w:rsidR="000E1D93" w:rsidRDefault="00425A23">
                      <w:pPr>
                        <w:jc w:val="center"/>
                        <w:rPr>
                          <w:color w:val="auto"/>
                          <w:sz w:val="2"/>
                          <w:szCs w:val="2"/>
                        </w:rPr>
                      </w:pPr>
                      <w:r>
                        <w:rPr>
                          <w:noProof/>
                          <w:sz w:val="2"/>
                          <w:szCs w:val="2"/>
                        </w:rPr>
                        <w:drawing>
                          <wp:inline distT="0" distB="0" distL="0" distR="0">
                            <wp:extent cx="2200275" cy="371475"/>
                            <wp:effectExtent l="0" t="0" r="9525" b="9525"/>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0275" cy="371475"/>
                                    </a:xfrm>
                                    <a:prstGeom prst="rect">
                                      <a:avLst/>
                                    </a:prstGeom>
                                    <a:noFill/>
                                    <a:ln>
                                      <a:noFill/>
                                    </a:ln>
                                  </pic:spPr>
                                </pic:pic>
                              </a:graphicData>
                            </a:graphic>
                          </wp:inline>
                        </w:drawing>
                      </w:r>
                    </w:p>
                    <w:p w:rsidR="000E1D93" w:rsidRDefault="000E1D93">
                      <w:pPr>
                        <w:pStyle w:val="aa"/>
                        <w:shd w:val="clear" w:color="auto" w:fill="auto"/>
                        <w:spacing w:line="240" w:lineRule="exact"/>
                      </w:pPr>
                      <w:r>
                        <w:rPr>
                          <w:rStyle w:val="Exact0"/>
                          <w:color w:val="000000"/>
                          <w:spacing w:val="0"/>
                        </w:rPr>
                        <w:t>моментах их жизни.</w:t>
                      </w:r>
                    </w:p>
                  </w:txbxContent>
                </v:textbox>
                <w10:wrap type="square" anchorx="margin"/>
              </v:shape>
            </w:pict>
          </mc:Fallback>
        </mc:AlternateContent>
      </w:r>
      <w:r w:rsidR="000E1D93">
        <w:rPr>
          <w:rStyle w:val="1"/>
          <w:color w:val="000000"/>
        </w:rPr>
        <w:t>Но все равно хотя наша учительница уже не работает, несмотря на сегодняшний беспорядочный мир бесправия, беззакония, нравственный упадок, духовную пустоту, отношение Раисы Борисовны ко всему происходящему, наоборот, настраивает ее на оптимистический лад: она верит и знает что, дело служения детям будет возвеличиваться и внеурочной</w:t>
      </w:r>
    </w:p>
    <w:p w:rsidR="000E1D93" w:rsidRDefault="000E1D93">
      <w:pPr>
        <w:pStyle w:val="a4"/>
        <w:shd w:val="clear" w:color="auto" w:fill="auto"/>
        <w:spacing w:after="0" w:line="322" w:lineRule="exact"/>
        <w:ind w:left="20" w:firstLine="0"/>
      </w:pPr>
      <w:r>
        <w:rPr>
          <w:rStyle w:val="1"/>
          <w:color w:val="000000"/>
        </w:rPr>
        <w:t>молодые учителя. Эта деятельность откроет</w:t>
      </w:r>
    </w:p>
    <w:p w:rsidR="000E1D93" w:rsidRDefault="000E1D93">
      <w:pPr>
        <w:pStyle w:val="a4"/>
        <w:shd w:val="clear" w:color="auto" w:fill="auto"/>
        <w:spacing w:after="68" w:line="260" w:lineRule="exact"/>
        <w:ind w:left="20" w:firstLine="0"/>
      </w:pPr>
      <w:r>
        <w:rPr>
          <w:rStyle w:val="1"/>
          <w:color w:val="000000"/>
        </w:rPr>
        <w:t>профессии нового поколения, в решающих</w:t>
      </w:r>
    </w:p>
    <w:p w:rsidR="000E1D93" w:rsidRDefault="00425A23">
      <w:pPr>
        <w:framePr w:h="322" w:hSpace="1757" w:wrap="notBeside" w:vAnchor="text" w:hAnchor="text" w:x="1758" w:y="1"/>
        <w:jc w:val="center"/>
        <w:rPr>
          <w:color w:val="auto"/>
          <w:sz w:val="2"/>
          <w:szCs w:val="2"/>
        </w:rPr>
      </w:pPr>
      <w:r>
        <w:rPr>
          <w:noProof/>
          <w:color w:val="auto"/>
          <w:sz w:val="2"/>
          <w:szCs w:val="2"/>
        </w:rPr>
        <w:drawing>
          <wp:inline distT="0" distB="0" distL="0" distR="0">
            <wp:extent cx="1276350" cy="209550"/>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p>
    <w:p w:rsidR="000E1D93" w:rsidRDefault="000E1D93">
      <w:pPr>
        <w:rPr>
          <w:color w:val="auto"/>
          <w:sz w:val="2"/>
          <w:szCs w:val="2"/>
        </w:rPr>
      </w:pPr>
    </w:p>
    <w:p w:rsidR="000E1D93" w:rsidRDefault="000E1D93">
      <w:pPr>
        <w:pStyle w:val="140"/>
        <w:shd w:val="clear" w:color="auto" w:fill="auto"/>
        <w:spacing w:before="1025"/>
        <w:ind w:left="5980" w:right="20"/>
        <w:sectPr w:rsidR="000E1D93">
          <w:pgSz w:w="11909" w:h="16838"/>
          <w:pgMar w:top="691" w:right="427" w:bottom="1292" w:left="427" w:header="0" w:footer="3" w:gutter="1085"/>
          <w:cols w:space="720"/>
          <w:noEndnote/>
          <w:rtlGutter/>
          <w:docGrid w:linePitch="360"/>
        </w:sectPr>
      </w:pPr>
      <w:r>
        <w:rPr>
          <w:rStyle w:val="14"/>
          <w:b/>
          <w:bCs/>
          <w:i/>
          <w:iCs/>
          <w:color w:val="000000"/>
        </w:rPr>
        <w:t>С уважением и низким поклоном, кружковцы 1997-2007 годов.</w:t>
      </w:r>
    </w:p>
    <w:p w:rsidR="000E1D93" w:rsidRDefault="000E1D93">
      <w:pPr>
        <w:pStyle w:val="a4"/>
        <w:numPr>
          <w:ilvl w:val="0"/>
          <w:numId w:val="4"/>
        </w:numPr>
        <w:shd w:val="clear" w:color="auto" w:fill="auto"/>
        <w:tabs>
          <w:tab w:val="left" w:pos="749"/>
        </w:tabs>
        <w:spacing w:after="215" w:line="260" w:lineRule="exact"/>
        <w:ind w:left="20" w:firstLine="360"/>
      </w:pPr>
      <w:r>
        <w:rPr>
          <w:rStyle w:val="1"/>
          <w:color w:val="000000"/>
        </w:rPr>
        <w:lastRenderedPageBreak/>
        <w:t>овладение материалом повышенной трудности;</w:t>
      </w:r>
    </w:p>
    <w:p w:rsidR="000E1D93" w:rsidRDefault="000E1D93">
      <w:pPr>
        <w:pStyle w:val="a4"/>
        <w:numPr>
          <w:ilvl w:val="0"/>
          <w:numId w:val="4"/>
        </w:numPr>
        <w:shd w:val="clear" w:color="auto" w:fill="auto"/>
        <w:tabs>
          <w:tab w:val="left" w:pos="749"/>
        </w:tabs>
        <w:spacing w:after="140" w:line="260" w:lineRule="exact"/>
        <w:ind w:left="20" w:firstLine="360"/>
      </w:pPr>
      <w:r>
        <w:rPr>
          <w:rStyle w:val="1"/>
          <w:color w:val="000000"/>
        </w:rPr>
        <w:t xml:space="preserve">массовый охват учащихся во внеклассные мероприятия. </w:t>
      </w:r>
    </w:p>
    <w:p w:rsidR="000E1D93" w:rsidRDefault="000E1D93">
      <w:pPr>
        <w:rPr>
          <w:color w:val="auto"/>
        </w:rPr>
      </w:pPr>
    </w:p>
    <w:p w:rsidR="000E1D93" w:rsidRDefault="000E1D93">
      <w:pPr>
        <w:pStyle w:val="81"/>
        <w:shd w:val="clear" w:color="auto" w:fill="auto"/>
        <w:spacing w:before="0" w:after="477" w:line="260" w:lineRule="exact"/>
        <w:ind w:left="3420"/>
        <w:jc w:val="left"/>
      </w:pPr>
      <w:r>
        <w:rPr>
          <w:rStyle w:val="80"/>
          <w:b/>
          <w:bCs/>
          <w:color w:val="000000"/>
        </w:rPr>
        <w:t>Формы работы кружка</w:t>
      </w:r>
    </w:p>
    <w:p w:rsidR="000E1D93" w:rsidRDefault="000E1D93">
      <w:pPr>
        <w:pStyle w:val="a4"/>
        <w:shd w:val="clear" w:color="auto" w:fill="auto"/>
        <w:spacing w:after="0" w:line="485" w:lineRule="exact"/>
        <w:ind w:left="20" w:right="20" w:firstLine="360"/>
      </w:pPr>
      <w:r>
        <w:rPr>
          <w:rStyle w:val="1"/>
          <w:color w:val="000000"/>
        </w:rPr>
        <w:t xml:space="preserve">Различают </w:t>
      </w:r>
      <w:r>
        <w:rPr>
          <w:rStyle w:val="13"/>
          <w:color w:val="000000"/>
        </w:rPr>
        <w:t>массовую, групповую, парную</w:t>
      </w:r>
      <w:r>
        <w:rPr>
          <w:rStyle w:val="1"/>
          <w:color w:val="000000"/>
        </w:rPr>
        <w:t xml:space="preserve"> формы. К </w:t>
      </w:r>
      <w:r>
        <w:rPr>
          <w:rStyle w:val="13"/>
          <w:color w:val="000000"/>
        </w:rPr>
        <w:t>массовым</w:t>
      </w:r>
      <w:r>
        <w:rPr>
          <w:rStyle w:val="1"/>
          <w:color w:val="000000"/>
        </w:rPr>
        <w:t xml:space="preserve"> относятся периодически проводимые мероприятия, постоянные массовые выступления кружковцев.</w:t>
      </w:r>
    </w:p>
    <w:p w:rsidR="000E1D93" w:rsidRDefault="000E1D93">
      <w:pPr>
        <w:pStyle w:val="a4"/>
        <w:shd w:val="clear" w:color="auto" w:fill="auto"/>
        <w:spacing w:after="0" w:line="485" w:lineRule="exact"/>
        <w:ind w:left="20" w:firstLine="360"/>
      </w:pPr>
      <w:r>
        <w:rPr>
          <w:rStyle w:val="1"/>
          <w:color w:val="000000"/>
        </w:rPr>
        <w:t xml:space="preserve">К </w:t>
      </w:r>
      <w:r>
        <w:rPr>
          <w:rStyle w:val="13"/>
          <w:color w:val="000000"/>
        </w:rPr>
        <w:t>эпизодическим</w:t>
      </w:r>
      <w:r>
        <w:rPr>
          <w:rStyle w:val="1"/>
          <w:color w:val="000000"/>
        </w:rPr>
        <w:t xml:space="preserve"> формам относятся утренники, олимпиады, смотры</w:t>
      </w:r>
    </w:p>
    <w:p w:rsidR="000E1D93" w:rsidRDefault="000E1D93">
      <w:pPr>
        <w:pStyle w:val="a4"/>
        <w:shd w:val="clear" w:color="auto" w:fill="auto"/>
        <w:spacing w:after="0" w:line="485" w:lineRule="exact"/>
        <w:ind w:right="20" w:firstLine="0"/>
        <w:jc w:val="right"/>
      </w:pPr>
      <w:r>
        <w:rPr>
          <w:rStyle w:val="1"/>
          <w:color w:val="000000"/>
        </w:rPr>
        <w:t>знаний, викторины, концерты, КВН, открытые занятия кружковца, экскурсии</w:t>
      </w:r>
    </w:p>
    <w:p w:rsidR="000E1D93" w:rsidRDefault="000E1D93">
      <w:pPr>
        <w:rPr>
          <w:color w:val="auto"/>
        </w:rPr>
      </w:pPr>
    </w:p>
    <w:p w:rsidR="000E1D93" w:rsidRDefault="000E1D93">
      <w:pPr>
        <w:pStyle w:val="a4"/>
        <w:shd w:val="clear" w:color="auto" w:fill="auto"/>
        <w:spacing w:after="0" w:line="490" w:lineRule="exact"/>
        <w:ind w:left="20" w:firstLine="0"/>
        <w:jc w:val="left"/>
      </w:pPr>
      <w:r>
        <w:rPr>
          <w:rStyle w:val="1"/>
          <w:color w:val="000000"/>
        </w:rPr>
        <w:t>кружковца с отчетом по итогам выполненной работы.</w:t>
      </w:r>
    </w:p>
    <w:p w:rsidR="000E1D93" w:rsidRDefault="000E1D93">
      <w:pPr>
        <w:pStyle w:val="a4"/>
        <w:shd w:val="clear" w:color="auto" w:fill="auto"/>
        <w:spacing w:after="0" w:line="490" w:lineRule="exact"/>
        <w:ind w:left="20" w:firstLine="360"/>
      </w:pPr>
      <w:r>
        <w:rPr>
          <w:rStyle w:val="1"/>
          <w:color w:val="000000"/>
        </w:rPr>
        <w:t>Можно выделить следующие формы занятий кружка:</w:t>
      </w:r>
    </w:p>
    <w:p w:rsidR="000E1D93" w:rsidRDefault="000E1D93">
      <w:pPr>
        <w:pStyle w:val="a4"/>
        <w:numPr>
          <w:ilvl w:val="0"/>
          <w:numId w:val="4"/>
        </w:numPr>
        <w:shd w:val="clear" w:color="auto" w:fill="auto"/>
        <w:tabs>
          <w:tab w:val="left" w:pos="749"/>
        </w:tabs>
        <w:spacing w:after="0" w:line="490" w:lineRule="exact"/>
        <w:ind w:left="740" w:right="20"/>
        <w:jc w:val="left"/>
      </w:pPr>
      <w:r>
        <w:rPr>
          <w:rStyle w:val="1"/>
          <w:color w:val="000000"/>
        </w:rPr>
        <w:t>массовая (это рассказы по цепочке, беседы, экскурсии, игры, кроссворды, викторины, КВН, конференции);</w:t>
      </w:r>
    </w:p>
    <w:p w:rsidR="000E1D93" w:rsidRDefault="000E1D93">
      <w:pPr>
        <w:pStyle w:val="a4"/>
        <w:numPr>
          <w:ilvl w:val="0"/>
          <w:numId w:val="4"/>
        </w:numPr>
        <w:shd w:val="clear" w:color="auto" w:fill="auto"/>
        <w:tabs>
          <w:tab w:val="left" w:pos="749"/>
        </w:tabs>
        <w:spacing w:after="0" w:line="480" w:lineRule="exact"/>
        <w:ind w:left="740" w:right="20"/>
        <w:jc w:val="left"/>
      </w:pPr>
      <w:r>
        <w:rPr>
          <w:rStyle w:val="1"/>
          <w:color w:val="000000"/>
        </w:rPr>
        <w:t>групповая (языковые соревнования, подготовка к мероприятию, конкурсы, решение проблем помелочи);</w:t>
      </w:r>
    </w:p>
    <w:p w:rsidR="000E1D93" w:rsidRDefault="000E1D93">
      <w:pPr>
        <w:pStyle w:val="a4"/>
        <w:numPr>
          <w:ilvl w:val="0"/>
          <w:numId w:val="4"/>
        </w:numPr>
        <w:shd w:val="clear" w:color="auto" w:fill="auto"/>
        <w:tabs>
          <w:tab w:val="left" w:pos="749"/>
        </w:tabs>
        <w:spacing w:after="0" w:line="490" w:lineRule="exact"/>
        <w:ind w:left="740" w:right="20"/>
        <w:jc w:val="left"/>
      </w:pPr>
      <w:r>
        <w:rPr>
          <w:rStyle w:val="1"/>
          <w:color w:val="000000"/>
        </w:rPr>
        <w:t>индивидуальная (самостоятельная работа, написание статьи, перевода английской поэзии на русский язык);</w:t>
      </w:r>
    </w:p>
    <w:p w:rsidR="000E1D93" w:rsidRDefault="000E1D93">
      <w:pPr>
        <w:pStyle w:val="a4"/>
        <w:numPr>
          <w:ilvl w:val="0"/>
          <w:numId w:val="4"/>
        </w:numPr>
        <w:shd w:val="clear" w:color="auto" w:fill="auto"/>
        <w:tabs>
          <w:tab w:val="left" w:pos="749"/>
        </w:tabs>
        <w:spacing w:after="128" w:line="490" w:lineRule="exact"/>
        <w:ind w:left="20" w:firstLine="360"/>
      </w:pPr>
      <w:r>
        <w:rPr>
          <w:rStyle w:val="1"/>
          <w:color w:val="000000"/>
        </w:rPr>
        <w:t>коллективная (работа в парах динамических или постоянных)</w:t>
      </w:r>
    </w:p>
    <w:p w:rsidR="000E1D93" w:rsidRDefault="000E1D93">
      <w:pPr>
        <w:pStyle w:val="a4"/>
        <w:shd w:val="clear" w:color="auto" w:fill="auto"/>
        <w:spacing w:after="1016" w:line="480" w:lineRule="exact"/>
        <w:ind w:left="20" w:right="20" w:firstLine="360"/>
      </w:pPr>
      <w:r>
        <w:rPr>
          <w:rStyle w:val="1"/>
          <w:color w:val="000000"/>
        </w:rPr>
        <w:t>В групповой форме выявляется умение кружковца оперировать репликами с эмоциональной окрашенностью. Практикуются виды конкурсов: на лучшего переводчика, чтеца, рассказчика, на лучшие письменные сочинения (проект).</w:t>
      </w:r>
    </w:p>
    <w:p w:rsidR="000E1D93" w:rsidRDefault="000E1D93">
      <w:pPr>
        <w:pStyle w:val="81"/>
        <w:shd w:val="clear" w:color="auto" w:fill="auto"/>
        <w:spacing w:before="0" w:after="0" w:line="260" w:lineRule="exact"/>
        <w:ind w:left="1120"/>
        <w:jc w:val="both"/>
      </w:pPr>
      <w:r>
        <w:rPr>
          <w:rStyle w:val="80"/>
          <w:b/>
          <w:bCs/>
          <w:color w:val="000000"/>
        </w:rPr>
        <w:t>Признаки интеллектуальной деятельности кружковцев;</w:t>
      </w:r>
      <w:r>
        <w:rPr>
          <w:rStyle w:val="8"/>
          <w:b/>
          <w:bCs/>
          <w:color w:val="000000"/>
        </w:rPr>
        <w:t xml:space="preserve"> </w:t>
      </w:r>
    </w:p>
    <w:p w:rsidR="000E1D93" w:rsidRDefault="000E1D93">
      <w:pPr>
        <w:rPr>
          <w:color w:val="auto"/>
        </w:rPr>
      </w:pPr>
    </w:p>
    <w:p w:rsidR="000E1D93" w:rsidRDefault="000E1D93">
      <w:pPr>
        <w:pStyle w:val="a4"/>
        <w:shd w:val="clear" w:color="auto" w:fill="auto"/>
        <w:spacing w:after="0" w:line="260" w:lineRule="exact"/>
        <w:ind w:right="20" w:firstLine="0"/>
        <w:jc w:val="right"/>
      </w:pPr>
      <w:r>
        <w:rPr>
          <w:rStyle w:val="1"/>
          <w:color w:val="000000"/>
        </w:rPr>
        <w:t>осознание кружковцами конкретных задач, целей, мотивов (для чего</w:t>
      </w:r>
    </w:p>
    <w:p w:rsidR="000E1D93" w:rsidRDefault="000E1D93">
      <w:pPr>
        <w:pStyle w:val="a4"/>
        <w:shd w:val="clear" w:color="auto" w:fill="auto"/>
        <w:spacing w:after="0" w:line="504" w:lineRule="exact"/>
        <w:ind w:left="740" w:right="420" w:firstLine="0"/>
        <w:jc w:val="left"/>
      </w:pPr>
      <w:r>
        <w:rPr>
          <w:rStyle w:val="1"/>
          <w:color w:val="000000"/>
        </w:rPr>
        <w:t>педагогом составляется тематический и календарный план занятий); сознательные отношения, усвоение содержания материала; владение активными практическими умениями, знаниями;</w:t>
      </w:r>
    </w:p>
    <w:p w:rsidR="000E1D93" w:rsidRDefault="000E1D93">
      <w:pPr>
        <w:pStyle w:val="a4"/>
        <w:numPr>
          <w:ilvl w:val="0"/>
          <w:numId w:val="4"/>
        </w:numPr>
        <w:shd w:val="clear" w:color="auto" w:fill="auto"/>
        <w:tabs>
          <w:tab w:val="left" w:pos="715"/>
        </w:tabs>
        <w:spacing w:after="0" w:line="260" w:lineRule="exact"/>
        <w:ind w:left="20" w:firstLine="340"/>
      </w:pPr>
      <w:r>
        <w:rPr>
          <w:rStyle w:val="1"/>
          <w:color w:val="000000"/>
        </w:rPr>
        <w:t>способность свободно оперировать умениями, знаниями;</w:t>
      </w:r>
    </w:p>
    <w:p w:rsidR="000E1D93" w:rsidRDefault="000E1D93">
      <w:pPr>
        <w:pStyle w:val="a4"/>
        <w:numPr>
          <w:ilvl w:val="0"/>
          <w:numId w:val="4"/>
        </w:numPr>
        <w:shd w:val="clear" w:color="auto" w:fill="auto"/>
        <w:tabs>
          <w:tab w:val="left" w:pos="715"/>
        </w:tabs>
        <w:spacing w:after="0" w:line="485" w:lineRule="exact"/>
        <w:ind w:left="720" w:right="560" w:hanging="360"/>
        <w:jc w:val="left"/>
      </w:pPr>
      <w:r>
        <w:rPr>
          <w:rStyle w:val="1"/>
          <w:color w:val="000000"/>
        </w:rPr>
        <w:t xml:space="preserve">стремление поделиться свежей информацией на английском языке на </w:t>
      </w:r>
      <w:r>
        <w:rPr>
          <w:rStyle w:val="1"/>
          <w:color w:val="000000"/>
        </w:rPr>
        <w:lastRenderedPageBreak/>
        <w:t>занятиях кружка;</w:t>
      </w:r>
    </w:p>
    <w:p w:rsidR="000E1D93" w:rsidRDefault="000E1D93">
      <w:pPr>
        <w:pStyle w:val="a4"/>
        <w:numPr>
          <w:ilvl w:val="0"/>
          <w:numId w:val="4"/>
        </w:numPr>
        <w:shd w:val="clear" w:color="auto" w:fill="auto"/>
        <w:tabs>
          <w:tab w:val="left" w:pos="715"/>
        </w:tabs>
        <w:spacing w:after="655" w:line="270" w:lineRule="exact"/>
        <w:ind w:left="20" w:firstLine="340"/>
      </w:pPr>
      <w:r>
        <w:rPr>
          <w:rStyle w:val="1"/>
          <w:color w:val="000000"/>
        </w:rPr>
        <w:t xml:space="preserve">единство деятельности кружковца и результатов. </w:t>
      </w:r>
    </w:p>
    <w:p w:rsidR="000E1D93" w:rsidRDefault="000E1D93">
      <w:pPr>
        <w:pStyle w:val="410"/>
        <w:keepNext/>
        <w:keepLines/>
        <w:shd w:val="clear" w:color="auto" w:fill="auto"/>
        <w:spacing w:before="0" w:after="466" w:line="260" w:lineRule="exact"/>
        <w:ind w:left="720"/>
      </w:pPr>
      <w:bookmarkStart w:id="2" w:name="bookmark3"/>
      <w:r>
        <w:rPr>
          <w:rStyle w:val="43"/>
          <w:b/>
          <w:bCs/>
          <w:color w:val="000000"/>
        </w:rPr>
        <w:t>Компоненты системы работы кружка:</w:t>
      </w:r>
      <w:bookmarkEnd w:id="2"/>
    </w:p>
    <w:p w:rsidR="000E1D93" w:rsidRDefault="000E1D93">
      <w:pPr>
        <w:pStyle w:val="a4"/>
        <w:numPr>
          <w:ilvl w:val="0"/>
          <w:numId w:val="4"/>
        </w:numPr>
        <w:shd w:val="clear" w:color="auto" w:fill="auto"/>
        <w:tabs>
          <w:tab w:val="left" w:pos="715"/>
        </w:tabs>
        <w:spacing w:after="0" w:line="499" w:lineRule="exact"/>
        <w:ind w:left="20" w:firstLine="340"/>
      </w:pPr>
      <w:r>
        <w:rPr>
          <w:rStyle w:val="1"/>
          <w:color w:val="000000"/>
        </w:rPr>
        <w:t>создание доброжелательной обстановки;</w:t>
      </w:r>
    </w:p>
    <w:p w:rsidR="000E1D93" w:rsidRDefault="000E1D93">
      <w:pPr>
        <w:pStyle w:val="a4"/>
        <w:numPr>
          <w:ilvl w:val="0"/>
          <w:numId w:val="4"/>
        </w:numPr>
        <w:shd w:val="clear" w:color="auto" w:fill="auto"/>
        <w:tabs>
          <w:tab w:val="left" w:pos="715"/>
        </w:tabs>
        <w:spacing w:after="0" w:line="499" w:lineRule="exact"/>
        <w:ind w:left="720" w:right="560" w:hanging="360"/>
        <w:jc w:val="left"/>
      </w:pPr>
      <w:r>
        <w:rPr>
          <w:rStyle w:val="1"/>
          <w:color w:val="000000"/>
        </w:rPr>
        <w:t>коммуникативная направленность упражнений с учетом компетенций в образовании, направленная на личностное развитие обучаемого;</w:t>
      </w:r>
    </w:p>
    <w:p w:rsidR="000E1D93" w:rsidRDefault="000E1D93">
      <w:pPr>
        <w:pStyle w:val="a4"/>
        <w:numPr>
          <w:ilvl w:val="0"/>
          <w:numId w:val="4"/>
        </w:numPr>
        <w:shd w:val="clear" w:color="auto" w:fill="auto"/>
        <w:tabs>
          <w:tab w:val="left" w:pos="715"/>
        </w:tabs>
        <w:spacing w:after="0" w:line="499" w:lineRule="exact"/>
        <w:ind w:left="20" w:firstLine="340"/>
      </w:pPr>
      <w:r>
        <w:rPr>
          <w:rStyle w:val="1"/>
          <w:color w:val="000000"/>
        </w:rPr>
        <w:t>практическое использование знаний;</w:t>
      </w:r>
    </w:p>
    <w:p w:rsidR="000E1D93" w:rsidRDefault="000E1D93">
      <w:pPr>
        <w:pStyle w:val="a4"/>
        <w:numPr>
          <w:ilvl w:val="0"/>
          <w:numId w:val="4"/>
        </w:numPr>
        <w:shd w:val="clear" w:color="auto" w:fill="auto"/>
        <w:tabs>
          <w:tab w:val="left" w:pos="715"/>
        </w:tabs>
        <w:spacing w:after="132" w:line="499" w:lineRule="exact"/>
        <w:ind w:left="20" w:firstLine="340"/>
      </w:pPr>
      <w:r>
        <w:rPr>
          <w:rStyle w:val="1"/>
          <w:color w:val="000000"/>
        </w:rPr>
        <w:t>воспитание духовно-нравственных, волевых качеств.</w:t>
      </w:r>
    </w:p>
    <w:p w:rsidR="000E1D93" w:rsidRDefault="000E1D93">
      <w:pPr>
        <w:pStyle w:val="a4"/>
        <w:shd w:val="clear" w:color="auto" w:fill="auto"/>
        <w:spacing w:after="120" w:line="485" w:lineRule="exact"/>
        <w:ind w:left="20" w:right="560" w:firstLine="340"/>
      </w:pPr>
      <w:r>
        <w:rPr>
          <w:rStyle w:val="1"/>
          <w:color w:val="000000"/>
        </w:rPr>
        <w:t>В 7 - м классе мотив изучения английского языка определяется отношением детей к людям, к своему месту в коллективе, интересами к жизни других стран, ответственностью перед руководителями.</w:t>
      </w:r>
    </w:p>
    <w:p w:rsidR="000E1D93" w:rsidRDefault="000E1D93">
      <w:pPr>
        <w:pStyle w:val="a4"/>
        <w:shd w:val="clear" w:color="auto" w:fill="auto"/>
        <w:spacing w:after="124" w:line="485" w:lineRule="exact"/>
        <w:ind w:left="20" w:right="560" w:firstLine="340"/>
      </w:pPr>
      <w:r>
        <w:rPr>
          <w:rStyle w:val="1"/>
          <w:color w:val="000000"/>
        </w:rPr>
        <w:t>Планирование речевой деятельности зависит от интенсивного развития умственных данных, логического мышления, психических качеств и эмоционального настроения.</w:t>
      </w:r>
    </w:p>
    <w:p w:rsidR="000E1D93" w:rsidRDefault="000E1D93">
      <w:pPr>
        <w:pStyle w:val="a4"/>
        <w:shd w:val="clear" w:color="auto" w:fill="auto"/>
        <w:spacing w:after="120" w:line="480" w:lineRule="exact"/>
        <w:ind w:left="20" w:right="560" w:firstLine="340"/>
      </w:pPr>
      <w:r>
        <w:rPr>
          <w:rStyle w:val="1"/>
          <w:color w:val="000000"/>
        </w:rPr>
        <w:t>С другой стороны, выстраивая речевое поведение на занятии кружковца, педагог помнит о противоречии между ростом самостоятельности учащихся и их недостаточными языковыми возможностями, о переоценке сил учащихся этого возраста, об их индивидуальных проявлениях и особенностях отдельных членов кружка (конфликты, трудности самовоспитания, выбора будущей профессии).</w:t>
      </w:r>
    </w:p>
    <w:p w:rsidR="000E1D93" w:rsidRDefault="000E1D93">
      <w:pPr>
        <w:pStyle w:val="a4"/>
        <w:shd w:val="clear" w:color="auto" w:fill="auto"/>
        <w:spacing w:after="0" w:line="480" w:lineRule="exact"/>
        <w:ind w:left="20" w:right="560" w:firstLine="340"/>
      </w:pPr>
      <w:r>
        <w:rPr>
          <w:rStyle w:val="1"/>
          <w:color w:val="000000"/>
        </w:rPr>
        <w:t xml:space="preserve">Большое место педагог отводит фонетической стороне. Потому в кабинете висят различные таблицы с неправильными глаголами, видами местоимений, числительными, со степенями сравнения прилагательных и наречий, фонетические таблицы на правила чтения, на новые слова, на слова - исключения, трудные слова, слова синонимы, антонимы, омонимы, на </w:t>
      </w:r>
    </w:p>
    <w:p w:rsidR="000E1D93" w:rsidRDefault="000E1D93">
      <w:pPr>
        <w:pStyle w:val="a4"/>
        <w:shd w:val="clear" w:color="auto" w:fill="auto"/>
        <w:spacing w:after="176" w:line="480" w:lineRule="exact"/>
        <w:ind w:right="20" w:firstLine="360"/>
      </w:pPr>
      <w:r>
        <w:rPr>
          <w:rStyle w:val="1"/>
          <w:color w:val="000000"/>
        </w:rPr>
        <w:t>Отсутствие запоминающихся Образов лишает знаний, кружковца и подчас они оказываются бесполезными.</w:t>
      </w:r>
    </w:p>
    <w:p w:rsidR="000E1D93" w:rsidRDefault="000E1D93">
      <w:pPr>
        <w:pStyle w:val="a4"/>
        <w:shd w:val="clear" w:color="auto" w:fill="auto"/>
        <w:spacing w:after="1020" w:line="485" w:lineRule="exact"/>
        <w:ind w:right="20" w:firstLine="360"/>
      </w:pPr>
      <w:r>
        <w:rPr>
          <w:rStyle w:val="1"/>
          <w:color w:val="000000"/>
        </w:rPr>
        <w:t xml:space="preserve">Учитель, отводя большую роль информационной осведомленности (компетенции) </w:t>
      </w:r>
      <w:r>
        <w:rPr>
          <w:rStyle w:val="1"/>
          <w:color w:val="000000"/>
        </w:rPr>
        <w:lastRenderedPageBreak/>
        <w:t>учит кружковцев находить, обрабатывать нужную информацию с точки зрения новизны, значимости, что является важным положением для практического владения английским языком, для владения устной и письменной речью, для создания собственных текстов, для проведения устных интервью, для восприятия любой информации на слух.</w:t>
      </w:r>
    </w:p>
    <w:p w:rsidR="000E1D93" w:rsidRDefault="000E1D93">
      <w:pPr>
        <w:pStyle w:val="81"/>
        <w:shd w:val="clear" w:color="auto" w:fill="auto"/>
        <w:spacing w:before="0" w:after="190" w:line="260" w:lineRule="exact"/>
        <w:ind w:firstLine="360"/>
        <w:jc w:val="both"/>
      </w:pPr>
      <w:r>
        <w:rPr>
          <w:rStyle w:val="80"/>
          <w:b/>
          <w:bCs/>
          <w:color w:val="000000"/>
        </w:rPr>
        <w:t>Требования к деятельности кружковца:</w:t>
      </w:r>
    </w:p>
    <w:p w:rsidR="000E1D93" w:rsidRDefault="000E1D93">
      <w:pPr>
        <w:pStyle w:val="a4"/>
        <w:numPr>
          <w:ilvl w:val="0"/>
          <w:numId w:val="5"/>
        </w:numPr>
        <w:shd w:val="clear" w:color="auto" w:fill="auto"/>
        <w:tabs>
          <w:tab w:val="left" w:pos="716"/>
        </w:tabs>
        <w:spacing w:after="0" w:line="480" w:lineRule="exact"/>
        <w:ind w:firstLine="360"/>
      </w:pPr>
      <w:r>
        <w:rPr>
          <w:rStyle w:val="1"/>
          <w:color w:val="000000"/>
        </w:rPr>
        <w:t>Добровольные и регулярные посещения занятий;</w:t>
      </w:r>
    </w:p>
    <w:p w:rsidR="000E1D93" w:rsidRDefault="000E1D93">
      <w:pPr>
        <w:pStyle w:val="a4"/>
        <w:numPr>
          <w:ilvl w:val="0"/>
          <w:numId w:val="5"/>
        </w:numPr>
        <w:shd w:val="clear" w:color="auto" w:fill="auto"/>
        <w:tabs>
          <w:tab w:val="left" w:pos="716"/>
        </w:tabs>
        <w:spacing w:after="0" w:line="480" w:lineRule="exact"/>
        <w:ind w:firstLine="360"/>
      </w:pPr>
      <w:r>
        <w:rPr>
          <w:rStyle w:val="1"/>
          <w:color w:val="000000"/>
        </w:rPr>
        <w:t>Учет желаний и способностей кружковцев;</w:t>
      </w:r>
    </w:p>
    <w:p w:rsidR="000E1D93" w:rsidRDefault="000E1D93">
      <w:pPr>
        <w:pStyle w:val="a4"/>
        <w:numPr>
          <w:ilvl w:val="0"/>
          <w:numId w:val="5"/>
        </w:numPr>
        <w:shd w:val="clear" w:color="auto" w:fill="auto"/>
        <w:tabs>
          <w:tab w:val="left" w:pos="716"/>
        </w:tabs>
        <w:spacing w:after="0" w:line="480" w:lineRule="exact"/>
        <w:ind w:firstLine="360"/>
      </w:pPr>
      <w:r>
        <w:rPr>
          <w:rStyle w:val="1"/>
          <w:color w:val="000000"/>
        </w:rPr>
        <w:t>Наличие лингвистических способностей;</w:t>
      </w:r>
    </w:p>
    <w:p w:rsidR="000E1D93" w:rsidRDefault="000E1D93">
      <w:pPr>
        <w:pStyle w:val="a4"/>
        <w:numPr>
          <w:ilvl w:val="0"/>
          <w:numId w:val="5"/>
        </w:numPr>
        <w:shd w:val="clear" w:color="auto" w:fill="auto"/>
        <w:tabs>
          <w:tab w:val="left" w:pos="716"/>
        </w:tabs>
        <w:spacing w:after="0" w:line="480" w:lineRule="exact"/>
        <w:ind w:firstLine="360"/>
      </w:pPr>
      <w:r>
        <w:rPr>
          <w:rStyle w:val="1"/>
          <w:color w:val="000000"/>
        </w:rPr>
        <w:t>Связь деятельности кружковца с учебным процессом;</w:t>
      </w:r>
    </w:p>
    <w:p w:rsidR="000E1D93" w:rsidRDefault="000E1D93">
      <w:pPr>
        <w:pStyle w:val="a4"/>
        <w:numPr>
          <w:ilvl w:val="0"/>
          <w:numId w:val="5"/>
        </w:numPr>
        <w:shd w:val="clear" w:color="auto" w:fill="auto"/>
        <w:tabs>
          <w:tab w:val="left" w:pos="716"/>
        </w:tabs>
        <w:spacing w:after="0" w:line="480" w:lineRule="exact"/>
        <w:ind w:firstLine="360"/>
      </w:pPr>
      <w:r>
        <w:rPr>
          <w:rStyle w:val="1"/>
          <w:color w:val="000000"/>
        </w:rPr>
        <w:t>Умеренность в нагрузках, видами речевой деятельности;</w:t>
      </w:r>
    </w:p>
    <w:p w:rsidR="000E1D93" w:rsidRDefault="000E1D93">
      <w:pPr>
        <w:pStyle w:val="a4"/>
        <w:numPr>
          <w:ilvl w:val="0"/>
          <w:numId w:val="5"/>
        </w:numPr>
        <w:shd w:val="clear" w:color="auto" w:fill="auto"/>
        <w:tabs>
          <w:tab w:val="left" w:pos="716"/>
        </w:tabs>
        <w:spacing w:after="0" w:line="480" w:lineRule="exact"/>
        <w:ind w:firstLine="360"/>
      </w:pPr>
      <w:r>
        <w:rPr>
          <w:rStyle w:val="1"/>
          <w:color w:val="000000"/>
        </w:rPr>
        <w:t>Разнообразие форм, приемов при проведении занятий;</w:t>
      </w:r>
    </w:p>
    <w:p w:rsidR="000E1D93" w:rsidRDefault="000E1D93">
      <w:pPr>
        <w:pStyle w:val="a4"/>
        <w:numPr>
          <w:ilvl w:val="0"/>
          <w:numId w:val="5"/>
        </w:numPr>
        <w:shd w:val="clear" w:color="auto" w:fill="auto"/>
        <w:tabs>
          <w:tab w:val="left" w:pos="716"/>
        </w:tabs>
        <w:spacing w:after="0" w:line="480" w:lineRule="exact"/>
        <w:ind w:left="740" w:right="20" w:hanging="360"/>
        <w:jc w:val="left"/>
      </w:pPr>
      <w:r>
        <w:rPr>
          <w:rStyle w:val="1"/>
          <w:color w:val="000000"/>
        </w:rPr>
        <w:t>Познавательный характер культурных выступлений и направляющая роль педагога;</w:t>
      </w:r>
    </w:p>
    <w:p w:rsidR="000E1D93" w:rsidRDefault="000E1D93">
      <w:pPr>
        <w:pStyle w:val="a4"/>
        <w:numPr>
          <w:ilvl w:val="0"/>
          <w:numId w:val="5"/>
        </w:numPr>
        <w:shd w:val="clear" w:color="auto" w:fill="auto"/>
        <w:tabs>
          <w:tab w:val="left" w:pos="716"/>
        </w:tabs>
        <w:spacing w:after="0" w:line="974" w:lineRule="exact"/>
        <w:ind w:firstLine="360"/>
      </w:pPr>
      <w:r>
        <w:rPr>
          <w:rStyle w:val="1"/>
          <w:color w:val="000000"/>
        </w:rPr>
        <w:t>Самостоятельность и инициативность в выполнении поручений.</w:t>
      </w:r>
    </w:p>
    <w:p w:rsidR="000E1D93" w:rsidRDefault="000E1D93">
      <w:pPr>
        <w:pStyle w:val="81"/>
        <w:shd w:val="clear" w:color="auto" w:fill="auto"/>
        <w:tabs>
          <w:tab w:val="center" w:pos="7455"/>
          <w:tab w:val="right" w:pos="8511"/>
        </w:tabs>
        <w:spacing w:before="0" w:after="0" w:line="974" w:lineRule="exact"/>
        <w:ind w:left="740"/>
        <w:jc w:val="both"/>
      </w:pPr>
      <w:r>
        <w:rPr>
          <w:rStyle w:val="80"/>
          <w:b/>
          <w:bCs/>
          <w:color w:val="000000"/>
        </w:rPr>
        <w:t>Особенности деятельности кружковца:</w:t>
      </w:r>
      <w:r>
        <w:rPr>
          <w:rStyle w:val="8"/>
          <w:b/>
          <w:bCs/>
          <w:color w:val="000000"/>
        </w:rPr>
        <w:tab/>
      </w:r>
    </w:p>
    <w:p w:rsidR="000E1D93" w:rsidRDefault="000E1D93">
      <w:pPr>
        <w:rPr>
          <w:color w:val="auto"/>
        </w:rPr>
      </w:pPr>
    </w:p>
    <w:p w:rsidR="000E1D93" w:rsidRDefault="000E1D93">
      <w:pPr>
        <w:pStyle w:val="a4"/>
        <w:numPr>
          <w:ilvl w:val="0"/>
          <w:numId w:val="4"/>
        </w:numPr>
        <w:shd w:val="clear" w:color="auto" w:fill="auto"/>
        <w:tabs>
          <w:tab w:val="left" w:pos="716"/>
        </w:tabs>
        <w:spacing w:after="0" w:line="485" w:lineRule="exact"/>
        <w:ind w:left="740" w:right="20" w:hanging="360"/>
        <w:jc w:val="left"/>
      </w:pPr>
      <w:r>
        <w:rPr>
          <w:rStyle w:val="1"/>
          <w:color w:val="000000"/>
        </w:rPr>
        <w:t>знание руководителем типов мышления, возраста, личностных качеств школьника;</w:t>
      </w:r>
    </w:p>
    <w:p w:rsidR="000E1D93" w:rsidRDefault="000E1D93">
      <w:pPr>
        <w:pStyle w:val="a4"/>
        <w:numPr>
          <w:ilvl w:val="0"/>
          <w:numId w:val="4"/>
        </w:numPr>
        <w:shd w:val="clear" w:color="auto" w:fill="auto"/>
        <w:tabs>
          <w:tab w:val="left" w:pos="716"/>
        </w:tabs>
        <w:spacing w:after="0" w:line="504" w:lineRule="exact"/>
        <w:ind w:firstLine="360"/>
      </w:pPr>
      <w:r>
        <w:rPr>
          <w:rStyle w:val="1"/>
          <w:color w:val="000000"/>
        </w:rPr>
        <w:t>отстраненные во времени результаты деятельности кружковца;</w:t>
      </w:r>
    </w:p>
    <w:p w:rsidR="000E1D93" w:rsidRDefault="000E1D93">
      <w:pPr>
        <w:pStyle w:val="a4"/>
        <w:numPr>
          <w:ilvl w:val="0"/>
          <w:numId w:val="4"/>
        </w:numPr>
        <w:shd w:val="clear" w:color="auto" w:fill="auto"/>
        <w:tabs>
          <w:tab w:val="left" w:pos="716"/>
        </w:tabs>
        <w:spacing w:after="0" w:line="504" w:lineRule="exact"/>
        <w:ind w:firstLine="360"/>
      </w:pPr>
      <w:r>
        <w:rPr>
          <w:rStyle w:val="1"/>
          <w:color w:val="000000"/>
        </w:rPr>
        <w:t>принятие руководителем решений под свою ответственность;</w:t>
      </w:r>
    </w:p>
    <w:p w:rsidR="000E1D93" w:rsidRDefault="000E1D93">
      <w:pPr>
        <w:pStyle w:val="a4"/>
        <w:numPr>
          <w:ilvl w:val="0"/>
          <w:numId w:val="4"/>
        </w:numPr>
        <w:shd w:val="clear" w:color="auto" w:fill="auto"/>
        <w:tabs>
          <w:tab w:val="left" w:pos="716"/>
        </w:tabs>
        <w:spacing w:after="0" w:line="504" w:lineRule="exact"/>
        <w:ind w:firstLine="360"/>
      </w:pPr>
      <w:r>
        <w:rPr>
          <w:rStyle w:val="1"/>
          <w:color w:val="000000"/>
        </w:rPr>
        <w:t>оценивание общих результатов и индивидуальных качеств;</w:t>
      </w:r>
    </w:p>
    <w:p w:rsidR="000E1D93" w:rsidRDefault="000E1D93">
      <w:pPr>
        <w:pStyle w:val="a4"/>
        <w:numPr>
          <w:ilvl w:val="0"/>
          <w:numId w:val="4"/>
        </w:numPr>
        <w:shd w:val="clear" w:color="auto" w:fill="auto"/>
        <w:tabs>
          <w:tab w:val="left" w:pos="716"/>
        </w:tabs>
        <w:spacing w:after="0" w:line="504" w:lineRule="exact"/>
        <w:ind w:firstLine="360"/>
      </w:pPr>
      <w:r>
        <w:rPr>
          <w:rStyle w:val="1"/>
          <w:color w:val="000000"/>
        </w:rPr>
        <w:t>наличие неформального общения;</w:t>
      </w:r>
    </w:p>
    <w:p w:rsidR="000E1D93" w:rsidRDefault="000E1D93">
      <w:pPr>
        <w:pStyle w:val="a4"/>
        <w:numPr>
          <w:ilvl w:val="0"/>
          <w:numId w:val="4"/>
        </w:numPr>
        <w:shd w:val="clear" w:color="auto" w:fill="auto"/>
        <w:tabs>
          <w:tab w:val="left" w:pos="716"/>
        </w:tabs>
        <w:spacing w:after="0" w:line="504" w:lineRule="exact"/>
        <w:ind w:firstLine="360"/>
      </w:pPr>
      <w:r>
        <w:rPr>
          <w:rStyle w:val="1"/>
          <w:color w:val="000000"/>
        </w:rPr>
        <w:t>преобладание эмоционального аспекта над информативным;</w:t>
      </w:r>
    </w:p>
    <w:p w:rsidR="000E1D93" w:rsidRDefault="000E1D93">
      <w:pPr>
        <w:pStyle w:val="70"/>
        <w:shd w:val="clear" w:color="auto" w:fill="auto"/>
        <w:spacing w:after="761" w:line="686" w:lineRule="exact"/>
        <w:ind w:left="4780" w:right="20"/>
        <w:jc w:val="right"/>
      </w:pPr>
      <w:r>
        <w:rPr>
          <w:rStyle w:val="7"/>
          <w:i/>
          <w:iCs/>
          <w:color w:val="000000"/>
        </w:rPr>
        <w:t>Воспитание есть процесс социальный в самом широком смысле (А. С. Макаренко)</w:t>
      </w:r>
    </w:p>
    <w:p w:rsidR="000E1D93" w:rsidRDefault="000E1D93">
      <w:pPr>
        <w:pStyle w:val="81"/>
        <w:shd w:val="clear" w:color="auto" w:fill="auto"/>
        <w:tabs>
          <w:tab w:val="right" w:pos="5800"/>
          <w:tab w:val="left" w:pos="5877"/>
        </w:tabs>
        <w:spacing w:before="0" w:after="0" w:line="485" w:lineRule="exact"/>
        <w:ind w:left="760"/>
        <w:jc w:val="both"/>
      </w:pPr>
      <w:r>
        <w:rPr>
          <w:rStyle w:val="8"/>
          <w:b/>
          <w:bCs/>
          <w:color w:val="000000"/>
        </w:rPr>
        <w:lastRenderedPageBreak/>
        <w:t>Содержание и организация внеурочной</w:t>
      </w:r>
      <w:r>
        <w:rPr>
          <w:rStyle w:val="8"/>
          <w:b/>
          <w:bCs/>
          <w:color w:val="000000"/>
        </w:rPr>
        <w:tab/>
        <w:t>деятельности кружка</w:t>
      </w:r>
    </w:p>
    <w:p w:rsidR="000E1D93" w:rsidRDefault="000E1D93">
      <w:pPr>
        <w:pStyle w:val="81"/>
        <w:shd w:val="clear" w:color="auto" w:fill="auto"/>
        <w:spacing w:before="0" w:after="840" w:line="485" w:lineRule="exact"/>
        <w:ind w:right="80"/>
      </w:pPr>
      <w:r>
        <w:rPr>
          <w:rStyle w:val="8"/>
          <w:b/>
          <w:bCs/>
          <w:color w:val="000000"/>
        </w:rPr>
        <w:t>английского языка в 7 классе</w:t>
      </w:r>
    </w:p>
    <w:p w:rsidR="000E1D93" w:rsidRDefault="000E1D93">
      <w:pPr>
        <w:pStyle w:val="a4"/>
        <w:shd w:val="clear" w:color="auto" w:fill="auto"/>
        <w:spacing w:after="0" w:line="485" w:lineRule="exact"/>
        <w:ind w:left="20" w:right="20" w:firstLine="340"/>
      </w:pPr>
      <w:r>
        <w:rPr>
          <w:rStyle w:val="1"/>
          <w:color w:val="000000"/>
        </w:rPr>
        <w:t>В связи с новыми потребностями общества изменилась модель внеклассной работы. В частности новая программа развития внеурочного образования предполагает использование пяти компетенций:</w:t>
      </w:r>
    </w:p>
    <w:p w:rsidR="000E1D93" w:rsidRDefault="000E1D93">
      <w:pPr>
        <w:pStyle w:val="a4"/>
        <w:numPr>
          <w:ilvl w:val="0"/>
          <w:numId w:val="6"/>
        </w:numPr>
        <w:shd w:val="clear" w:color="auto" w:fill="auto"/>
        <w:tabs>
          <w:tab w:val="left" w:pos="180"/>
        </w:tabs>
        <w:spacing w:after="0" w:line="682" w:lineRule="exact"/>
        <w:ind w:left="20" w:firstLine="0"/>
      </w:pPr>
      <w:r>
        <w:rPr>
          <w:rStyle w:val="1"/>
          <w:color w:val="000000"/>
        </w:rPr>
        <w:t>Социально-политической;</w:t>
      </w:r>
    </w:p>
    <w:p w:rsidR="000E1D93" w:rsidRDefault="000E1D93">
      <w:pPr>
        <w:pStyle w:val="a4"/>
        <w:numPr>
          <w:ilvl w:val="0"/>
          <w:numId w:val="6"/>
        </w:numPr>
        <w:shd w:val="clear" w:color="auto" w:fill="auto"/>
        <w:tabs>
          <w:tab w:val="left" w:pos="180"/>
        </w:tabs>
        <w:spacing w:after="0" w:line="682" w:lineRule="exact"/>
        <w:ind w:left="20" w:firstLine="0"/>
      </w:pPr>
      <w:r>
        <w:rPr>
          <w:rStyle w:val="1"/>
          <w:color w:val="000000"/>
        </w:rPr>
        <w:t>Информационной;</w:t>
      </w:r>
    </w:p>
    <w:p w:rsidR="000E1D93" w:rsidRDefault="000E1D93">
      <w:pPr>
        <w:pStyle w:val="a4"/>
        <w:numPr>
          <w:ilvl w:val="0"/>
          <w:numId w:val="6"/>
        </w:numPr>
        <w:shd w:val="clear" w:color="auto" w:fill="auto"/>
        <w:tabs>
          <w:tab w:val="left" w:pos="180"/>
        </w:tabs>
        <w:spacing w:after="0" w:line="682" w:lineRule="exact"/>
        <w:ind w:left="20" w:firstLine="0"/>
      </w:pPr>
      <w:r>
        <w:rPr>
          <w:rStyle w:val="1"/>
          <w:color w:val="000000"/>
        </w:rPr>
        <w:t>Коммуникативной;</w:t>
      </w:r>
    </w:p>
    <w:p w:rsidR="000E1D93" w:rsidRDefault="000E1D93">
      <w:pPr>
        <w:pStyle w:val="a4"/>
        <w:numPr>
          <w:ilvl w:val="0"/>
          <w:numId w:val="6"/>
        </w:numPr>
        <w:shd w:val="clear" w:color="auto" w:fill="auto"/>
        <w:tabs>
          <w:tab w:val="left" w:pos="180"/>
        </w:tabs>
        <w:spacing w:after="0" w:line="682" w:lineRule="exact"/>
        <w:ind w:left="20" w:firstLine="0"/>
      </w:pPr>
      <w:r>
        <w:rPr>
          <w:rStyle w:val="1"/>
          <w:color w:val="000000"/>
        </w:rPr>
        <w:t>Социокультурной;</w:t>
      </w:r>
    </w:p>
    <w:p w:rsidR="000E1D93" w:rsidRDefault="000E1D93">
      <w:pPr>
        <w:pStyle w:val="a4"/>
        <w:numPr>
          <w:ilvl w:val="0"/>
          <w:numId w:val="6"/>
        </w:numPr>
        <w:shd w:val="clear" w:color="auto" w:fill="auto"/>
        <w:tabs>
          <w:tab w:val="left" w:pos="180"/>
        </w:tabs>
        <w:spacing w:after="0" w:line="682" w:lineRule="exact"/>
        <w:ind w:left="20" w:firstLine="0"/>
      </w:pPr>
      <w:r>
        <w:rPr>
          <w:rStyle w:val="1"/>
          <w:color w:val="000000"/>
        </w:rPr>
        <w:t>Готовности к образованию на протяжении всей жизни.</w:t>
      </w:r>
    </w:p>
    <w:p w:rsidR="000E1D93" w:rsidRDefault="000E1D93">
      <w:pPr>
        <w:pStyle w:val="a4"/>
        <w:shd w:val="clear" w:color="auto" w:fill="auto"/>
        <w:spacing w:after="120" w:line="485" w:lineRule="exact"/>
        <w:ind w:left="20" w:right="20" w:firstLine="340"/>
      </w:pPr>
      <w:r>
        <w:rPr>
          <w:rStyle w:val="1"/>
          <w:color w:val="000000"/>
        </w:rPr>
        <w:t>Она учитывает преемственность, психологическую готовность выделять общие и культурно-специфические знания в различных странах, готовность представить свою страну, культуру. При этом следует правильно выбирать языковые средства в случае непонимания слушающих. Поэтому работа в кружке является сильным средством развития не только умственных, познавательных и творческих способностей учащихся, но и духовной, эмоционально-чувственной стороны обучаемых, что и определяет будущую профессию и профессиональный рост.</w:t>
      </w:r>
    </w:p>
    <w:p w:rsidR="000E1D93" w:rsidRDefault="000E1D93">
      <w:pPr>
        <w:pStyle w:val="a4"/>
        <w:shd w:val="clear" w:color="auto" w:fill="auto"/>
        <w:spacing w:after="0" w:line="485" w:lineRule="exact"/>
        <w:ind w:left="20" w:right="20" w:firstLine="340"/>
      </w:pPr>
      <w:r>
        <w:rPr>
          <w:rStyle w:val="1"/>
          <w:color w:val="000000"/>
        </w:rPr>
        <w:t>Новые тенденции в характере внеурочного образования предъявляют требования к воспитанию инициативности, чувства ответственности за поручение в кружке, стремление к совершенству, чувства служения общему делу.</w:t>
      </w:r>
    </w:p>
    <w:p w:rsidR="000E1D93" w:rsidRDefault="000E1D93">
      <w:pPr>
        <w:pStyle w:val="a4"/>
        <w:shd w:val="clear" w:color="auto" w:fill="auto"/>
        <w:spacing w:after="0" w:line="682" w:lineRule="exact"/>
        <w:ind w:left="40" w:firstLine="360"/>
      </w:pPr>
      <w:r>
        <w:rPr>
          <w:rStyle w:val="1"/>
          <w:color w:val="000000"/>
        </w:rPr>
        <w:t>Эти положения определяются следующими целями:</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совершенствование языковых знаний на коммуникативной основе;</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удовлетворение творческих запросов и эмоционального потенциала;</w:t>
      </w:r>
    </w:p>
    <w:p w:rsidR="000E1D93" w:rsidRDefault="000E1D93">
      <w:pPr>
        <w:pStyle w:val="a4"/>
        <w:numPr>
          <w:ilvl w:val="0"/>
          <w:numId w:val="6"/>
        </w:numPr>
        <w:shd w:val="clear" w:color="auto" w:fill="auto"/>
        <w:tabs>
          <w:tab w:val="left" w:pos="229"/>
        </w:tabs>
        <w:spacing w:after="0" w:line="480" w:lineRule="exact"/>
        <w:ind w:left="40" w:right="20" w:firstLine="0"/>
      </w:pPr>
      <w:r>
        <w:rPr>
          <w:rStyle w:val="1"/>
          <w:color w:val="000000"/>
        </w:rPr>
        <w:t>приобщение кружковцев к общей культуре и культуре иноязычного общения;</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воспитание нравственных качеств;</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lastRenderedPageBreak/>
        <w:t>постижение своей социальной значимости;</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обогащение социального и жизненного опыта;</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опора на личностные данные учащихся;</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правильный выбор поведения в новых условиях;</w:t>
      </w:r>
    </w:p>
    <w:p w:rsidR="000E1D93" w:rsidRDefault="000E1D93">
      <w:pPr>
        <w:pStyle w:val="a4"/>
        <w:numPr>
          <w:ilvl w:val="0"/>
          <w:numId w:val="6"/>
        </w:numPr>
        <w:shd w:val="clear" w:color="auto" w:fill="auto"/>
        <w:tabs>
          <w:tab w:val="left" w:pos="229"/>
        </w:tabs>
        <w:spacing w:after="0" w:line="682" w:lineRule="exact"/>
        <w:ind w:left="40" w:firstLine="0"/>
      </w:pPr>
      <w:r>
        <w:rPr>
          <w:rStyle w:val="1"/>
          <w:color w:val="000000"/>
        </w:rPr>
        <w:t>создание благоприятной обстановки для развития психических свойств.</w:t>
      </w:r>
    </w:p>
    <w:p w:rsidR="000E1D93" w:rsidRDefault="000E1D93">
      <w:pPr>
        <w:pStyle w:val="a4"/>
        <w:shd w:val="clear" w:color="auto" w:fill="auto"/>
        <w:spacing w:after="0" w:line="682" w:lineRule="exact"/>
        <w:ind w:left="40" w:firstLine="360"/>
      </w:pPr>
      <w:r>
        <w:rPr>
          <w:rStyle w:val="1"/>
          <w:color w:val="000000"/>
        </w:rPr>
        <w:t>Эти цели включают такие составляющие:</w:t>
      </w:r>
    </w:p>
    <w:p w:rsidR="000E1D93" w:rsidRDefault="000E1D93">
      <w:pPr>
        <w:pStyle w:val="a4"/>
        <w:numPr>
          <w:ilvl w:val="0"/>
          <w:numId w:val="6"/>
        </w:numPr>
        <w:shd w:val="clear" w:color="auto" w:fill="auto"/>
        <w:tabs>
          <w:tab w:val="left" w:pos="229"/>
        </w:tabs>
        <w:spacing w:after="124" w:line="490" w:lineRule="exact"/>
        <w:ind w:left="40" w:right="20" w:firstLine="0"/>
      </w:pPr>
      <w:r>
        <w:rPr>
          <w:color w:val="000000"/>
          <w:u w:val="single"/>
        </w:rPr>
        <w:t>практическую и образовательную</w:t>
      </w:r>
      <w:r>
        <w:rPr>
          <w:rStyle w:val="1"/>
          <w:color w:val="000000"/>
        </w:rPr>
        <w:t>, направленную на получение предметных и межпредметных знаний;</w:t>
      </w:r>
    </w:p>
    <w:p w:rsidR="000E1D93" w:rsidRDefault="000E1D93">
      <w:pPr>
        <w:pStyle w:val="a4"/>
        <w:shd w:val="clear" w:color="auto" w:fill="auto"/>
        <w:spacing w:after="120" w:line="485" w:lineRule="exact"/>
        <w:ind w:left="40" w:right="20" w:firstLine="640"/>
        <w:jc w:val="left"/>
      </w:pPr>
      <w:r>
        <w:rPr>
          <w:color w:val="000000"/>
          <w:u w:val="single"/>
        </w:rPr>
        <w:t>развивающую</w:t>
      </w:r>
      <w:r>
        <w:rPr>
          <w:rStyle w:val="1"/>
          <w:color w:val="000000"/>
        </w:rPr>
        <w:t>, связанную с созданием информационных, коммуникативных, учебных умений;</w:t>
      </w:r>
    </w:p>
    <w:p w:rsidR="000E1D93" w:rsidRDefault="000E1D93">
      <w:pPr>
        <w:pStyle w:val="a4"/>
        <w:numPr>
          <w:ilvl w:val="0"/>
          <w:numId w:val="6"/>
        </w:numPr>
        <w:shd w:val="clear" w:color="auto" w:fill="auto"/>
        <w:tabs>
          <w:tab w:val="left" w:pos="229"/>
        </w:tabs>
        <w:spacing w:after="120" w:line="485" w:lineRule="exact"/>
        <w:ind w:left="40" w:right="20" w:firstLine="0"/>
      </w:pPr>
      <w:r>
        <w:rPr>
          <w:color w:val="000000"/>
          <w:u w:val="single"/>
        </w:rPr>
        <w:t>воспитательную</w:t>
      </w:r>
      <w:r>
        <w:rPr>
          <w:rStyle w:val="1"/>
          <w:color w:val="000000"/>
        </w:rPr>
        <w:t xml:space="preserve"> (итог всех компетенций), выражающую способность учащихся к действию и взаимодействию.</w:t>
      </w:r>
    </w:p>
    <w:p w:rsidR="000E1D93" w:rsidRDefault="000E1D93">
      <w:pPr>
        <w:pStyle w:val="a4"/>
        <w:shd w:val="clear" w:color="auto" w:fill="auto"/>
        <w:spacing w:after="0" w:line="485" w:lineRule="exact"/>
        <w:ind w:left="40" w:right="20" w:firstLine="360"/>
      </w:pPr>
      <w:r>
        <w:rPr>
          <w:rStyle w:val="1"/>
          <w:color w:val="000000"/>
        </w:rPr>
        <w:t>Следует отметить, эффективность усвоения знаний в значительной мере зависит от эмоционального воздействия на кружковцев, т.к. познание мира начинается с ощущений, переходящих к представлениям, и лишь затем они становятся знаниями.</w:t>
      </w:r>
    </w:p>
    <w:p w:rsidR="000E1D93" w:rsidRDefault="000E1D93">
      <w:pPr>
        <w:pStyle w:val="a4"/>
        <w:shd w:val="clear" w:color="auto" w:fill="auto"/>
        <w:spacing w:after="188" w:line="490" w:lineRule="exact"/>
        <w:ind w:left="20" w:right="40" w:firstLine="360"/>
      </w:pPr>
      <w:r>
        <w:rPr>
          <w:rStyle w:val="1"/>
          <w:color w:val="000000"/>
        </w:rPr>
        <w:t>Цель нового образования: точно определить роль всех языков и особенно главного как инструмент для обучения других школьных предметов.</w:t>
      </w:r>
    </w:p>
    <w:p w:rsidR="000E1D93" w:rsidRDefault="000E1D93">
      <w:pPr>
        <w:pStyle w:val="a4"/>
        <w:shd w:val="clear" w:color="auto" w:fill="auto"/>
        <w:spacing w:after="176" w:line="480" w:lineRule="exact"/>
        <w:ind w:left="20" w:right="40" w:firstLine="360"/>
      </w:pPr>
      <w:r>
        <w:rPr>
          <w:rStyle w:val="1"/>
          <w:color w:val="000000"/>
        </w:rPr>
        <w:t>Языковое образование вносит вклад в развитие интеллектуальных, познавательных способностей в обогащении личности.</w:t>
      </w:r>
    </w:p>
    <w:p w:rsidR="000E1D93" w:rsidRDefault="000E1D93">
      <w:pPr>
        <w:pStyle w:val="a4"/>
        <w:shd w:val="clear" w:color="auto" w:fill="auto"/>
        <w:spacing w:after="184" w:line="485" w:lineRule="exact"/>
        <w:ind w:left="20" w:right="40" w:firstLine="360"/>
      </w:pPr>
      <w:r>
        <w:rPr>
          <w:rStyle w:val="1"/>
          <w:color w:val="000000"/>
        </w:rPr>
        <w:t>На II ступени изучения языка кружковцы последовательно овладевают говорением, чтением, аудированием, письменной речью.</w:t>
      </w:r>
    </w:p>
    <w:p w:rsidR="000E1D93" w:rsidRDefault="000E1D93">
      <w:pPr>
        <w:pStyle w:val="a4"/>
        <w:shd w:val="clear" w:color="auto" w:fill="auto"/>
        <w:spacing w:after="169" w:line="480" w:lineRule="exact"/>
        <w:ind w:left="20" w:right="40" w:firstLine="360"/>
      </w:pPr>
      <w:r>
        <w:rPr>
          <w:rStyle w:val="1"/>
          <w:color w:val="000000"/>
        </w:rPr>
        <w:t>Обучение иностранному языку направлено на изучение иностранного языка как:</w:t>
      </w:r>
    </w:p>
    <w:p w:rsidR="000E1D93" w:rsidRDefault="000E1D93">
      <w:pPr>
        <w:pStyle w:val="a4"/>
        <w:numPr>
          <w:ilvl w:val="0"/>
          <w:numId w:val="4"/>
        </w:numPr>
        <w:shd w:val="clear" w:color="auto" w:fill="auto"/>
        <w:tabs>
          <w:tab w:val="left" w:pos="733"/>
        </w:tabs>
        <w:spacing w:after="0" w:line="494" w:lineRule="exact"/>
        <w:ind w:left="20" w:firstLine="360"/>
      </w:pPr>
      <w:r>
        <w:rPr>
          <w:rStyle w:val="1"/>
          <w:color w:val="000000"/>
        </w:rPr>
        <w:t>Среднего международного общения;</w:t>
      </w:r>
    </w:p>
    <w:p w:rsidR="000E1D93" w:rsidRDefault="000E1D93">
      <w:pPr>
        <w:pStyle w:val="a4"/>
        <w:numPr>
          <w:ilvl w:val="0"/>
          <w:numId w:val="4"/>
        </w:numPr>
        <w:shd w:val="clear" w:color="auto" w:fill="auto"/>
        <w:tabs>
          <w:tab w:val="left" w:pos="733"/>
        </w:tabs>
        <w:spacing w:after="0" w:line="494" w:lineRule="exact"/>
        <w:ind w:left="20" w:firstLine="360"/>
      </w:pPr>
      <w:r>
        <w:rPr>
          <w:rStyle w:val="1"/>
          <w:color w:val="000000"/>
        </w:rPr>
        <w:t>На формирование, развитие базовых коммуникативных умений;</w:t>
      </w:r>
    </w:p>
    <w:p w:rsidR="000E1D93" w:rsidRDefault="000E1D93">
      <w:pPr>
        <w:pStyle w:val="a4"/>
        <w:numPr>
          <w:ilvl w:val="0"/>
          <w:numId w:val="4"/>
        </w:numPr>
        <w:shd w:val="clear" w:color="auto" w:fill="auto"/>
        <w:tabs>
          <w:tab w:val="left" w:pos="733"/>
        </w:tabs>
        <w:spacing w:after="0" w:line="494" w:lineRule="exact"/>
        <w:ind w:left="740" w:right="40" w:hanging="360"/>
        <w:jc w:val="left"/>
      </w:pPr>
      <w:r>
        <w:rPr>
          <w:rStyle w:val="1"/>
          <w:color w:val="000000"/>
        </w:rPr>
        <w:t xml:space="preserve">Коммуникативно-речевое вживание в иноязычную среду в стране изучаемого </w:t>
      </w:r>
      <w:r>
        <w:rPr>
          <w:rStyle w:val="1"/>
          <w:color w:val="000000"/>
        </w:rPr>
        <w:lastRenderedPageBreak/>
        <w:t>языка;</w:t>
      </w:r>
    </w:p>
    <w:p w:rsidR="000E1D93" w:rsidRDefault="000E1D93">
      <w:pPr>
        <w:pStyle w:val="a4"/>
        <w:numPr>
          <w:ilvl w:val="0"/>
          <w:numId w:val="4"/>
        </w:numPr>
        <w:shd w:val="clear" w:color="auto" w:fill="auto"/>
        <w:tabs>
          <w:tab w:val="left" w:pos="733"/>
        </w:tabs>
        <w:spacing w:after="0" w:line="494" w:lineRule="exact"/>
        <w:ind w:left="740" w:right="40" w:hanging="360"/>
      </w:pPr>
      <w:r>
        <w:rPr>
          <w:rStyle w:val="1"/>
          <w:color w:val="000000"/>
        </w:rPr>
        <w:t>На социокультурное развитие школьников европейской и мировой культуры с помощью страноведческого, культуроведческого, лингвистического материалов.</w:t>
      </w:r>
    </w:p>
    <w:p w:rsidR="000E1D93" w:rsidRDefault="000E1D93">
      <w:pPr>
        <w:pStyle w:val="a4"/>
        <w:numPr>
          <w:ilvl w:val="0"/>
          <w:numId w:val="4"/>
        </w:numPr>
        <w:shd w:val="clear" w:color="auto" w:fill="auto"/>
        <w:tabs>
          <w:tab w:val="left" w:pos="733"/>
        </w:tabs>
        <w:spacing w:after="0" w:line="494" w:lineRule="exact"/>
        <w:ind w:left="20" w:firstLine="360"/>
      </w:pPr>
      <w:r>
        <w:rPr>
          <w:rStyle w:val="1"/>
          <w:color w:val="000000"/>
        </w:rPr>
        <w:t>На художественно-эстетическое развитие;</w:t>
      </w:r>
    </w:p>
    <w:p w:rsidR="000E1D93" w:rsidRDefault="000E1D93">
      <w:pPr>
        <w:pStyle w:val="a4"/>
        <w:numPr>
          <w:ilvl w:val="0"/>
          <w:numId w:val="4"/>
        </w:numPr>
        <w:shd w:val="clear" w:color="auto" w:fill="auto"/>
        <w:tabs>
          <w:tab w:val="left" w:pos="733"/>
        </w:tabs>
        <w:spacing w:after="0" w:line="494" w:lineRule="exact"/>
        <w:ind w:left="20" w:firstLine="360"/>
      </w:pPr>
      <w:r>
        <w:rPr>
          <w:rStyle w:val="1"/>
          <w:color w:val="000000"/>
        </w:rPr>
        <w:t>Формирование умения представлять родную культуру;</w:t>
      </w:r>
    </w:p>
    <w:p w:rsidR="000E1D93" w:rsidRDefault="000E1D93">
      <w:pPr>
        <w:pStyle w:val="a4"/>
        <w:numPr>
          <w:ilvl w:val="0"/>
          <w:numId w:val="4"/>
        </w:numPr>
        <w:shd w:val="clear" w:color="auto" w:fill="auto"/>
        <w:tabs>
          <w:tab w:val="left" w:pos="733"/>
        </w:tabs>
        <w:spacing w:after="1" w:line="260" w:lineRule="exact"/>
        <w:ind w:left="20" w:firstLine="360"/>
      </w:pPr>
      <w:r>
        <w:rPr>
          <w:rStyle w:val="1"/>
          <w:color w:val="000000"/>
        </w:rPr>
        <w:t>Страну международного общения;</w:t>
      </w:r>
    </w:p>
    <w:p w:rsidR="000E1D93" w:rsidRDefault="000E1D93">
      <w:pPr>
        <w:pStyle w:val="a4"/>
        <w:numPr>
          <w:ilvl w:val="0"/>
          <w:numId w:val="4"/>
        </w:numPr>
        <w:shd w:val="clear" w:color="auto" w:fill="auto"/>
        <w:tabs>
          <w:tab w:val="left" w:pos="733"/>
        </w:tabs>
        <w:spacing w:after="176" w:line="480" w:lineRule="exact"/>
        <w:ind w:left="740" w:right="40" w:hanging="360"/>
        <w:jc w:val="left"/>
      </w:pPr>
      <w:r>
        <w:rPr>
          <w:rStyle w:val="1"/>
          <w:color w:val="000000"/>
        </w:rPr>
        <w:t>Ознакомление учащихся с приемами самостоятельного изучения языков и культуры.</w:t>
      </w:r>
    </w:p>
    <w:p w:rsidR="000E1D93" w:rsidRDefault="000E1D93">
      <w:pPr>
        <w:pStyle w:val="a4"/>
        <w:shd w:val="clear" w:color="auto" w:fill="auto"/>
        <w:spacing w:after="360" w:line="485" w:lineRule="exact"/>
        <w:ind w:left="20" w:right="40" w:firstLine="360"/>
      </w:pPr>
      <w:r>
        <w:rPr>
          <w:rStyle w:val="1"/>
          <w:color w:val="000000"/>
        </w:rPr>
        <w:t>Для этого необходимо создать условия для развития нравственного, умственного развития личности, для успешности в овладении иностранным языком, для самостоятельной и творческой деятельности.</w:t>
      </w:r>
    </w:p>
    <w:p w:rsidR="000E1D93" w:rsidRDefault="000E1D93">
      <w:pPr>
        <w:pStyle w:val="a4"/>
        <w:shd w:val="clear" w:color="auto" w:fill="auto"/>
        <w:spacing w:after="163" w:line="260" w:lineRule="exact"/>
        <w:ind w:left="20" w:firstLine="360"/>
      </w:pPr>
      <w:r>
        <w:rPr>
          <w:rStyle w:val="1"/>
          <w:color w:val="000000"/>
        </w:rPr>
        <w:t>Основные функции учебных действий:</w:t>
      </w:r>
    </w:p>
    <w:p w:rsidR="000E1D93" w:rsidRDefault="000E1D93">
      <w:pPr>
        <w:pStyle w:val="a4"/>
        <w:numPr>
          <w:ilvl w:val="0"/>
          <w:numId w:val="6"/>
        </w:numPr>
        <w:shd w:val="clear" w:color="auto" w:fill="auto"/>
        <w:tabs>
          <w:tab w:val="left" w:pos="262"/>
        </w:tabs>
        <w:spacing w:after="364" w:line="490" w:lineRule="exact"/>
        <w:ind w:left="20" w:right="40" w:firstLine="0"/>
      </w:pPr>
      <w:r>
        <w:rPr>
          <w:rStyle w:val="1"/>
          <w:color w:val="000000"/>
        </w:rPr>
        <w:t>создание условий для нравственного и интеллектуального развития личности;</w:t>
      </w:r>
    </w:p>
    <w:p w:rsidR="000E1D93" w:rsidRDefault="000E1D93">
      <w:pPr>
        <w:pStyle w:val="a4"/>
        <w:numPr>
          <w:ilvl w:val="0"/>
          <w:numId w:val="6"/>
        </w:numPr>
        <w:shd w:val="clear" w:color="auto" w:fill="auto"/>
        <w:tabs>
          <w:tab w:val="left" w:pos="262"/>
        </w:tabs>
        <w:spacing w:after="0" w:line="260" w:lineRule="exact"/>
        <w:ind w:left="20" w:firstLine="0"/>
      </w:pPr>
      <w:r>
        <w:rPr>
          <w:rStyle w:val="1"/>
          <w:color w:val="000000"/>
        </w:rPr>
        <w:t>обеспечение успешности освоения как средства межкультурного общения;</w:t>
      </w:r>
    </w:p>
    <w:p w:rsidR="000E1D93" w:rsidRDefault="000E1D93">
      <w:pPr>
        <w:pStyle w:val="a4"/>
        <w:numPr>
          <w:ilvl w:val="0"/>
          <w:numId w:val="4"/>
        </w:numPr>
        <w:shd w:val="clear" w:color="auto" w:fill="auto"/>
        <w:tabs>
          <w:tab w:val="left" w:pos="1439"/>
        </w:tabs>
        <w:spacing w:after="0" w:line="480" w:lineRule="exact"/>
        <w:ind w:left="20" w:right="20" w:firstLine="1060"/>
        <w:jc w:val="left"/>
      </w:pPr>
      <w:r>
        <w:rPr>
          <w:color w:val="000000"/>
          <w:u w:val="single"/>
        </w:rPr>
        <w:t>От концепции «Хорошее образование на всю жизнь» к</w:t>
      </w:r>
      <w:r>
        <w:rPr>
          <w:rStyle w:val="1"/>
          <w:color w:val="000000"/>
        </w:rPr>
        <w:t xml:space="preserve"> </w:t>
      </w:r>
      <w:r>
        <w:rPr>
          <w:color w:val="000000"/>
          <w:u w:val="single"/>
        </w:rPr>
        <w:t>пониманию о необходимости образования на протяжении всей жизни.</w:t>
      </w:r>
    </w:p>
    <w:p w:rsidR="000E1D93" w:rsidRDefault="000E1D93">
      <w:pPr>
        <w:pStyle w:val="a4"/>
        <w:shd w:val="clear" w:color="auto" w:fill="auto"/>
        <w:spacing w:after="0" w:line="480" w:lineRule="exact"/>
        <w:ind w:left="20" w:right="20" w:firstLine="360"/>
      </w:pPr>
      <w:r>
        <w:rPr>
          <w:rStyle w:val="1"/>
          <w:color w:val="000000"/>
        </w:rPr>
        <w:t>Без постоянного обновления полученных знаний, без отслеживания изменений в законодательстве деятельность специалиста может оказаться непрофессиональной. При развитой системе непрерывного образования массовые увольнения, потеря работы не должны представлять угрозы для общества и личности. Психологическая готовность к продолжению образования, к изменениям должны формироваться в ходе современного образования.</w:t>
      </w:r>
    </w:p>
    <w:p w:rsidR="000E1D93" w:rsidRDefault="000E1D93">
      <w:pPr>
        <w:pStyle w:val="a4"/>
        <w:numPr>
          <w:ilvl w:val="0"/>
          <w:numId w:val="4"/>
        </w:numPr>
        <w:shd w:val="clear" w:color="auto" w:fill="auto"/>
        <w:tabs>
          <w:tab w:val="left" w:pos="1439"/>
        </w:tabs>
        <w:spacing w:after="0" w:line="485" w:lineRule="exact"/>
        <w:ind w:left="1080" w:firstLine="0"/>
      </w:pPr>
      <w:r>
        <w:rPr>
          <w:color w:val="000000"/>
          <w:u w:val="single"/>
        </w:rPr>
        <w:t>От послушания к инициативности.</w:t>
      </w:r>
    </w:p>
    <w:p w:rsidR="000E1D93" w:rsidRDefault="000E1D93">
      <w:pPr>
        <w:pStyle w:val="a4"/>
        <w:shd w:val="clear" w:color="auto" w:fill="auto"/>
        <w:spacing w:after="600" w:line="485" w:lineRule="exact"/>
        <w:ind w:left="20" w:right="20" w:firstLine="360"/>
      </w:pPr>
      <w:r>
        <w:rPr>
          <w:rStyle w:val="1"/>
          <w:color w:val="000000"/>
        </w:rPr>
        <w:t>Условия жизни выдвигают в первую очередь не послушание, а инициативность, обеспечивающая успех в жизни в силу самостоятельности и ответственности за результат своих решений.</w:t>
      </w:r>
    </w:p>
    <w:p w:rsidR="000E1D93" w:rsidRDefault="000E1D93">
      <w:pPr>
        <w:pStyle w:val="a4"/>
        <w:numPr>
          <w:ilvl w:val="0"/>
          <w:numId w:val="4"/>
        </w:numPr>
        <w:shd w:val="clear" w:color="auto" w:fill="auto"/>
        <w:tabs>
          <w:tab w:val="left" w:pos="1439"/>
        </w:tabs>
        <w:spacing w:after="181" w:line="260" w:lineRule="exact"/>
        <w:ind w:left="1080" w:firstLine="0"/>
      </w:pPr>
      <w:r>
        <w:rPr>
          <w:color w:val="000000"/>
          <w:u w:val="single"/>
        </w:rPr>
        <w:t>От знаний к компетенциям.</w:t>
      </w:r>
    </w:p>
    <w:p w:rsidR="000E1D93" w:rsidRDefault="000E1D93">
      <w:pPr>
        <w:pStyle w:val="a4"/>
        <w:shd w:val="clear" w:color="auto" w:fill="auto"/>
        <w:spacing w:after="176" w:line="480" w:lineRule="exact"/>
        <w:ind w:left="20" w:right="20" w:firstLine="360"/>
      </w:pPr>
      <w:r>
        <w:rPr>
          <w:rStyle w:val="1"/>
          <w:color w:val="000000"/>
        </w:rPr>
        <w:t xml:space="preserve">Использование современной социокультурной, информационной, социо- </w:t>
      </w:r>
      <w:r>
        <w:rPr>
          <w:rStyle w:val="1"/>
          <w:color w:val="000000"/>
        </w:rPr>
        <w:lastRenderedPageBreak/>
        <w:t>политической, коммуникативной, готовности учиться на протяжении всей жизни компетенции расширяет познавательные способности, развивает мыслительные процессы, совершенствует языковые и речевые умения и навыки, определяет этические и поведенческие нормы, благоприятную, активную обстановку, что способствует положительной мотивации учащегося в овладении иностранным языком.</w:t>
      </w:r>
    </w:p>
    <w:p w:rsidR="000E1D93" w:rsidRDefault="000E1D93">
      <w:pPr>
        <w:pStyle w:val="a4"/>
        <w:shd w:val="clear" w:color="auto" w:fill="auto"/>
        <w:spacing w:after="180" w:line="485" w:lineRule="exact"/>
        <w:ind w:left="20" w:right="20" w:firstLine="360"/>
      </w:pPr>
      <w:r>
        <w:rPr>
          <w:rStyle w:val="1"/>
          <w:color w:val="000000"/>
        </w:rPr>
        <w:t>Эти компетенции также позволяют овладеть новым социальным опытом, формировать саморазвитие учащегося, использовать различные действия для учебной работы.</w:t>
      </w:r>
    </w:p>
    <w:p w:rsidR="000E1D93" w:rsidRDefault="000E1D93">
      <w:pPr>
        <w:pStyle w:val="a4"/>
        <w:shd w:val="clear" w:color="auto" w:fill="auto"/>
        <w:spacing w:after="0" w:line="485" w:lineRule="exact"/>
        <w:ind w:left="20" w:right="20" w:firstLine="360"/>
      </w:pPr>
      <w:r>
        <w:rPr>
          <w:rStyle w:val="1"/>
          <w:color w:val="000000"/>
        </w:rPr>
        <w:t>Это важно в современных условиях в овладении иноязычной речью для взаимодействия поликультурным и многообразным миром.</w:t>
      </w:r>
    </w:p>
    <w:p w:rsidR="000E1D93" w:rsidRDefault="000E1D93">
      <w:pPr>
        <w:pStyle w:val="a4"/>
        <w:numPr>
          <w:ilvl w:val="0"/>
          <w:numId w:val="6"/>
        </w:numPr>
        <w:shd w:val="clear" w:color="auto" w:fill="auto"/>
        <w:tabs>
          <w:tab w:val="left" w:pos="294"/>
        </w:tabs>
        <w:spacing w:after="0" w:line="260" w:lineRule="exact"/>
        <w:ind w:left="20" w:firstLine="0"/>
      </w:pPr>
      <w:r>
        <w:rPr>
          <w:rStyle w:val="1"/>
          <w:color w:val="000000"/>
        </w:rPr>
        <w:t>обеспечение школьнику возможности самостоятельной деятельности в</w:t>
      </w:r>
    </w:p>
    <w:p w:rsidR="000E1D93" w:rsidRDefault="000E1D93">
      <w:pPr>
        <w:rPr>
          <w:color w:val="auto"/>
        </w:rPr>
      </w:pPr>
    </w:p>
    <w:p w:rsidR="000E1D93" w:rsidRDefault="000E1D93">
      <w:pPr>
        <w:pStyle w:val="a4"/>
        <w:shd w:val="clear" w:color="auto" w:fill="auto"/>
        <w:spacing w:after="899" w:line="260" w:lineRule="exact"/>
        <w:ind w:left="20" w:firstLine="0"/>
      </w:pPr>
      <w:r>
        <w:rPr>
          <w:rStyle w:val="1"/>
          <w:color w:val="000000"/>
        </w:rPr>
        <w:t>изучерии иностранного языка.</w:t>
      </w:r>
    </w:p>
    <w:p w:rsidR="000E1D93" w:rsidRDefault="000E1D93">
      <w:pPr>
        <w:pStyle w:val="81"/>
        <w:numPr>
          <w:ilvl w:val="0"/>
          <w:numId w:val="7"/>
        </w:numPr>
        <w:shd w:val="clear" w:color="auto" w:fill="auto"/>
        <w:tabs>
          <w:tab w:val="left" w:pos="1350"/>
        </w:tabs>
        <w:spacing w:before="0" w:after="0" w:line="260" w:lineRule="exact"/>
        <w:ind w:left="620"/>
        <w:jc w:val="both"/>
      </w:pPr>
      <w:r>
        <w:rPr>
          <w:rStyle w:val="8"/>
          <w:b/>
          <w:bCs/>
          <w:color w:val="000000"/>
        </w:rPr>
        <w:t>Содержание и задачи языкового образования в направлении</w:t>
      </w:r>
    </w:p>
    <w:p w:rsidR="000E1D93" w:rsidRDefault="00425A23">
      <w:pPr>
        <w:framePr w:h="470" w:hSpace="2890" w:wrap="notBeside" w:vAnchor="text" w:hAnchor="text" w:x="3975" w:y="1"/>
        <w:jc w:val="center"/>
        <w:rPr>
          <w:color w:val="auto"/>
          <w:sz w:val="2"/>
          <w:szCs w:val="2"/>
        </w:rPr>
      </w:pPr>
      <w:r>
        <w:rPr>
          <w:noProof/>
          <w:color w:val="auto"/>
          <w:sz w:val="2"/>
          <w:szCs w:val="2"/>
        </w:rPr>
        <w:drawing>
          <wp:inline distT="0" distB="0" distL="0" distR="0">
            <wp:extent cx="1628775" cy="295275"/>
            <wp:effectExtent l="0" t="0" r="9525" b="9525"/>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295275"/>
                    </a:xfrm>
                    <a:prstGeom prst="rect">
                      <a:avLst/>
                    </a:prstGeom>
                    <a:noFill/>
                    <a:ln>
                      <a:noFill/>
                    </a:ln>
                  </pic:spPr>
                </pic:pic>
              </a:graphicData>
            </a:graphic>
          </wp:inline>
        </w:drawing>
      </w:r>
    </w:p>
    <w:p w:rsidR="000E1D93" w:rsidRDefault="000E1D93">
      <w:pPr>
        <w:rPr>
          <w:color w:val="auto"/>
          <w:sz w:val="2"/>
          <w:szCs w:val="2"/>
        </w:rPr>
      </w:pPr>
    </w:p>
    <w:p w:rsidR="000E1D93" w:rsidRDefault="000E1D93">
      <w:pPr>
        <w:rPr>
          <w:color w:val="auto"/>
        </w:rPr>
      </w:pPr>
    </w:p>
    <w:p w:rsidR="000E1D93" w:rsidRDefault="00425A23">
      <w:pPr>
        <w:framePr w:h="389" w:wrap="notBeside" w:vAnchor="text" w:hAnchor="text" w:xAlign="center" w:y="1"/>
        <w:jc w:val="center"/>
        <w:rPr>
          <w:color w:val="auto"/>
          <w:sz w:val="2"/>
          <w:szCs w:val="2"/>
        </w:rPr>
      </w:pPr>
      <w:r>
        <w:rPr>
          <w:noProof/>
          <w:color w:val="auto"/>
          <w:sz w:val="2"/>
          <w:szCs w:val="2"/>
        </w:rPr>
        <w:drawing>
          <wp:inline distT="0" distB="0" distL="0" distR="0">
            <wp:extent cx="3724275" cy="247650"/>
            <wp:effectExtent l="0" t="0" r="9525"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4275" cy="247650"/>
                    </a:xfrm>
                    <a:prstGeom prst="rect">
                      <a:avLst/>
                    </a:prstGeom>
                    <a:noFill/>
                    <a:ln>
                      <a:noFill/>
                    </a:ln>
                  </pic:spPr>
                </pic:pic>
              </a:graphicData>
            </a:graphic>
          </wp:inline>
        </w:drawing>
      </w:r>
    </w:p>
    <w:p w:rsidR="000E1D93" w:rsidRDefault="000E1D93">
      <w:pPr>
        <w:rPr>
          <w:color w:val="auto"/>
          <w:sz w:val="2"/>
          <w:szCs w:val="2"/>
        </w:rPr>
      </w:pPr>
    </w:p>
    <w:p w:rsidR="000E1D93" w:rsidRDefault="000E1D93">
      <w:pPr>
        <w:pStyle w:val="a4"/>
        <w:shd w:val="clear" w:color="auto" w:fill="auto"/>
        <w:tabs>
          <w:tab w:val="center" w:pos="5170"/>
          <w:tab w:val="right" w:pos="7743"/>
          <w:tab w:val="right" w:pos="9453"/>
        </w:tabs>
        <w:spacing w:before="418" w:after="0" w:line="480" w:lineRule="exact"/>
        <w:ind w:left="20" w:right="20" w:firstLine="400"/>
      </w:pPr>
      <w:r>
        <w:rPr>
          <w:rStyle w:val="1"/>
          <w:color w:val="000000"/>
        </w:rPr>
        <w:t>Мировой современный кризис, характеризуемый с одной стороны важными открытиями, стремительным темпом жизни, рыночной экономикой, вызвал большие осложнения:</w:t>
      </w:r>
      <w:r>
        <w:rPr>
          <w:rStyle w:val="1"/>
          <w:color w:val="000000"/>
        </w:rPr>
        <w:tab/>
        <w:t>навязывание</w:t>
      </w:r>
      <w:r>
        <w:rPr>
          <w:rStyle w:val="1"/>
          <w:color w:val="000000"/>
        </w:rPr>
        <w:tab/>
        <w:t>стереотипов</w:t>
      </w:r>
      <w:r>
        <w:rPr>
          <w:rStyle w:val="1"/>
          <w:color w:val="000000"/>
        </w:rPr>
        <w:tab/>
        <w:t>мышления,</w:t>
      </w:r>
    </w:p>
    <w:p w:rsidR="000E1D93" w:rsidRDefault="000E1D93">
      <w:pPr>
        <w:pStyle w:val="a4"/>
        <w:shd w:val="clear" w:color="auto" w:fill="auto"/>
        <w:tabs>
          <w:tab w:val="left" w:pos="3430"/>
          <w:tab w:val="right" w:pos="9453"/>
        </w:tabs>
        <w:spacing w:after="0" w:line="480" w:lineRule="exact"/>
        <w:ind w:left="20" w:firstLine="0"/>
      </w:pPr>
      <w:r>
        <w:rPr>
          <w:rStyle w:val="1"/>
          <w:color w:val="000000"/>
        </w:rPr>
        <w:t>невозможность усвоить</w:t>
      </w:r>
      <w:r>
        <w:rPr>
          <w:rStyle w:val="1"/>
          <w:color w:val="000000"/>
        </w:rPr>
        <w:tab/>
        <w:t>колоссальную обрушивающуюся</w:t>
      </w:r>
      <w:r>
        <w:rPr>
          <w:rStyle w:val="1"/>
          <w:color w:val="000000"/>
        </w:rPr>
        <w:tab/>
        <w:t>на людей</w:t>
      </w:r>
    </w:p>
    <w:p w:rsidR="000E1D93" w:rsidRDefault="000E1D93">
      <w:pPr>
        <w:pStyle w:val="a4"/>
        <w:shd w:val="clear" w:color="auto" w:fill="auto"/>
        <w:tabs>
          <w:tab w:val="left" w:pos="3430"/>
          <w:tab w:val="right" w:pos="9453"/>
        </w:tabs>
        <w:spacing w:after="0" w:line="480" w:lineRule="exact"/>
        <w:ind w:left="20" w:right="20" w:firstLine="0"/>
      </w:pPr>
      <w:r>
        <w:rPr>
          <w:rStyle w:val="1"/>
          <w:color w:val="000000"/>
        </w:rPr>
        <w:t>различную информацию, растерянность молодых людей в выборе профессии, жесткие рыночные отношения. С другой стороны следствием этих явлений явились нравственный</w:t>
      </w:r>
      <w:r>
        <w:rPr>
          <w:rStyle w:val="1"/>
          <w:color w:val="000000"/>
        </w:rPr>
        <w:tab/>
        <w:t>упадок, духовная пустота,</w:t>
      </w:r>
      <w:r>
        <w:rPr>
          <w:rStyle w:val="1"/>
          <w:color w:val="000000"/>
        </w:rPr>
        <w:tab/>
        <w:t>преступная</w:t>
      </w:r>
    </w:p>
    <w:p w:rsidR="000E1D93" w:rsidRDefault="000E1D93">
      <w:pPr>
        <w:pStyle w:val="a4"/>
        <w:shd w:val="clear" w:color="auto" w:fill="auto"/>
        <w:tabs>
          <w:tab w:val="left" w:pos="3430"/>
          <w:tab w:val="right" w:pos="9453"/>
        </w:tabs>
        <w:spacing w:after="0" w:line="480" w:lineRule="exact"/>
        <w:ind w:left="20" w:right="20" w:firstLine="0"/>
      </w:pPr>
      <w:r>
        <w:rPr>
          <w:rStyle w:val="1"/>
          <w:color w:val="000000"/>
        </w:rPr>
        <w:t xml:space="preserve">безответственность людей. Это имеет прямое отношение и к реформированию образования. Модернизировать систему образования революционным методом, горький опыт которого нам известен, невозможен. Речь идет о реформировании системы образования. Нужно знать, что нас не устраивает в системе, что хотим получить в результате, как сможем измерить эти результаты, каковы сроки, задачи этапов </w:t>
      </w:r>
      <w:r>
        <w:rPr>
          <w:rStyle w:val="1"/>
          <w:color w:val="000000"/>
        </w:rPr>
        <w:lastRenderedPageBreak/>
        <w:t>реформировании и т.д. Потому мировым сообществом</w:t>
      </w:r>
      <w:r>
        <w:rPr>
          <w:rStyle w:val="1"/>
          <w:color w:val="000000"/>
        </w:rPr>
        <w:tab/>
        <w:t>среднее и профессиональное</w:t>
      </w:r>
      <w:r>
        <w:rPr>
          <w:rStyle w:val="1"/>
          <w:color w:val="000000"/>
        </w:rPr>
        <w:tab/>
        <w:t>образование</w:t>
      </w:r>
    </w:p>
    <w:p w:rsidR="000E1D93" w:rsidRDefault="000E1D93">
      <w:pPr>
        <w:pStyle w:val="a4"/>
        <w:shd w:val="clear" w:color="auto" w:fill="auto"/>
        <w:spacing w:after="596" w:line="480" w:lineRule="exact"/>
        <w:ind w:left="20" w:right="20" w:firstLine="0"/>
      </w:pPr>
      <w:r>
        <w:rPr>
          <w:rStyle w:val="1"/>
          <w:color w:val="000000"/>
        </w:rPr>
        <w:t>расценивается сейчас как образование человеческих качеств, как общество гуманизма.</w:t>
      </w:r>
    </w:p>
    <w:p w:rsidR="000E1D93" w:rsidRDefault="000E1D93">
      <w:pPr>
        <w:pStyle w:val="81"/>
        <w:numPr>
          <w:ilvl w:val="0"/>
          <w:numId w:val="8"/>
        </w:numPr>
        <w:shd w:val="clear" w:color="auto" w:fill="auto"/>
        <w:tabs>
          <w:tab w:val="left" w:pos="2114"/>
        </w:tabs>
        <w:spacing w:before="0" w:after="490" w:line="260" w:lineRule="exact"/>
        <w:ind w:left="1860"/>
        <w:jc w:val="both"/>
      </w:pPr>
      <w:r>
        <w:rPr>
          <w:rStyle w:val="8"/>
          <w:b/>
          <w:bCs/>
          <w:color w:val="000000"/>
        </w:rPr>
        <w:t>Мировые направления развития образования</w:t>
      </w:r>
    </w:p>
    <w:p w:rsidR="000E1D93" w:rsidRDefault="000E1D93">
      <w:pPr>
        <w:pStyle w:val="a4"/>
        <w:shd w:val="clear" w:color="auto" w:fill="auto"/>
        <w:spacing w:after="0" w:line="480" w:lineRule="exact"/>
        <w:ind w:left="20" w:right="20" w:firstLine="400"/>
        <w:jc w:val="left"/>
        <w:sectPr w:rsidR="000E1D93">
          <w:headerReference w:type="even" r:id="rId16"/>
          <w:footerReference w:type="default" r:id="rId17"/>
          <w:pgSz w:w="11909" w:h="16838"/>
          <w:pgMar w:top="691" w:right="427" w:bottom="1292" w:left="427" w:header="0" w:footer="3" w:gutter="1085"/>
          <w:cols w:space="720"/>
          <w:noEndnote/>
          <w:rtlGutter/>
          <w:docGrid w:linePitch="360"/>
        </w:sectPr>
      </w:pPr>
      <w:r>
        <w:rPr>
          <w:rStyle w:val="1"/>
          <w:color w:val="000000"/>
        </w:rPr>
        <w:t>Новая система образования предполагает переосмысление задач образования. Определение роли и характера развития общего и профессионального образования совпадает на уровне мирового общества. Общие положения данной системы:</w:t>
      </w:r>
    </w:p>
    <w:p w:rsidR="000E1D93" w:rsidRDefault="000E1D93">
      <w:pPr>
        <w:pStyle w:val="a4"/>
        <w:shd w:val="clear" w:color="auto" w:fill="auto"/>
        <w:spacing w:after="0" w:line="480" w:lineRule="exact"/>
        <w:ind w:left="20" w:right="20" w:firstLine="400"/>
      </w:pPr>
      <w:r>
        <w:rPr>
          <w:rStyle w:val="1"/>
          <w:color w:val="000000"/>
        </w:rPr>
        <w:lastRenderedPageBreak/>
        <w:t>Концепция «Развитие и контроль коммуникативных умений» очень современна и актуальна. Коммуникативная основа обучения является предпосылкой успешной профессиональной деятельности специалиста. Она ставит цель комплексного формирования умений и навыков во всех видах речевой деятельности на родном и иностранном языке.</w:t>
      </w:r>
    </w:p>
    <w:p w:rsidR="000E1D93" w:rsidRDefault="000E1D93">
      <w:pPr>
        <w:pStyle w:val="a4"/>
        <w:shd w:val="clear" w:color="auto" w:fill="auto"/>
        <w:spacing w:after="0" w:line="480" w:lineRule="exact"/>
        <w:ind w:left="20" w:right="20" w:firstLine="400"/>
      </w:pPr>
      <w:r>
        <w:rPr>
          <w:rStyle w:val="1"/>
          <w:color w:val="000000"/>
        </w:rPr>
        <w:t>Она предполагает правильный отбор и отработку материала, овладение новым социальным опытом, творческий характер деятельности, осознанный выбор жизненной линии, самостоятельность в принятии решений. В концепции заслуживает внимание использование норм современного языка (например, «Выбор страны для путешествия»), формирование также диалогической речи, использование культурно-бытовых тем (расспроси, дай аннотацию, оценку, сравнительную характеристику исторического, культурного, научного, бытового развития двух стран в определенный период).</w:t>
      </w:r>
    </w:p>
    <w:p w:rsidR="000E1D93" w:rsidRDefault="000E1D93">
      <w:pPr>
        <w:pStyle w:val="a4"/>
        <w:shd w:val="clear" w:color="auto" w:fill="auto"/>
        <w:spacing w:after="0" w:line="480" w:lineRule="exact"/>
        <w:ind w:left="20" w:right="20" w:firstLine="400"/>
      </w:pPr>
      <w:r>
        <w:rPr>
          <w:rStyle w:val="1"/>
          <w:color w:val="000000"/>
        </w:rPr>
        <w:t>Что касается самого учителя, он привязан постоянно повышать уровень профессионального дела и совершенствоваться в личном плане. Ведь каждый жест, выражение лица, морально-эстетический образ учителя, его умение вселить уверенность в учащегося, поддержать его, навсегда оставляют в психике ребенка индивидуальный след.</w:t>
      </w:r>
    </w:p>
    <w:p w:rsidR="000E1D93" w:rsidRDefault="000E1D93">
      <w:pPr>
        <w:pStyle w:val="a4"/>
        <w:shd w:val="clear" w:color="auto" w:fill="auto"/>
        <w:spacing w:after="0" w:line="480" w:lineRule="exact"/>
        <w:ind w:left="20" w:right="20" w:firstLine="400"/>
      </w:pPr>
      <w:r>
        <w:rPr>
          <w:rStyle w:val="1"/>
          <w:color w:val="000000"/>
        </w:rPr>
        <w:t>Новая концепция языкового образования предусматривает разнообразные взгляды на образование:</w:t>
      </w:r>
    </w:p>
    <w:p w:rsidR="000E1D93" w:rsidRDefault="000E1D93">
      <w:pPr>
        <w:pStyle w:val="a4"/>
        <w:numPr>
          <w:ilvl w:val="0"/>
          <w:numId w:val="9"/>
        </w:numPr>
        <w:shd w:val="clear" w:color="auto" w:fill="auto"/>
        <w:tabs>
          <w:tab w:val="left" w:pos="769"/>
        </w:tabs>
        <w:spacing w:after="0" w:line="504" w:lineRule="exact"/>
        <w:ind w:left="20" w:firstLine="400"/>
      </w:pPr>
      <w:r>
        <w:rPr>
          <w:rStyle w:val="1"/>
          <w:color w:val="000000"/>
        </w:rPr>
        <w:t>В зависимости от цели;</w:t>
      </w:r>
    </w:p>
    <w:p w:rsidR="000E1D93" w:rsidRDefault="000E1D93">
      <w:pPr>
        <w:pStyle w:val="a4"/>
        <w:numPr>
          <w:ilvl w:val="0"/>
          <w:numId w:val="9"/>
        </w:numPr>
        <w:shd w:val="clear" w:color="auto" w:fill="auto"/>
        <w:tabs>
          <w:tab w:val="left" w:pos="769"/>
        </w:tabs>
        <w:spacing w:after="0" w:line="504" w:lineRule="exact"/>
        <w:ind w:left="20" w:firstLine="400"/>
      </w:pPr>
      <w:r>
        <w:rPr>
          <w:rStyle w:val="1"/>
          <w:color w:val="000000"/>
        </w:rPr>
        <w:t>Разнообразие народов; социальных групп эмигрантов;</w:t>
      </w:r>
    </w:p>
    <w:p w:rsidR="000E1D93" w:rsidRDefault="000E1D93">
      <w:pPr>
        <w:pStyle w:val="a4"/>
        <w:numPr>
          <w:ilvl w:val="0"/>
          <w:numId w:val="9"/>
        </w:numPr>
        <w:shd w:val="clear" w:color="auto" w:fill="auto"/>
        <w:tabs>
          <w:tab w:val="left" w:pos="769"/>
        </w:tabs>
        <w:spacing w:after="0" w:line="504" w:lineRule="exact"/>
        <w:ind w:left="20" w:firstLine="400"/>
      </w:pPr>
      <w:r>
        <w:rPr>
          <w:rStyle w:val="1"/>
          <w:color w:val="000000"/>
        </w:rPr>
        <w:t>Развитие национального образования на коммуникативной основе;</w:t>
      </w:r>
    </w:p>
    <w:p w:rsidR="000E1D93" w:rsidRDefault="000E1D93">
      <w:pPr>
        <w:pStyle w:val="a4"/>
        <w:numPr>
          <w:ilvl w:val="0"/>
          <w:numId w:val="9"/>
        </w:numPr>
        <w:shd w:val="clear" w:color="auto" w:fill="auto"/>
        <w:tabs>
          <w:tab w:val="left" w:pos="769"/>
        </w:tabs>
        <w:spacing w:after="0" w:line="504" w:lineRule="exact"/>
        <w:ind w:left="20" w:firstLine="400"/>
      </w:pPr>
      <w:r>
        <w:rPr>
          <w:rStyle w:val="1"/>
          <w:color w:val="000000"/>
        </w:rPr>
        <w:t>Культурные различия;</w:t>
      </w:r>
    </w:p>
    <w:p w:rsidR="000E1D93" w:rsidRDefault="000E1D93">
      <w:pPr>
        <w:pStyle w:val="a4"/>
        <w:numPr>
          <w:ilvl w:val="0"/>
          <w:numId w:val="9"/>
        </w:numPr>
        <w:shd w:val="clear" w:color="auto" w:fill="auto"/>
        <w:tabs>
          <w:tab w:val="left" w:pos="769"/>
        </w:tabs>
        <w:spacing w:after="135" w:line="504" w:lineRule="exact"/>
        <w:ind w:left="20" w:firstLine="400"/>
      </w:pPr>
      <w:r>
        <w:rPr>
          <w:rStyle w:val="1"/>
          <w:color w:val="000000"/>
        </w:rPr>
        <w:t>Религиозные образовательные культуры.</w:t>
      </w:r>
    </w:p>
    <w:p w:rsidR="000E1D93" w:rsidRDefault="000E1D93">
      <w:pPr>
        <w:pStyle w:val="a4"/>
        <w:shd w:val="clear" w:color="auto" w:fill="auto"/>
        <w:spacing w:after="0" w:line="485" w:lineRule="exact"/>
        <w:ind w:left="20" w:right="20" w:firstLine="400"/>
      </w:pPr>
      <w:r>
        <w:rPr>
          <w:rStyle w:val="1"/>
          <w:color w:val="000000"/>
        </w:rPr>
        <w:t xml:space="preserve">Среди базовых компетенций особо следует выделить лингвистические компетенции, формирующиеся у учащихся </w:t>
      </w:r>
      <w:r w:rsidRPr="00BA048D">
        <w:rPr>
          <w:rStyle w:val="1"/>
          <w:color w:val="000000"/>
          <w:lang w:eastAsia="en-US"/>
        </w:rPr>
        <w:t>(</w:t>
      </w:r>
      <w:r>
        <w:rPr>
          <w:rStyle w:val="1"/>
          <w:color w:val="000000"/>
          <w:lang w:val="en-US" w:eastAsia="en-US"/>
        </w:rPr>
        <w:t>learning</w:t>
      </w:r>
      <w:r w:rsidRPr="00BA048D">
        <w:rPr>
          <w:rStyle w:val="1"/>
          <w:color w:val="000000"/>
          <w:lang w:eastAsia="en-US"/>
        </w:rPr>
        <w:t xml:space="preserve"> </w:t>
      </w:r>
      <w:r>
        <w:rPr>
          <w:rStyle w:val="1"/>
          <w:color w:val="000000"/>
          <w:lang w:val="en-US" w:eastAsia="en-US"/>
        </w:rPr>
        <w:t>to</w:t>
      </w:r>
      <w:r w:rsidRPr="00BA048D">
        <w:rPr>
          <w:rStyle w:val="1"/>
          <w:color w:val="000000"/>
          <w:lang w:eastAsia="en-US"/>
        </w:rPr>
        <w:t xml:space="preserve"> </w:t>
      </w:r>
      <w:r>
        <w:rPr>
          <w:rStyle w:val="1"/>
          <w:color w:val="000000"/>
          <w:lang w:val="en-US" w:eastAsia="en-US"/>
        </w:rPr>
        <w:t>learn</w:t>
      </w:r>
      <w:r w:rsidRPr="00BA048D">
        <w:rPr>
          <w:rStyle w:val="1"/>
          <w:color w:val="000000"/>
          <w:lang w:eastAsia="en-US"/>
        </w:rPr>
        <w:t>).</w:t>
      </w:r>
    </w:p>
    <w:p w:rsidR="000E1D93" w:rsidRDefault="000E1D93">
      <w:pPr>
        <w:pStyle w:val="a4"/>
        <w:shd w:val="clear" w:color="auto" w:fill="auto"/>
        <w:spacing w:after="20" w:line="490" w:lineRule="exact"/>
        <w:ind w:right="20" w:firstLine="400"/>
        <w:jc w:val="left"/>
      </w:pPr>
      <w:r>
        <w:rPr>
          <w:rStyle w:val="1"/>
          <w:color w:val="000000"/>
        </w:rPr>
        <w:t>работой займутся молодые учителя. Эта деятельность откроет большую роль будущей профессии н</w:t>
      </w:r>
      <w:r>
        <w:rPr>
          <w:strike/>
          <w:color w:val="000000"/>
        </w:rPr>
        <w:t>ов</w:t>
      </w:r>
      <w:r>
        <w:rPr>
          <w:rStyle w:val="1"/>
          <w:color w:val="000000"/>
        </w:rPr>
        <w:t>о</w:t>
      </w:r>
      <w:r>
        <w:rPr>
          <w:strike/>
          <w:color w:val="000000"/>
        </w:rPr>
        <w:t>г</w:t>
      </w:r>
      <w:r>
        <w:rPr>
          <w:rStyle w:val="1"/>
          <w:color w:val="000000"/>
        </w:rPr>
        <w:t>о поколения, решающих моментах их жизни.</w:t>
      </w:r>
    </w:p>
    <w:p w:rsidR="000E1D93" w:rsidRDefault="000E1D93">
      <w:pPr>
        <w:pStyle w:val="140"/>
        <w:shd w:val="clear" w:color="auto" w:fill="auto"/>
        <w:spacing w:before="0" w:after="884" w:line="614" w:lineRule="exact"/>
        <w:ind w:left="5980" w:right="20"/>
      </w:pPr>
      <w:r>
        <w:rPr>
          <w:rStyle w:val="14"/>
          <w:b/>
          <w:bCs/>
          <w:i/>
          <w:iCs/>
          <w:color w:val="000000"/>
        </w:rPr>
        <w:t xml:space="preserve">С уважением и низким поклоном, </w:t>
      </w:r>
      <w:r>
        <w:rPr>
          <w:rStyle w:val="14"/>
          <w:b/>
          <w:bCs/>
          <w:i/>
          <w:iCs/>
          <w:color w:val="000000"/>
        </w:rPr>
        <w:lastRenderedPageBreak/>
        <w:t>кружковцы 1997-2007 годов.</w:t>
      </w:r>
    </w:p>
    <w:p w:rsidR="000E1D93" w:rsidRDefault="000E1D93">
      <w:pPr>
        <w:pStyle w:val="81"/>
        <w:shd w:val="clear" w:color="auto" w:fill="auto"/>
        <w:spacing w:before="0" w:after="896" w:line="260" w:lineRule="exact"/>
        <w:ind w:right="20"/>
      </w:pPr>
      <w:r>
        <w:rPr>
          <w:rStyle w:val="8"/>
          <w:b/>
          <w:bCs/>
          <w:color w:val="000000"/>
        </w:rPr>
        <w:t>Фонетическая система английского языка</w:t>
      </w:r>
    </w:p>
    <w:p w:rsidR="000E1D93" w:rsidRDefault="000E1D93">
      <w:pPr>
        <w:pStyle w:val="a4"/>
        <w:shd w:val="clear" w:color="auto" w:fill="auto"/>
        <w:spacing w:after="120" w:line="480" w:lineRule="exact"/>
        <w:ind w:left="40" w:right="20" w:firstLine="340"/>
      </w:pPr>
      <w:r>
        <w:rPr>
          <w:rStyle w:val="1"/>
          <w:color w:val="000000"/>
        </w:rPr>
        <w:t>Фонетическая система английского языка рассматривается как выражение законов в образовании, структуры языка. Она отличается целым кругом проблем.</w:t>
      </w:r>
    </w:p>
    <w:p w:rsidR="000E1D93" w:rsidRDefault="000E1D93">
      <w:pPr>
        <w:pStyle w:val="a4"/>
        <w:shd w:val="clear" w:color="auto" w:fill="auto"/>
        <w:spacing w:after="120" w:line="480" w:lineRule="exact"/>
        <w:ind w:left="40" w:right="20" w:firstLine="340"/>
      </w:pPr>
      <w:r>
        <w:rPr>
          <w:rStyle w:val="1"/>
          <w:color w:val="000000"/>
        </w:rPr>
        <w:t>Английская фонетика представляет большую трудность. Это и слова, которые надо просто запомнить устно и письменно, это и непроизносимые согласные. Для нас неправильно, что слова произносятся одинаково, но имеющие разную семантику, а также слова с различным качественным звучанием. Поэтому в кабинете вывешиваются различные фонетико</w:t>
      </w:r>
      <w:r>
        <w:rPr>
          <w:rStyle w:val="1"/>
          <w:color w:val="000000"/>
        </w:rPr>
        <w:softHyphen/>
        <w:t>графические таблицы: с новыми словами в транскрипции и с русскими значениями, на правила чтения и на слова- исключения. А также перед глазами кружковцев грамматические таблицы, которые тоже являются объектом употребления в речевом поведении и в работе над произносительными навыками.</w:t>
      </w:r>
    </w:p>
    <w:p w:rsidR="000E1D93" w:rsidRDefault="000E1D93">
      <w:pPr>
        <w:pStyle w:val="a4"/>
        <w:shd w:val="clear" w:color="auto" w:fill="auto"/>
        <w:spacing w:after="116" w:line="480" w:lineRule="exact"/>
        <w:ind w:left="40" w:right="20" w:firstLine="340"/>
      </w:pPr>
      <w:r>
        <w:rPr>
          <w:rStyle w:val="1"/>
          <w:color w:val="000000"/>
        </w:rPr>
        <w:t>В деятельности кружковца играют большую роль и таблицы с префиксами, суффиксами, синонимами, антонимами, на правила чтения.</w:t>
      </w:r>
    </w:p>
    <w:p w:rsidR="000E1D93" w:rsidRDefault="000E1D93">
      <w:pPr>
        <w:pStyle w:val="a4"/>
        <w:shd w:val="clear" w:color="auto" w:fill="auto"/>
        <w:spacing w:after="0" w:line="485" w:lineRule="exact"/>
        <w:ind w:left="40" w:right="20" w:firstLine="340"/>
        <w:sectPr w:rsidR="000E1D93">
          <w:headerReference w:type="even" r:id="rId18"/>
          <w:headerReference w:type="first" r:id="rId19"/>
          <w:pgSz w:w="11909" w:h="16838"/>
          <w:pgMar w:top="691" w:right="427" w:bottom="1292" w:left="427" w:header="0" w:footer="3" w:gutter="1085"/>
          <w:cols w:space="720"/>
          <w:noEndnote/>
          <w:titlePg/>
          <w:rtlGutter/>
          <w:docGrid w:linePitch="360"/>
        </w:sectPr>
      </w:pPr>
      <w:r>
        <w:rPr>
          <w:rStyle w:val="1"/>
          <w:color w:val="000000"/>
        </w:rPr>
        <w:t>В фонетике используются упражнения, создающие ассоциации между словом и семантикои, приближающиеся к реальному общению. Эти упражнения можно петь.</w:t>
      </w:r>
    </w:p>
    <w:tbl>
      <w:tblPr>
        <w:tblW w:w="0" w:type="auto"/>
        <w:jc w:val="center"/>
        <w:tblLayout w:type="fixed"/>
        <w:tblCellMar>
          <w:left w:w="0" w:type="dxa"/>
          <w:right w:w="0" w:type="dxa"/>
        </w:tblCellMar>
        <w:tblLook w:val="0000" w:firstRow="0" w:lastRow="0" w:firstColumn="0" w:lastColumn="0" w:noHBand="0" w:noVBand="0"/>
      </w:tblPr>
      <w:tblGrid>
        <w:gridCol w:w="1690"/>
        <w:gridCol w:w="874"/>
      </w:tblGrid>
      <w:tr w:rsidR="000E1D93">
        <w:tblPrEx>
          <w:tblCellMar>
            <w:top w:w="0" w:type="dxa"/>
            <w:left w:w="0" w:type="dxa"/>
            <w:bottom w:w="0" w:type="dxa"/>
            <w:right w:w="0" w:type="dxa"/>
          </w:tblCellMar>
        </w:tblPrEx>
        <w:trPr>
          <w:trHeight w:hRule="exact" w:val="422"/>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lastRenderedPageBreak/>
              <w:t>ai (ay)</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[ei]</w:t>
            </w:r>
          </w:p>
        </w:tc>
      </w:tr>
      <w:tr w:rsidR="000E1D93">
        <w:tblPrEx>
          <w:tblCellMar>
            <w:top w:w="0" w:type="dxa"/>
            <w:left w:w="0" w:type="dxa"/>
            <w:bottom w:w="0" w:type="dxa"/>
            <w:right w:w="0" w:type="dxa"/>
          </w:tblCellMar>
        </w:tblPrEx>
        <w:trPr>
          <w:trHeight w:hRule="exact" w:val="54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au (an)</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[o:]</w:t>
            </w:r>
          </w:p>
        </w:tc>
      </w:tr>
      <w:tr w:rsidR="000E1D93">
        <w:tblPrEx>
          <w:tblCellMar>
            <w:top w:w="0" w:type="dxa"/>
            <w:left w:w="0" w:type="dxa"/>
            <w:bottom w:w="0" w:type="dxa"/>
            <w:right w:w="0" w:type="dxa"/>
          </w:tblCellMar>
        </w:tblPrEx>
        <w:trPr>
          <w:trHeight w:hRule="exact" w:val="571"/>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lang w:val="ru-RU" w:eastAsia="ru-RU"/>
              </w:rPr>
              <w:t xml:space="preserve">ее </w:t>
            </w:r>
            <w:r>
              <w:rPr>
                <w:rStyle w:val="10"/>
                <w:color w:val="000000"/>
              </w:rPr>
              <w:t>(ea)</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[i:]</w:t>
            </w:r>
          </w:p>
        </w:tc>
      </w:tr>
      <w:tr w:rsidR="000E1D93">
        <w:tblPrEx>
          <w:tblCellMar>
            <w:top w:w="0" w:type="dxa"/>
            <w:left w:w="0" w:type="dxa"/>
            <w:bottom w:w="0" w:type="dxa"/>
            <w:right w:w="0" w:type="dxa"/>
          </w:tblCellMar>
        </w:tblPrEx>
        <w:trPr>
          <w:trHeight w:hRule="exact" w:val="581"/>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oi (oy)</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[oi]</w:t>
            </w:r>
          </w:p>
        </w:tc>
      </w:tr>
      <w:tr w:rsidR="000E1D93">
        <w:tblPrEx>
          <w:tblCellMar>
            <w:top w:w="0" w:type="dxa"/>
            <w:left w:w="0" w:type="dxa"/>
            <w:bottom w:w="0" w:type="dxa"/>
            <w:right w:w="0" w:type="dxa"/>
          </w:tblCellMar>
        </w:tblPrEx>
        <w:trPr>
          <w:trHeight w:hRule="exact" w:val="518"/>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2pt"/>
                <w:color w:val="000000"/>
              </w:rPr>
              <w:t>00</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[u:]</w:t>
            </w:r>
          </w:p>
        </w:tc>
      </w:tr>
      <w:tr w:rsidR="000E1D93">
        <w:tblPrEx>
          <w:tblCellMar>
            <w:top w:w="0" w:type="dxa"/>
            <w:left w:w="0" w:type="dxa"/>
            <w:bottom w:w="0" w:type="dxa"/>
            <w:right w:w="0" w:type="dxa"/>
          </w:tblCellMar>
        </w:tblPrEx>
        <w:trPr>
          <w:trHeight w:hRule="exact" w:val="566"/>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ou (ow)</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[au]</w:t>
            </w:r>
          </w:p>
        </w:tc>
      </w:tr>
      <w:tr w:rsidR="000E1D93">
        <w:tblPrEx>
          <w:tblCellMar>
            <w:top w:w="0" w:type="dxa"/>
            <w:left w:w="0" w:type="dxa"/>
            <w:bottom w:w="0" w:type="dxa"/>
            <w:right w:w="0" w:type="dxa"/>
          </w:tblCellMar>
        </w:tblPrEx>
        <w:trPr>
          <w:trHeight w:hRule="exact" w:val="576"/>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(t)ch</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 tj]</w:t>
            </w:r>
          </w:p>
        </w:tc>
      </w:tr>
      <w:tr w:rsidR="000E1D93">
        <w:tblPrEx>
          <w:tblCellMar>
            <w:top w:w="0" w:type="dxa"/>
            <w:left w:w="0" w:type="dxa"/>
            <w:bottom w:w="0" w:type="dxa"/>
            <w:right w:w="0" w:type="dxa"/>
          </w:tblCellMar>
        </w:tblPrEx>
        <w:trPr>
          <w:trHeight w:hRule="exact" w:val="562"/>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2pt"/>
                <w:color w:val="000000"/>
              </w:rPr>
              <w:t>rg</w:t>
            </w:r>
          </w:p>
        </w:tc>
        <w:tc>
          <w:tcPr>
            <w:tcW w:w="874" w:type="dxa"/>
            <w:tcBorders>
              <w:top w:val="nil"/>
              <w:left w:val="nil"/>
              <w:bottom w:val="nil"/>
              <w:right w:val="nil"/>
            </w:tcBorders>
            <w:shd w:val="clear" w:color="auto" w:fill="FFFFFF"/>
          </w:tcPr>
          <w:p w:rsidR="000E1D93" w:rsidRDefault="000E1D93">
            <w:pPr>
              <w:framePr w:w="2563" w:wrap="notBeside" w:vAnchor="text" w:hAnchor="text" w:xAlign="center" w:y="1"/>
              <w:rPr>
                <w:color w:val="auto"/>
                <w:sz w:val="10"/>
                <w:szCs w:val="10"/>
              </w:rPr>
            </w:pPr>
          </w:p>
        </w:tc>
      </w:tr>
      <w:tr w:rsidR="000E1D93">
        <w:tblPrEx>
          <w:tblCellMar>
            <w:top w:w="0" w:type="dxa"/>
            <w:left w:w="0" w:type="dxa"/>
            <w:bottom w:w="0" w:type="dxa"/>
            <w:right w:w="0" w:type="dxa"/>
          </w:tblCellMar>
        </w:tblPrEx>
        <w:trPr>
          <w:trHeight w:hRule="exact" w:val="54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nk</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[nk]</w:t>
            </w:r>
          </w:p>
        </w:tc>
      </w:tr>
      <w:tr w:rsidR="000E1D93">
        <w:tblPrEx>
          <w:tblCellMar>
            <w:top w:w="0" w:type="dxa"/>
            <w:left w:w="0" w:type="dxa"/>
            <w:bottom w:w="0" w:type="dxa"/>
            <w:right w:w="0" w:type="dxa"/>
          </w:tblCellMar>
        </w:tblPrEx>
        <w:trPr>
          <w:trHeight w:hRule="exact" w:val="552"/>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ph</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[f]</w:t>
            </w:r>
          </w:p>
        </w:tc>
      </w:tr>
      <w:tr w:rsidR="000E1D93">
        <w:tblPrEx>
          <w:tblCellMar>
            <w:top w:w="0" w:type="dxa"/>
            <w:left w:w="0" w:type="dxa"/>
            <w:bottom w:w="0" w:type="dxa"/>
            <w:right w:w="0" w:type="dxa"/>
          </w:tblCellMar>
        </w:tblPrEx>
        <w:trPr>
          <w:trHeight w:hRule="exact" w:val="55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sh</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[X]</w:t>
            </w:r>
          </w:p>
        </w:tc>
      </w:tr>
      <w:tr w:rsidR="000E1D93">
        <w:tblPrEx>
          <w:tblCellMar>
            <w:top w:w="0" w:type="dxa"/>
            <w:left w:w="0" w:type="dxa"/>
            <w:bottom w:w="0" w:type="dxa"/>
            <w:right w:w="0" w:type="dxa"/>
          </w:tblCellMar>
        </w:tblPrEx>
        <w:trPr>
          <w:trHeight w:hRule="exact" w:val="562"/>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th</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[0]</w:t>
            </w:r>
          </w:p>
        </w:tc>
      </w:tr>
      <w:tr w:rsidR="000E1D93">
        <w:tblPrEx>
          <w:tblCellMar>
            <w:top w:w="0" w:type="dxa"/>
            <w:left w:w="0" w:type="dxa"/>
            <w:bottom w:w="0" w:type="dxa"/>
            <w:right w:w="0" w:type="dxa"/>
          </w:tblCellMar>
        </w:tblPrEx>
        <w:trPr>
          <w:trHeight w:hRule="exact" w:val="542"/>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air</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[83]</w:t>
            </w:r>
          </w:p>
        </w:tc>
      </w:tr>
      <w:tr w:rsidR="000E1D93">
        <w:tblPrEx>
          <w:tblCellMar>
            <w:top w:w="0" w:type="dxa"/>
            <w:left w:w="0" w:type="dxa"/>
            <w:bottom w:w="0" w:type="dxa"/>
            <w:right w:w="0" w:type="dxa"/>
          </w:tblCellMar>
        </w:tblPrEx>
        <w:trPr>
          <w:trHeight w:hRule="exact" w:val="576"/>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all</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color w:val="000000"/>
                <w:lang w:val="en-US" w:eastAsia="en-US"/>
              </w:rPr>
              <w:t>[o:l]</w:t>
            </w:r>
          </w:p>
        </w:tc>
      </w:tr>
      <w:tr w:rsidR="000E1D93">
        <w:tblPrEx>
          <w:tblCellMar>
            <w:top w:w="0" w:type="dxa"/>
            <w:left w:w="0" w:type="dxa"/>
            <w:bottom w:w="0" w:type="dxa"/>
            <w:right w:w="0" w:type="dxa"/>
          </w:tblCellMar>
        </w:tblPrEx>
        <w:trPr>
          <w:trHeight w:hRule="exact" w:val="590"/>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ass (ask, ast)</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[a:]</w:t>
            </w:r>
          </w:p>
        </w:tc>
      </w:tr>
      <w:tr w:rsidR="000E1D93">
        <w:tblPrEx>
          <w:tblCellMar>
            <w:top w:w="0" w:type="dxa"/>
            <w:left w:w="0" w:type="dxa"/>
            <w:bottom w:w="0" w:type="dxa"/>
            <w:right w:w="0" w:type="dxa"/>
          </w:tblCellMar>
        </w:tblPrEx>
        <w:trPr>
          <w:trHeight w:hRule="exact" w:val="538"/>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aer</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[19]</w:t>
            </w:r>
          </w:p>
        </w:tc>
      </w:tr>
      <w:tr w:rsidR="000E1D93">
        <w:tblPrEx>
          <w:tblCellMar>
            <w:top w:w="0" w:type="dxa"/>
            <w:left w:w="0" w:type="dxa"/>
            <w:bottom w:w="0" w:type="dxa"/>
            <w:right w:w="0" w:type="dxa"/>
          </w:tblCellMar>
        </w:tblPrEx>
        <w:trPr>
          <w:trHeight w:hRule="exact" w:val="533"/>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eer</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[i9]</w:t>
            </w:r>
          </w:p>
        </w:tc>
      </w:tr>
      <w:tr w:rsidR="000E1D93">
        <w:tblPrEx>
          <w:tblCellMar>
            <w:top w:w="0" w:type="dxa"/>
            <w:left w:w="0" w:type="dxa"/>
            <w:bottom w:w="0" w:type="dxa"/>
            <w:right w:w="0" w:type="dxa"/>
          </w:tblCellMar>
        </w:tblPrEx>
        <w:trPr>
          <w:trHeight w:hRule="exact" w:val="586"/>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igh</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[ai]</w:t>
            </w:r>
          </w:p>
        </w:tc>
      </w:tr>
      <w:tr w:rsidR="000E1D93">
        <w:tblPrEx>
          <w:tblCellMar>
            <w:top w:w="0" w:type="dxa"/>
            <w:left w:w="0" w:type="dxa"/>
            <w:bottom w:w="0" w:type="dxa"/>
            <w:right w:w="0" w:type="dxa"/>
          </w:tblCellMar>
        </w:tblPrEx>
        <w:trPr>
          <w:trHeight w:hRule="exact" w:val="54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ild</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[ai]</w:t>
            </w:r>
          </w:p>
        </w:tc>
      </w:tr>
      <w:tr w:rsidR="000E1D93">
        <w:tblPrEx>
          <w:tblCellMar>
            <w:top w:w="0" w:type="dxa"/>
            <w:left w:w="0" w:type="dxa"/>
            <w:bottom w:w="0" w:type="dxa"/>
            <w:right w:w="0" w:type="dxa"/>
          </w:tblCellMar>
        </w:tblPrEx>
        <w:trPr>
          <w:trHeight w:hRule="exact" w:val="55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ind</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[ai]</w:t>
            </w:r>
          </w:p>
        </w:tc>
      </w:tr>
      <w:tr w:rsidR="000E1D93">
        <w:tblPrEx>
          <w:tblCellMar>
            <w:top w:w="0" w:type="dxa"/>
            <w:left w:w="0" w:type="dxa"/>
            <w:bottom w:w="0" w:type="dxa"/>
            <w:right w:w="0" w:type="dxa"/>
          </w:tblCellMar>
        </w:tblPrEx>
        <w:trPr>
          <w:trHeight w:hRule="exact" w:val="54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old</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[ou]</w:t>
            </w:r>
          </w:p>
        </w:tc>
      </w:tr>
      <w:tr w:rsidR="000E1D93">
        <w:tblPrEx>
          <w:tblCellMar>
            <w:top w:w="0" w:type="dxa"/>
            <w:left w:w="0" w:type="dxa"/>
            <w:bottom w:w="0" w:type="dxa"/>
            <w:right w:w="0" w:type="dxa"/>
          </w:tblCellMar>
        </w:tblPrEx>
        <w:trPr>
          <w:trHeight w:hRule="exact" w:val="586"/>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qu</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 kw ]</w:t>
            </w:r>
          </w:p>
        </w:tc>
      </w:tr>
      <w:tr w:rsidR="000E1D93">
        <w:tblPrEx>
          <w:tblCellMar>
            <w:top w:w="0" w:type="dxa"/>
            <w:left w:w="0" w:type="dxa"/>
            <w:bottom w:w="0" w:type="dxa"/>
            <w:right w:w="0" w:type="dxa"/>
          </w:tblCellMar>
        </w:tblPrEx>
        <w:trPr>
          <w:trHeight w:hRule="exact" w:val="437"/>
          <w:jc w:val="center"/>
        </w:trPr>
        <w:tc>
          <w:tcPr>
            <w:tcW w:w="1690"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60" w:firstLine="0"/>
              <w:jc w:val="left"/>
            </w:pPr>
            <w:r>
              <w:rPr>
                <w:rStyle w:val="10"/>
                <w:color w:val="000000"/>
              </w:rPr>
              <w:t>w(h)a</w:t>
            </w:r>
          </w:p>
        </w:tc>
        <w:tc>
          <w:tcPr>
            <w:tcW w:w="874" w:type="dxa"/>
            <w:tcBorders>
              <w:top w:val="nil"/>
              <w:left w:val="nil"/>
              <w:bottom w:val="nil"/>
              <w:right w:val="nil"/>
            </w:tcBorders>
            <w:shd w:val="clear" w:color="auto" w:fill="FFFFFF"/>
          </w:tcPr>
          <w:p w:rsidR="000E1D93" w:rsidRDefault="000E1D93">
            <w:pPr>
              <w:pStyle w:val="a4"/>
              <w:framePr w:w="2563" w:wrap="notBeside" w:vAnchor="text" w:hAnchor="text" w:xAlign="center" w:y="1"/>
              <w:shd w:val="clear" w:color="auto" w:fill="auto"/>
              <w:spacing w:after="0" w:line="260" w:lineRule="exact"/>
              <w:ind w:left="200" w:firstLine="0"/>
              <w:jc w:val="left"/>
            </w:pPr>
            <w:r>
              <w:rPr>
                <w:rStyle w:val="2pt"/>
                <w:color w:val="000000"/>
              </w:rPr>
              <w:t>[o]</w:t>
            </w:r>
          </w:p>
        </w:tc>
      </w:tr>
    </w:tbl>
    <w:p w:rsidR="000E1D93" w:rsidRDefault="000E1D93">
      <w:pPr>
        <w:rPr>
          <w:color w:val="auto"/>
          <w:sz w:val="2"/>
          <w:szCs w:val="2"/>
        </w:rPr>
      </w:pPr>
    </w:p>
    <w:p w:rsidR="000E1D93" w:rsidRPr="00972866" w:rsidRDefault="000E1D93">
      <w:pPr>
        <w:pStyle w:val="a4"/>
        <w:shd w:val="clear" w:color="auto" w:fill="auto"/>
        <w:spacing w:after="0" w:line="557" w:lineRule="exact"/>
        <w:ind w:left="20" w:right="40" w:firstLine="0"/>
        <w:jc w:val="left"/>
        <w:rPr>
          <w:lang w:val="en-US"/>
        </w:rPr>
      </w:pPr>
      <w:r>
        <w:rPr>
          <w:rStyle w:val="1"/>
          <w:color w:val="000000"/>
          <w:lang w:val="en-US" w:eastAsia="en-US"/>
        </w:rPr>
        <w:t xml:space="preserve">rain, play autumn, dran </w:t>
      </w:r>
      <w:r>
        <w:rPr>
          <w:rStyle w:val="1"/>
          <w:color w:val="000000"/>
          <w:lang w:val="en-US" w:eastAsia="en-US"/>
        </w:rPr>
        <w:lastRenderedPageBreak/>
        <w:t>teacher, tree point, boy spoon, soon house, town bench, match stocking thank telephone shelf</w:t>
      </w:r>
    </w:p>
    <w:p w:rsidR="000E1D93" w:rsidRPr="00972866" w:rsidRDefault="000E1D93">
      <w:pPr>
        <w:pStyle w:val="a4"/>
        <w:shd w:val="clear" w:color="auto" w:fill="auto"/>
        <w:spacing w:after="0" w:line="557" w:lineRule="exact"/>
        <w:ind w:left="20" w:right="40" w:firstLine="0"/>
        <w:jc w:val="left"/>
        <w:rPr>
          <w:lang w:val="en-US"/>
        </w:rPr>
      </w:pPr>
      <w:r>
        <w:rPr>
          <w:rStyle w:val="1"/>
          <w:color w:val="000000"/>
          <w:lang w:val="en-US" w:eastAsia="en-US"/>
        </w:rPr>
        <w:t xml:space="preserve">then </w:t>
      </w:r>
      <w:r w:rsidRPr="00972866">
        <w:rPr>
          <w:rStyle w:val="1"/>
          <w:color w:val="000000"/>
          <w:lang w:val="en-US"/>
        </w:rPr>
        <w:t>[</w:t>
      </w:r>
      <w:r>
        <w:rPr>
          <w:rStyle w:val="1"/>
          <w:color w:val="000000"/>
        </w:rPr>
        <w:t>э</w:t>
      </w:r>
      <w:r w:rsidRPr="00972866">
        <w:rPr>
          <w:rStyle w:val="1"/>
          <w:color w:val="000000"/>
          <w:lang w:val="en-US"/>
        </w:rPr>
        <w:t xml:space="preserve">], </w:t>
      </w:r>
      <w:r>
        <w:rPr>
          <w:rStyle w:val="1"/>
          <w:color w:val="000000"/>
          <w:lang w:val="en-US" w:eastAsia="en-US"/>
        </w:rPr>
        <w:t>this chair, pair ball, tall glass, task, past near, tier pioneer right, might child, mild kind, find cold</w:t>
      </w:r>
    </w:p>
    <w:p w:rsidR="000E1D93" w:rsidRDefault="000E1D93">
      <w:pPr>
        <w:pStyle w:val="a4"/>
        <w:shd w:val="clear" w:color="auto" w:fill="auto"/>
        <w:spacing w:after="0" w:line="557" w:lineRule="exact"/>
        <w:ind w:left="20" w:right="40" w:firstLine="0"/>
        <w:jc w:val="left"/>
        <w:sectPr w:rsidR="000E1D93">
          <w:pgSz w:w="11909" w:h="16838"/>
          <w:pgMar w:top="2357" w:right="4051" w:bottom="979" w:left="3086" w:header="0" w:footer="3" w:gutter="0"/>
          <w:cols w:num="2" w:space="720" w:equalWidth="0">
            <w:col w:w="2573" w:space="418"/>
            <w:col w:w="1781"/>
          </w:cols>
          <w:noEndnote/>
          <w:docGrid w:linePitch="360"/>
        </w:sectPr>
      </w:pPr>
      <w:r>
        <w:rPr>
          <w:rStyle w:val="1"/>
          <w:color w:val="000000"/>
          <w:lang w:val="en-US" w:eastAsia="en-US"/>
        </w:rPr>
        <w:t>square, quarter watch, what</w:t>
      </w:r>
    </w:p>
    <w:tbl>
      <w:tblPr>
        <w:tblW w:w="0" w:type="auto"/>
        <w:jc w:val="center"/>
        <w:tblLayout w:type="fixed"/>
        <w:tblCellMar>
          <w:left w:w="0" w:type="dxa"/>
          <w:right w:w="0" w:type="dxa"/>
        </w:tblCellMar>
        <w:tblLook w:val="0000" w:firstRow="0" w:lastRow="0" w:firstColumn="0" w:lastColumn="0" w:noHBand="0" w:noVBand="0"/>
      </w:tblPr>
      <w:tblGrid>
        <w:gridCol w:w="1891"/>
        <w:gridCol w:w="2131"/>
      </w:tblGrid>
      <w:tr w:rsidR="000E1D93">
        <w:tblPrEx>
          <w:tblCellMar>
            <w:top w:w="0" w:type="dxa"/>
            <w:left w:w="0" w:type="dxa"/>
            <w:bottom w:w="0" w:type="dxa"/>
            <w:right w:w="0" w:type="dxa"/>
          </w:tblCellMar>
        </w:tblPrEx>
        <w:trPr>
          <w:trHeight w:hRule="exact" w:val="398"/>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lastRenderedPageBreak/>
              <w:t xml:space="preserve">hair </w:t>
            </w:r>
            <w:r>
              <w:rPr>
                <w:color w:val="000000"/>
              </w:rPr>
              <w:t xml:space="preserve">- </w:t>
            </w:r>
            <w:r>
              <w:rPr>
                <w:color w:val="000000"/>
                <w:lang w:val="en-US" w:eastAsia="en-US"/>
              </w:rPr>
              <w:t>fair</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(светлый)</w:t>
            </w:r>
          </w:p>
        </w:tc>
      </w:tr>
      <w:tr w:rsidR="000E1D93">
        <w:tblPrEx>
          <w:tblCellMar>
            <w:top w:w="0" w:type="dxa"/>
            <w:left w:w="0" w:type="dxa"/>
            <w:bottom w:w="0" w:type="dxa"/>
            <w:right w:w="0" w:type="dxa"/>
          </w:tblCellMar>
        </w:tblPrEx>
        <w:trPr>
          <w:trHeight w:hRule="exact" w:val="49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 xml:space="preserve">hen </w:t>
            </w:r>
            <w:r>
              <w:rPr>
                <w:color w:val="000000"/>
              </w:rPr>
              <w:t xml:space="preserve">- </w:t>
            </w:r>
            <w:r>
              <w:rPr>
                <w:color w:val="000000"/>
                <w:lang w:val="en-US" w:eastAsia="en-US"/>
              </w:rPr>
              <w:t>pen</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(курица)</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say - way</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(дорога)</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low - slow</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(медленный)</w:t>
            </w:r>
          </w:p>
        </w:tc>
      </w:tr>
      <w:tr w:rsidR="000E1D93">
        <w:tblPrEx>
          <w:tblCellMar>
            <w:top w:w="0" w:type="dxa"/>
            <w:left w:w="0" w:type="dxa"/>
            <w:bottom w:w="0" w:type="dxa"/>
            <w:right w:w="0" w:type="dxa"/>
          </w:tblCellMar>
        </w:tblPrEx>
        <w:trPr>
          <w:trHeight w:hRule="exact" w:val="499"/>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lace - place</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(кружево)</w:t>
            </w:r>
          </w:p>
        </w:tc>
      </w:tr>
      <w:tr w:rsidR="000E1D93">
        <w:tblPrEx>
          <w:tblCellMar>
            <w:top w:w="0" w:type="dxa"/>
            <w:left w:w="0" w:type="dxa"/>
            <w:bottom w:w="0" w:type="dxa"/>
            <w:right w:w="0" w:type="dxa"/>
          </w:tblCellMar>
        </w:tblPrEx>
        <w:trPr>
          <w:trHeight w:hRule="exact" w:val="47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pipe - pine</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(сосна)</w:t>
            </w:r>
          </w:p>
        </w:tc>
      </w:tr>
      <w:tr w:rsidR="000E1D93">
        <w:tblPrEx>
          <w:tblCellMar>
            <w:top w:w="0" w:type="dxa"/>
            <w:left w:w="0" w:type="dxa"/>
            <w:bottom w:w="0" w:type="dxa"/>
            <w:right w:w="0" w:type="dxa"/>
          </w:tblCellMar>
        </w:tblPrEx>
        <w:trPr>
          <w:trHeight w:hRule="exact" w:val="48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tell - sell</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(продать)</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dust - must</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(пыль, должен)</w:t>
            </w:r>
          </w:p>
        </w:tc>
      </w:tr>
      <w:tr w:rsidR="000E1D93">
        <w:tblPrEx>
          <w:tblCellMar>
            <w:top w:w="0" w:type="dxa"/>
            <w:left w:w="0" w:type="dxa"/>
            <w:bottom w:w="0" w:type="dxa"/>
            <w:right w:w="0" w:type="dxa"/>
          </w:tblCellMar>
        </w:tblPrEx>
        <w:trPr>
          <w:trHeight w:hRule="exact" w:val="48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kind - find</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(находить)</w:t>
            </w:r>
          </w:p>
        </w:tc>
      </w:tr>
      <w:tr w:rsidR="000E1D93">
        <w:tblPrEx>
          <w:tblCellMar>
            <w:top w:w="0" w:type="dxa"/>
            <w:left w:w="0" w:type="dxa"/>
            <w:bottom w:w="0" w:type="dxa"/>
            <w:right w:w="0" w:type="dxa"/>
          </w:tblCellMar>
        </w:tblPrEx>
        <w:trPr>
          <w:trHeight w:hRule="exact" w:val="494"/>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end - lend</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(давать взаймы)</w:t>
            </w:r>
          </w:p>
        </w:tc>
      </w:tr>
      <w:tr w:rsidR="000E1D93">
        <w:tblPrEx>
          <w:tblCellMar>
            <w:top w:w="0" w:type="dxa"/>
            <w:left w:w="0" w:type="dxa"/>
            <w:bottom w:w="0" w:type="dxa"/>
            <w:right w:w="0" w:type="dxa"/>
          </w:tblCellMar>
        </w:tblPrEx>
        <w:trPr>
          <w:trHeight w:hRule="exact" w:val="47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steam - stream</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(ручей)</w:t>
            </w:r>
          </w:p>
        </w:tc>
      </w:tr>
      <w:tr w:rsidR="000E1D93">
        <w:tblPrEx>
          <w:tblCellMar>
            <w:top w:w="0" w:type="dxa"/>
            <w:left w:w="0" w:type="dxa"/>
            <w:bottom w:w="0" w:type="dxa"/>
            <w:right w:w="0" w:type="dxa"/>
          </w:tblCellMar>
        </w:tblPrEx>
        <w:trPr>
          <w:trHeight w:hRule="exact" w:val="494"/>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lot - plot</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(сюжет)</w:t>
            </w:r>
          </w:p>
        </w:tc>
      </w:tr>
      <w:tr w:rsidR="000E1D93">
        <w:tblPrEx>
          <w:tblCellMar>
            <w:top w:w="0" w:type="dxa"/>
            <w:left w:w="0" w:type="dxa"/>
            <w:bottom w:w="0" w:type="dxa"/>
            <w:right w:w="0" w:type="dxa"/>
          </w:tblCellMar>
        </w:tblPrEx>
        <w:trPr>
          <w:trHeight w:hRule="exact" w:val="49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see - bee</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(пчела)</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pot - spot</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(пятно)</w:t>
            </w:r>
          </w:p>
        </w:tc>
      </w:tr>
      <w:tr w:rsidR="000E1D93">
        <w:tblPrEx>
          <w:tblCellMar>
            <w:top w:w="0" w:type="dxa"/>
            <w:left w:w="0" w:type="dxa"/>
            <w:bottom w:w="0" w:type="dxa"/>
            <w:right w:w="0" w:type="dxa"/>
          </w:tblCellMar>
        </w:tblPrEx>
        <w:trPr>
          <w:trHeight w:hRule="exact" w:val="48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dog - fog</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(туман)</w:t>
            </w:r>
          </w:p>
        </w:tc>
      </w:tr>
      <w:tr w:rsidR="000E1D93">
        <w:tblPrEx>
          <w:tblCellMar>
            <w:top w:w="0" w:type="dxa"/>
            <w:left w:w="0" w:type="dxa"/>
            <w:bottom w:w="0" w:type="dxa"/>
            <w:right w:w="0" w:type="dxa"/>
          </w:tblCellMar>
        </w:tblPrEx>
        <w:trPr>
          <w:trHeight w:hRule="exact" w:val="48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speak - peak</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(вершина горы)</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bird - third</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(птица, третий)</w:t>
            </w:r>
          </w:p>
        </w:tc>
      </w:tr>
      <w:tr w:rsidR="000E1D93">
        <w:tblPrEx>
          <w:tblCellMar>
            <w:top w:w="0" w:type="dxa"/>
            <w:left w:w="0" w:type="dxa"/>
            <w:bottom w:w="0" w:type="dxa"/>
            <w:right w:w="0" w:type="dxa"/>
          </w:tblCellMar>
        </w:tblPrEx>
        <w:trPr>
          <w:trHeight w:hRule="exact" w:val="494"/>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price - pride</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(гордость)</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sing - spring</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(прыгать)</w:t>
            </w:r>
          </w:p>
        </w:tc>
      </w:tr>
      <w:tr w:rsidR="000E1D93">
        <w:tblPrEx>
          <w:tblCellMar>
            <w:top w:w="0" w:type="dxa"/>
            <w:left w:w="0" w:type="dxa"/>
            <w:bottom w:w="0" w:type="dxa"/>
            <w:right w:w="0" w:type="dxa"/>
          </w:tblCellMar>
        </w:tblPrEx>
        <w:trPr>
          <w:trHeight w:hRule="exact" w:val="47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main - mail</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(почта)</w:t>
            </w:r>
          </w:p>
        </w:tc>
      </w:tr>
      <w:tr w:rsidR="000E1D93">
        <w:tblPrEx>
          <w:tblCellMar>
            <w:top w:w="0" w:type="dxa"/>
            <w:left w:w="0" w:type="dxa"/>
            <w:bottom w:w="0" w:type="dxa"/>
            <w:right w:w="0" w:type="dxa"/>
          </w:tblCellMar>
        </w:tblPrEx>
        <w:trPr>
          <w:trHeight w:hRule="exact" w:val="499"/>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earn - learn</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(зарабатывать)</w:t>
            </w:r>
          </w:p>
        </w:tc>
      </w:tr>
      <w:tr w:rsidR="000E1D93">
        <w:tblPrEx>
          <w:tblCellMar>
            <w:top w:w="0" w:type="dxa"/>
            <w:left w:w="0" w:type="dxa"/>
            <w:bottom w:w="0" w:type="dxa"/>
            <w:right w:w="0" w:type="dxa"/>
          </w:tblCellMar>
        </w:tblPrEx>
        <w:trPr>
          <w:trHeight w:hRule="exact" w:val="47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paint - saint</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(святой)</w:t>
            </w:r>
          </w:p>
        </w:tc>
      </w:tr>
      <w:tr w:rsidR="000E1D93">
        <w:tblPrEx>
          <w:tblCellMar>
            <w:top w:w="0" w:type="dxa"/>
            <w:left w:w="0" w:type="dxa"/>
            <w:bottom w:w="0" w:type="dxa"/>
            <w:right w:w="0" w:type="dxa"/>
          </w:tblCellMar>
        </w:tblPrEx>
        <w:trPr>
          <w:trHeight w:hRule="exact" w:val="48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bad - sad</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(печальный)</w:t>
            </w:r>
          </w:p>
        </w:tc>
      </w:tr>
      <w:tr w:rsidR="000E1D93">
        <w:tblPrEx>
          <w:tblCellMar>
            <w:top w:w="0" w:type="dxa"/>
            <w:left w:w="0" w:type="dxa"/>
            <w:bottom w:w="0" w:type="dxa"/>
            <w:right w:w="0" w:type="dxa"/>
          </w:tblCellMar>
        </w:tblPrEx>
        <w:trPr>
          <w:trHeight w:hRule="exact" w:val="48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drive - dive</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(нырять)</w:t>
            </w:r>
          </w:p>
        </w:tc>
      </w:tr>
      <w:tr w:rsidR="000E1D93">
        <w:tblPrEx>
          <w:tblCellMar>
            <w:top w:w="0" w:type="dxa"/>
            <w:left w:w="0" w:type="dxa"/>
            <w:bottom w:w="0" w:type="dxa"/>
            <w:right w:w="0" w:type="dxa"/>
          </w:tblCellMar>
        </w:tblPrEx>
        <w:trPr>
          <w:trHeight w:hRule="exact" w:val="490"/>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might - knight</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(рыцарь)</w:t>
            </w:r>
          </w:p>
        </w:tc>
      </w:tr>
      <w:tr w:rsidR="000E1D93">
        <w:tblPrEx>
          <w:tblCellMar>
            <w:top w:w="0" w:type="dxa"/>
            <w:left w:w="0" w:type="dxa"/>
            <w:bottom w:w="0" w:type="dxa"/>
            <w:right w:w="0" w:type="dxa"/>
          </w:tblCellMar>
        </w:tblPrEx>
        <w:trPr>
          <w:trHeight w:hRule="exact" w:val="485"/>
          <w:jc w:val="center"/>
        </w:trPr>
        <w:tc>
          <w:tcPr>
            <w:tcW w:w="189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hut - cut</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(резать)</w:t>
            </w:r>
          </w:p>
        </w:tc>
      </w:tr>
      <w:tr w:rsidR="000E1D93">
        <w:tblPrEx>
          <w:tblCellMar>
            <w:top w:w="0" w:type="dxa"/>
            <w:left w:w="0" w:type="dxa"/>
            <w:bottom w:w="0" w:type="dxa"/>
            <w:right w:w="0" w:type="dxa"/>
          </w:tblCellMar>
        </w:tblPrEx>
        <w:trPr>
          <w:trHeight w:hRule="exact" w:val="408"/>
          <w:jc w:val="center"/>
        </w:trPr>
        <w:tc>
          <w:tcPr>
            <w:tcW w:w="1891" w:type="dxa"/>
            <w:tcBorders>
              <w:top w:val="nil"/>
              <w:left w:val="nil"/>
              <w:bottom w:val="single" w:sz="4" w:space="0" w:color="auto"/>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60" w:firstLine="0"/>
              <w:jc w:val="left"/>
            </w:pPr>
            <w:r>
              <w:rPr>
                <w:color w:val="000000"/>
                <w:lang w:val="en-US" w:eastAsia="en-US"/>
              </w:rPr>
              <w:t>green - seen</w:t>
            </w:r>
          </w:p>
        </w:tc>
        <w:tc>
          <w:tcPr>
            <w:tcW w:w="2131" w:type="dxa"/>
            <w:tcBorders>
              <w:top w:val="nil"/>
              <w:left w:val="nil"/>
              <w:bottom w:val="nil"/>
              <w:right w:val="nil"/>
            </w:tcBorders>
            <w:shd w:val="clear" w:color="auto" w:fill="FFFFFF"/>
          </w:tcPr>
          <w:p w:rsidR="000E1D93" w:rsidRDefault="000E1D93">
            <w:pPr>
              <w:pStyle w:val="a4"/>
              <w:framePr w:w="4022" w:wrap="notBeside" w:vAnchor="text" w:hAnchor="text" w:xAlign="center" w:y="1"/>
              <w:shd w:val="clear" w:color="auto" w:fill="auto"/>
              <w:spacing w:after="0" w:line="260" w:lineRule="exact"/>
              <w:ind w:left="200" w:firstLine="0"/>
              <w:jc w:val="left"/>
            </w:pPr>
            <w:r>
              <w:rPr>
                <w:color w:val="000000"/>
              </w:rPr>
              <w:t>(увиденный)</w:t>
            </w:r>
          </w:p>
        </w:tc>
      </w:tr>
    </w:tbl>
    <w:p w:rsidR="000E1D93" w:rsidRDefault="000E1D93">
      <w:pPr>
        <w:rPr>
          <w:color w:val="auto"/>
          <w:sz w:val="2"/>
          <w:szCs w:val="2"/>
        </w:rPr>
      </w:pPr>
    </w:p>
    <w:p w:rsidR="000E1D93" w:rsidRDefault="000E1D93">
      <w:pPr>
        <w:rPr>
          <w:color w:val="auto"/>
          <w:sz w:val="2"/>
          <w:szCs w:val="2"/>
        </w:rPr>
        <w:sectPr w:rsidR="000E1D93">
          <w:headerReference w:type="even" r:id="rId20"/>
          <w:headerReference w:type="default" r:id="rId21"/>
          <w:headerReference w:type="first" r:id="rId22"/>
          <w:pgSz w:w="11909" w:h="16838"/>
          <w:pgMar w:top="2162" w:right="5225" w:bottom="804" w:left="2652" w:header="0" w:footer="3" w:gutter="0"/>
          <w:cols w:space="720"/>
          <w:noEndnote/>
          <w:titlePg/>
          <w:docGrid w:linePitch="360"/>
        </w:sectPr>
      </w:pPr>
    </w:p>
    <w:tbl>
      <w:tblPr>
        <w:tblW w:w="0" w:type="auto"/>
        <w:tblLayout w:type="fixed"/>
        <w:tblCellMar>
          <w:left w:w="0" w:type="dxa"/>
          <w:right w:w="0" w:type="dxa"/>
        </w:tblCellMar>
        <w:tblLook w:val="0000" w:firstRow="0" w:lastRow="0" w:firstColumn="0" w:lastColumn="0" w:noHBand="0" w:noVBand="0"/>
      </w:tblPr>
      <w:tblGrid>
        <w:gridCol w:w="1891"/>
        <w:gridCol w:w="2275"/>
      </w:tblGrid>
      <w:tr w:rsidR="000E1D93">
        <w:tblPrEx>
          <w:tblCellMar>
            <w:top w:w="0" w:type="dxa"/>
            <w:left w:w="0" w:type="dxa"/>
            <w:bottom w:w="0" w:type="dxa"/>
            <w:right w:w="0" w:type="dxa"/>
          </w:tblCellMar>
        </w:tblPrEx>
        <w:trPr>
          <w:trHeight w:hRule="exact" w:val="394"/>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lastRenderedPageBreak/>
              <w:t>hole - whole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(весь, целый)</w:t>
            </w:r>
          </w:p>
        </w:tc>
      </w:tr>
      <w:tr w:rsidR="000E1D93">
        <w:tblPrEx>
          <w:tblCellMar>
            <w:top w:w="0" w:type="dxa"/>
            <w:left w:w="0" w:type="dxa"/>
            <w:bottom w:w="0" w:type="dxa"/>
            <w:right w:w="0" w:type="dxa"/>
          </w:tblCellMar>
        </w:tblPrEx>
        <w:trPr>
          <w:trHeight w:hRule="exact" w:val="48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race - embrace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(обнимать)</w:t>
            </w:r>
          </w:p>
        </w:tc>
      </w:tr>
      <w:tr w:rsidR="000E1D93">
        <w:tblPrEx>
          <w:tblCellMar>
            <w:top w:w="0" w:type="dxa"/>
            <w:left w:w="0" w:type="dxa"/>
            <w:bottom w:w="0" w:type="dxa"/>
            <w:right w:w="0" w:type="dxa"/>
          </w:tblCellMar>
        </w:tblPrEx>
        <w:trPr>
          <w:trHeight w:hRule="exact" w:val="494"/>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lip - slip</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(полоска бумаги)</w:t>
            </w:r>
          </w:p>
        </w:tc>
      </w:tr>
      <w:tr w:rsidR="000E1D93">
        <w:tblPrEx>
          <w:tblCellMar>
            <w:top w:w="0" w:type="dxa"/>
            <w:left w:w="0" w:type="dxa"/>
            <w:bottom w:w="0" w:type="dxa"/>
            <w:right w:w="0" w:type="dxa"/>
          </w:tblCellMar>
        </w:tblPrEx>
        <w:trPr>
          <w:trHeight w:hRule="exact" w:val="48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gain - main</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(главный)</w:t>
            </w:r>
          </w:p>
        </w:tc>
      </w:tr>
      <w:tr w:rsidR="000E1D93">
        <w:tblPrEx>
          <w:tblCellMar>
            <w:top w:w="0" w:type="dxa"/>
            <w:left w:w="0" w:type="dxa"/>
            <w:bottom w:w="0" w:type="dxa"/>
            <w:right w:w="0" w:type="dxa"/>
          </w:tblCellMar>
        </w:tblPrEx>
        <w:trPr>
          <w:trHeight w:hRule="exact" w:val="48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shame - tame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(приручать)</w:t>
            </w:r>
          </w:p>
        </w:tc>
      </w:tr>
      <w:tr w:rsidR="000E1D93">
        <w:tblPrEx>
          <w:tblCellMar>
            <w:top w:w="0" w:type="dxa"/>
            <w:left w:w="0" w:type="dxa"/>
            <w:bottom w:w="0" w:type="dxa"/>
            <w:right w:w="0" w:type="dxa"/>
          </w:tblCellMar>
        </w:tblPrEx>
        <w:trPr>
          <w:trHeight w:hRule="exact" w:val="48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fear - tear</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(слеза)</w:t>
            </w:r>
          </w:p>
        </w:tc>
      </w:tr>
      <w:tr w:rsidR="000E1D93">
        <w:tblPrEx>
          <w:tblCellMar>
            <w:top w:w="0" w:type="dxa"/>
            <w:left w:w="0" w:type="dxa"/>
            <w:bottom w:w="0" w:type="dxa"/>
            <w:right w:w="0" w:type="dxa"/>
          </w:tblCellMar>
        </w:tblPrEx>
        <w:trPr>
          <w:trHeight w:hRule="exact" w:val="49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cave - save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(спасать)</w:t>
            </w:r>
          </w:p>
        </w:tc>
      </w:tr>
      <w:tr w:rsidR="000E1D93">
        <w:tblPrEx>
          <w:tblCellMar>
            <w:top w:w="0" w:type="dxa"/>
            <w:left w:w="0" w:type="dxa"/>
            <w:bottom w:w="0" w:type="dxa"/>
            <w:right w:w="0" w:type="dxa"/>
          </w:tblCellMar>
        </w:tblPrEx>
        <w:trPr>
          <w:trHeight w:hRule="exact" w:val="48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may - pay</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(платить)</w:t>
            </w:r>
          </w:p>
        </w:tc>
      </w:tr>
      <w:tr w:rsidR="000E1D93">
        <w:tblPrEx>
          <w:tblCellMar>
            <w:top w:w="0" w:type="dxa"/>
            <w:left w:w="0" w:type="dxa"/>
            <w:bottom w:w="0" w:type="dxa"/>
            <w:right w:w="0" w:type="dxa"/>
          </w:tblCellMar>
        </w:tblPrEx>
        <w:trPr>
          <w:trHeight w:hRule="exact" w:val="48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rabbit - habit</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(привычка)</w:t>
            </w:r>
          </w:p>
        </w:tc>
      </w:tr>
      <w:tr w:rsidR="000E1D93">
        <w:tblPrEx>
          <w:tblCellMar>
            <w:top w:w="0" w:type="dxa"/>
            <w:left w:w="0" w:type="dxa"/>
            <w:bottom w:w="0" w:type="dxa"/>
            <w:right w:w="0" w:type="dxa"/>
          </w:tblCellMar>
        </w:tblPrEx>
        <w:trPr>
          <w:trHeight w:hRule="exact" w:val="494"/>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joy-toy</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(игрушка)</w:t>
            </w:r>
          </w:p>
        </w:tc>
      </w:tr>
      <w:tr w:rsidR="000E1D93">
        <w:tblPrEx>
          <w:tblCellMar>
            <w:top w:w="0" w:type="dxa"/>
            <w:left w:w="0" w:type="dxa"/>
            <w:bottom w:w="0" w:type="dxa"/>
            <w:right w:w="0" w:type="dxa"/>
          </w:tblCellMar>
        </w:tblPrEx>
        <w:trPr>
          <w:trHeight w:hRule="exact" w:val="48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ride - side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(сторона)</w:t>
            </w:r>
          </w:p>
        </w:tc>
      </w:tr>
      <w:tr w:rsidR="000E1D93">
        <w:tblPrEx>
          <w:tblCellMar>
            <w:top w:w="0" w:type="dxa"/>
            <w:left w:w="0" w:type="dxa"/>
            <w:bottom w:w="0" w:type="dxa"/>
            <w:right w:w="0" w:type="dxa"/>
          </w:tblCellMar>
        </w:tblPrEx>
        <w:trPr>
          <w:trHeight w:hRule="exact" w:val="47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rice - mice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(мыши)</w:t>
            </w:r>
          </w:p>
        </w:tc>
      </w:tr>
      <w:tr w:rsidR="000E1D93">
        <w:tblPrEx>
          <w:tblCellMar>
            <w:top w:w="0" w:type="dxa"/>
            <w:left w:w="0" w:type="dxa"/>
            <w:bottom w:w="0" w:type="dxa"/>
            <w:right w:w="0" w:type="dxa"/>
          </w:tblCellMar>
        </w:tblPrEx>
        <w:trPr>
          <w:trHeight w:hRule="exact" w:val="49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gain - train</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(трамвай)</w:t>
            </w:r>
          </w:p>
        </w:tc>
      </w:tr>
      <w:tr w:rsidR="000E1D93">
        <w:tblPrEx>
          <w:tblCellMar>
            <w:top w:w="0" w:type="dxa"/>
            <w:left w:w="0" w:type="dxa"/>
            <w:bottom w:w="0" w:type="dxa"/>
            <w:right w:w="0" w:type="dxa"/>
          </w:tblCellMar>
        </w:tblPrEx>
        <w:trPr>
          <w:trHeight w:hRule="exact" w:val="49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spend - send</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(посылать)</w:t>
            </w:r>
          </w:p>
        </w:tc>
      </w:tr>
      <w:tr w:rsidR="000E1D93">
        <w:tblPrEx>
          <w:tblCellMar>
            <w:top w:w="0" w:type="dxa"/>
            <w:left w:w="0" w:type="dxa"/>
            <w:bottom w:w="0" w:type="dxa"/>
            <w:right w:w="0" w:type="dxa"/>
          </w:tblCellMar>
        </w:tblPrEx>
        <w:trPr>
          <w:trHeight w:hRule="exact" w:val="47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wise - size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(размер)</w:t>
            </w:r>
          </w:p>
        </w:tc>
      </w:tr>
      <w:tr w:rsidR="000E1D93">
        <w:tblPrEx>
          <w:tblCellMar>
            <w:top w:w="0" w:type="dxa"/>
            <w:left w:w="0" w:type="dxa"/>
            <w:bottom w:w="0" w:type="dxa"/>
            <w:right w:w="0" w:type="dxa"/>
          </w:tblCellMar>
        </w:tblPrEx>
        <w:trPr>
          <w:trHeight w:hRule="exact" w:val="48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look - took</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(взял)</w:t>
            </w:r>
          </w:p>
        </w:tc>
      </w:tr>
      <w:tr w:rsidR="000E1D93">
        <w:tblPrEx>
          <w:tblCellMar>
            <w:top w:w="0" w:type="dxa"/>
            <w:left w:w="0" w:type="dxa"/>
            <w:bottom w:w="0" w:type="dxa"/>
            <w:right w:w="0" w:type="dxa"/>
          </w:tblCellMar>
        </w:tblPrEx>
        <w:trPr>
          <w:trHeight w:hRule="exact" w:val="49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bight - light</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(свет)</w:t>
            </w:r>
          </w:p>
        </w:tc>
      </w:tr>
      <w:tr w:rsidR="000E1D93">
        <w:tblPrEx>
          <w:tblCellMar>
            <w:top w:w="0" w:type="dxa"/>
            <w:left w:w="0" w:type="dxa"/>
            <w:bottom w:w="0" w:type="dxa"/>
            <w:right w:w="0" w:type="dxa"/>
          </w:tblCellMar>
        </w:tblPrEx>
        <w:trPr>
          <w:trHeight w:hRule="exact" w:val="49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right - fight</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(сражаться)</w:t>
            </w:r>
          </w:p>
        </w:tc>
      </w:tr>
      <w:tr w:rsidR="000E1D93">
        <w:tblPrEx>
          <w:tblCellMar>
            <w:top w:w="0" w:type="dxa"/>
            <w:left w:w="0" w:type="dxa"/>
            <w:bottom w:w="0" w:type="dxa"/>
            <w:right w:w="0" w:type="dxa"/>
          </w:tblCellMar>
        </w:tblPrEx>
        <w:trPr>
          <w:trHeight w:hRule="exact" w:val="48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wind - wing</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(крыло)</w:t>
            </w:r>
          </w:p>
        </w:tc>
      </w:tr>
      <w:tr w:rsidR="000E1D93">
        <w:tblPrEx>
          <w:tblCellMar>
            <w:top w:w="0" w:type="dxa"/>
            <w:left w:w="0" w:type="dxa"/>
            <w:bottom w:w="0" w:type="dxa"/>
            <w:right w:w="0" w:type="dxa"/>
          </w:tblCellMar>
        </w:tblPrEx>
        <w:trPr>
          <w:trHeight w:hRule="exact" w:val="480"/>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old - sold</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(продал)</w:t>
            </w:r>
          </w:p>
        </w:tc>
      </w:tr>
      <w:tr w:rsidR="000E1D93">
        <w:tblPrEx>
          <w:tblCellMar>
            <w:top w:w="0" w:type="dxa"/>
            <w:left w:w="0" w:type="dxa"/>
            <w:bottom w:w="0" w:type="dxa"/>
            <w:right w:w="0" w:type="dxa"/>
          </w:tblCellMar>
        </w:tblPrEx>
        <w:trPr>
          <w:trHeight w:hRule="exact" w:val="485"/>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phone - bone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(кость)</w:t>
            </w:r>
          </w:p>
        </w:tc>
      </w:tr>
      <w:tr w:rsidR="000E1D93">
        <w:tblPrEx>
          <w:tblCellMar>
            <w:top w:w="0" w:type="dxa"/>
            <w:left w:w="0" w:type="dxa"/>
            <w:bottom w:w="0" w:type="dxa"/>
            <w:right w:w="0" w:type="dxa"/>
          </w:tblCellMar>
        </w:tblPrEx>
        <w:trPr>
          <w:trHeight w:hRule="exact" w:val="398"/>
        </w:trPr>
        <w:tc>
          <w:tcPr>
            <w:tcW w:w="1891"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60" w:firstLine="0"/>
              <w:jc w:val="left"/>
            </w:pPr>
            <w:r>
              <w:rPr>
                <w:color w:val="000000"/>
                <w:lang w:val="en-US" w:eastAsia="en-US"/>
              </w:rPr>
              <w:t>same - came</w:t>
            </w:r>
          </w:p>
        </w:tc>
        <w:tc>
          <w:tcPr>
            <w:tcW w:w="2275" w:type="dxa"/>
            <w:tcBorders>
              <w:top w:val="nil"/>
              <w:left w:val="nil"/>
              <w:bottom w:val="nil"/>
              <w:right w:val="nil"/>
            </w:tcBorders>
            <w:shd w:val="clear" w:color="auto" w:fill="FFFFFF"/>
          </w:tcPr>
          <w:p w:rsidR="000E1D93" w:rsidRDefault="000E1D93">
            <w:pPr>
              <w:pStyle w:val="a4"/>
              <w:framePr w:w="4166" w:wrap="notBeside" w:vAnchor="text" w:hAnchor="text" w:y="1"/>
              <w:shd w:val="clear" w:color="auto" w:fill="auto"/>
              <w:spacing w:after="0" w:line="260" w:lineRule="exact"/>
              <w:ind w:left="200" w:firstLine="0"/>
              <w:jc w:val="left"/>
            </w:pPr>
            <w:r>
              <w:rPr>
                <w:color w:val="000000"/>
              </w:rPr>
              <w:t>(пришел)</w:t>
            </w:r>
          </w:p>
        </w:tc>
      </w:tr>
    </w:tbl>
    <w:p w:rsidR="000E1D93" w:rsidRDefault="000E1D93">
      <w:pPr>
        <w:rPr>
          <w:color w:val="auto"/>
          <w:sz w:val="2"/>
          <w:szCs w:val="2"/>
        </w:rPr>
      </w:pPr>
    </w:p>
    <w:p w:rsidR="000E1D93" w:rsidRDefault="000E1D93">
      <w:pPr>
        <w:pStyle w:val="a4"/>
        <w:shd w:val="clear" w:color="auto" w:fill="auto"/>
        <w:spacing w:before="829" w:after="745" w:line="260" w:lineRule="exact"/>
        <w:ind w:right="220" w:firstLine="0"/>
        <w:jc w:val="right"/>
      </w:pPr>
      <w:r>
        <w:rPr>
          <w:color w:val="000000"/>
          <w:u w:val="single"/>
        </w:rPr>
        <w:t>Речевая беседа</w:t>
      </w:r>
    </w:p>
    <w:p w:rsidR="000E1D93" w:rsidRDefault="000E1D93">
      <w:pPr>
        <w:pStyle w:val="a4"/>
        <w:shd w:val="clear" w:color="auto" w:fill="auto"/>
        <w:spacing w:after="0" w:line="682" w:lineRule="exact"/>
        <w:ind w:left="80" w:right="1100" w:firstLine="0"/>
        <w:jc w:val="left"/>
      </w:pPr>
      <w:r>
        <w:rPr>
          <w:rStyle w:val="1"/>
          <w:color w:val="000000"/>
          <w:lang w:val="en-US" w:eastAsia="en-US"/>
        </w:rPr>
        <w:t>Have you idea of the British culture? Can you adopt to a new culture?</w:t>
      </w:r>
    </w:p>
    <w:p w:rsidR="000E1D93" w:rsidRDefault="000E1D93">
      <w:pPr>
        <w:pStyle w:val="a4"/>
        <w:shd w:val="clear" w:color="auto" w:fill="auto"/>
        <w:spacing w:after="0" w:line="682" w:lineRule="exact"/>
        <w:ind w:left="80" w:firstLine="0"/>
        <w:jc w:val="left"/>
      </w:pPr>
      <w:r>
        <w:rPr>
          <w:rStyle w:val="1"/>
          <w:color w:val="000000"/>
          <w:lang w:val="en-US" w:eastAsia="en-US"/>
        </w:rPr>
        <w:t>What is the English culture famous for?</w:t>
      </w:r>
    </w:p>
    <w:p w:rsidR="000E1D93" w:rsidRDefault="000E1D93">
      <w:pPr>
        <w:rPr>
          <w:color w:val="auto"/>
        </w:rPr>
      </w:pPr>
    </w:p>
    <w:p w:rsidR="000E1D93" w:rsidRDefault="000E1D93">
      <w:pPr>
        <w:pStyle w:val="a4"/>
        <w:shd w:val="clear" w:color="auto" w:fill="auto"/>
        <w:spacing w:after="0" w:line="480" w:lineRule="exact"/>
        <w:ind w:left="20" w:firstLine="0"/>
      </w:pPr>
      <w:r>
        <w:rPr>
          <w:rStyle w:val="1"/>
          <w:color w:val="000000"/>
          <w:lang w:val="en-US" w:eastAsia="en-US"/>
        </w:rPr>
        <w:lastRenderedPageBreak/>
        <w:t>Do you like watching the grass, the sky?</w:t>
      </w:r>
    </w:p>
    <w:p w:rsidR="000E1D93" w:rsidRDefault="000E1D93">
      <w:pPr>
        <w:pStyle w:val="a4"/>
        <w:shd w:val="clear" w:color="auto" w:fill="auto"/>
        <w:spacing w:after="0" w:line="480" w:lineRule="exact"/>
        <w:ind w:left="20" w:right="340" w:firstLine="0"/>
      </w:pPr>
      <w:r>
        <w:rPr>
          <w:rStyle w:val="1"/>
          <w:color w:val="000000"/>
          <w:lang w:val="en-US" w:eastAsia="en-US"/>
        </w:rPr>
        <w:t>Does Nina like sunny weather or snowy one? Have you watched the silver moon sailing by? Has Mike heard whispering winds and birds? Some birds, children can’t sing, can they?</w:t>
      </w:r>
    </w:p>
    <w:p w:rsidR="000E1D93" w:rsidRDefault="000E1D93">
      <w:pPr>
        <w:pStyle w:val="a4"/>
        <w:shd w:val="clear" w:color="auto" w:fill="auto"/>
        <w:spacing w:after="0" w:line="480" w:lineRule="exact"/>
        <w:ind w:left="20" w:firstLine="0"/>
        <w:sectPr w:rsidR="000E1D93">
          <w:type w:val="continuous"/>
          <w:pgSz w:w="11909" w:h="16838"/>
          <w:pgMar w:top="1140" w:right="3081" w:bottom="829" w:left="3105" w:header="0" w:footer="3" w:gutter="0"/>
          <w:cols w:space="720"/>
          <w:noEndnote/>
          <w:docGrid w:linePitch="360"/>
        </w:sectPr>
      </w:pPr>
      <w:r>
        <w:rPr>
          <w:rStyle w:val="1"/>
          <w:color w:val="000000"/>
          <w:lang w:val="en-US" w:eastAsia="en-US"/>
        </w:rPr>
        <w:t>I know you like autumn. Why?</w:t>
      </w:r>
    </w:p>
    <w:p w:rsidR="000E1D93" w:rsidRDefault="00425A23">
      <w:pPr>
        <w:rPr>
          <w:color w:val="auto"/>
          <w:sz w:val="2"/>
          <w:szCs w:val="2"/>
        </w:rPr>
      </w:pPr>
      <w:r>
        <w:rPr>
          <w:noProof/>
        </w:rPr>
        <w:lastRenderedPageBreak/>
        <mc:AlternateContent>
          <mc:Choice Requires="wps">
            <w:drawing>
              <wp:anchor distT="0" distB="0" distL="63500" distR="63500" simplePos="0" relativeHeight="251688960" behindDoc="1" locked="0" layoutInCell="1" allowOverlap="1">
                <wp:simplePos x="0" y="0"/>
                <wp:positionH relativeFrom="margin">
                  <wp:posOffset>1979930</wp:posOffset>
                </wp:positionH>
                <wp:positionV relativeFrom="paragraph">
                  <wp:posOffset>1270</wp:posOffset>
                </wp:positionV>
                <wp:extent cx="904240" cy="1231900"/>
                <wp:effectExtent l="0" t="1270" r="1905" b="0"/>
                <wp:wrapSquare wrapText="bothSides"/>
                <wp:docPr id="12"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240" cy="123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a4"/>
                              <w:shd w:val="clear" w:color="auto" w:fill="auto"/>
                              <w:spacing w:after="0" w:line="485" w:lineRule="exact"/>
                              <w:ind w:left="100" w:right="160" w:firstLine="0"/>
                            </w:pPr>
                            <w:r>
                              <w:rPr>
                                <w:rStyle w:val="Exact"/>
                                <w:color w:val="000000"/>
                                <w:spacing w:val="0"/>
                                <w:sz w:val="24"/>
                                <w:szCs w:val="24"/>
                              </w:rPr>
                              <w:t>I can talk I can walk I can swim I can write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9" o:spid="_x0000_s1086" type="#_x0000_t202" style="position:absolute;margin-left:155.9pt;margin-top:.1pt;width:71.2pt;height:97pt;z-index:-2516275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" filled="f" stroked="f">
                <v:textbox style="mso-fit-shape-to-text:t" inset="0,0,0,0">
                  <w:txbxContent>
                    <w:p w:rsidR="000E1D93" w:rsidRDefault="000E1D93">
                      <w:pPr>
                        <w:pStyle w:val="a4"/>
                        <w:shd w:val="clear" w:color="auto" w:fill="auto"/>
                        <w:spacing w:after="0" w:line="485" w:lineRule="exact"/>
                        <w:ind w:left="100" w:right="160" w:firstLine="0"/>
                      </w:pPr>
                      <w:r>
                        <w:rPr>
                          <w:rStyle w:val="Exact"/>
                          <w:color w:val="000000"/>
                          <w:spacing w:val="0"/>
                          <w:sz w:val="24"/>
                          <w:szCs w:val="24"/>
                        </w:rPr>
                        <w:t>I can talk I can walk I can swim I can write</w:t>
                      </w:r>
                    </w:p>
                  </w:txbxContent>
                </v:textbox>
                <w10:wrap type="square" anchorx="margin"/>
              </v:shape>
            </w:pict>
          </mc:Fallback>
        </mc:AlternateContent>
      </w:r>
    </w:p>
    <w:p w:rsidR="000E1D93" w:rsidRDefault="000E1D93">
      <w:pPr>
        <w:pStyle w:val="a4"/>
        <w:shd w:val="clear" w:color="auto" w:fill="auto"/>
        <w:spacing w:after="0" w:line="485" w:lineRule="exact"/>
        <w:ind w:right="40" w:firstLine="0"/>
      </w:pPr>
      <w:r>
        <w:rPr>
          <w:rStyle w:val="1"/>
          <w:color w:val="000000"/>
          <w:lang w:val="en-US" w:eastAsia="en-US"/>
        </w:rPr>
        <w:t>I am fond of cycling I am fond of skating I am fond of reading I am fond of running</w:t>
      </w:r>
    </w:p>
    <w:p w:rsidR="000E1D93" w:rsidRDefault="000E1D93">
      <w:pPr>
        <w:pStyle w:val="a4"/>
        <w:shd w:val="clear" w:color="auto" w:fill="auto"/>
        <w:spacing w:after="0" w:line="485" w:lineRule="exact"/>
        <w:ind w:firstLine="0"/>
        <w:jc w:val="left"/>
        <w:sectPr w:rsidR="000E1D93">
          <w:pgSz w:w="11909" w:h="16838"/>
          <w:pgMar w:top="1126" w:right="1572" w:bottom="228" w:left="1562" w:header="0" w:footer="3" w:gutter="0"/>
          <w:cols w:num="2" w:space="4075"/>
          <w:noEndnote/>
          <w:docGrid w:linePitch="360"/>
        </w:sectPr>
      </w:pPr>
      <w:r>
        <w:rPr>
          <w:rStyle w:val="1"/>
          <w:color w:val="000000"/>
          <w:lang w:val="en-US" w:eastAsia="en-US"/>
        </w:rPr>
        <w:t>What am I doing? What are you doing? What is she doing? What is he doing?</w:t>
      </w:r>
    </w:p>
    <w:p w:rsidR="000E1D93" w:rsidRDefault="000E1D93">
      <w:pPr>
        <w:spacing w:before="22" w:after="22" w:line="240" w:lineRule="exact"/>
        <w:rPr>
          <w:color w:val="auto"/>
          <w:sz w:val="19"/>
          <w:szCs w:val="19"/>
        </w:rPr>
      </w:pPr>
    </w:p>
    <w:p w:rsidR="000E1D93" w:rsidRDefault="000E1D93">
      <w:pPr>
        <w:rPr>
          <w:color w:val="auto"/>
          <w:sz w:val="2"/>
          <w:szCs w:val="2"/>
        </w:rPr>
        <w:sectPr w:rsidR="000E1D93">
          <w:type w:val="continuous"/>
          <w:pgSz w:w="11909" w:h="16838"/>
          <w:pgMar w:top="0" w:right="0" w:bottom="0" w:left="0" w:header="0" w:footer="3" w:gutter="0"/>
          <w:cols w:space="720"/>
          <w:noEndnote/>
          <w:docGrid w:linePitch="360"/>
        </w:sectPr>
      </w:pPr>
    </w:p>
    <w:p w:rsidR="000E1D93" w:rsidRDefault="000E1D93">
      <w:pPr>
        <w:pStyle w:val="a4"/>
        <w:shd w:val="clear" w:color="auto" w:fill="auto"/>
        <w:spacing w:after="0" w:line="970" w:lineRule="exact"/>
        <w:ind w:right="100" w:firstLine="0"/>
      </w:pPr>
      <w:r>
        <w:rPr>
          <w:rStyle w:val="1"/>
          <w:color w:val="000000"/>
          <w:lang w:val="en-US" w:eastAsia="en-US"/>
        </w:rPr>
        <w:t>You are the strongest You are the quickest She is the cleverest</w:t>
      </w:r>
    </w:p>
    <w:p w:rsidR="000E1D93" w:rsidRDefault="000E1D93">
      <w:pPr>
        <w:pStyle w:val="a4"/>
        <w:shd w:val="clear" w:color="auto" w:fill="auto"/>
        <w:spacing w:after="662" w:line="260" w:lineRule="exact"/>
        <w:ind w:firstLine="0"/>
      </w:pPr>
      <w:r>
        <w:rPr>
          <w:rStyle w:val="1"/>
          <w:color w:val="000000"/>
          <w:lang w:val="en-US" w:eastAsia="en-US"/>
        </w:rPr>
        <w:t>The United States are famous for singers.</w:t>
      </w:r>
    </w:p>
    <w:p w:rsidR="000E1D93" w:rsidRDefault="000E1D93">
      <w:pPr>
        <w:pStyle w:val="a4"/>
        <w:shd w:val="clear" w:color="auto" w:fill="auto"/>
        <w:spacing w:after="490" w:line="260" w:lineRule="exact"/>
        <w:ind w:firstLine="0"/>
      </w:pPr>
      <w:r>
        <w:rPr>
          <w:rStyle w:val="1"/>
          <w:color w:val="000000"/>
          <w:lang w:val="en-US" w:eastAsia="en-US"/>
        </w:rPr>
        <w:t>He is the most quick-witted.</w:t>
      </w:r>
    </w:p>
    <w:p w:rsidR="000E1D93" w:rsidRDefault="000E1D93">
      <w:pPr>
        <w:pStyle w:val="a4"/>
        <w:shd w:val="clear" w:color="auto" w:fill="auto"/>
        <w:spacing w:after="0" w:line="480" w:lineRule="exact"/>
        <w:ind w:right="80" w:firstLine="0"/>
        <w:sectPr w:rsidR="000E1D93">
          <w:type w:val="continuous"/>
          <w:pgSz w:w="11909" w:h="16838"/>
          <w:pgMar w:top="1141" w:right="1298" w:bottom="243" w:left="1567" w:header="0" w:footer="3" w:gutter="0"/>
          <w:cols w:num="2" w:space="720" w:equalWidth="0">
            <w:col w:w="2405" w:space="1843"/>
            <w:col w:w="4795"/>
          </w:cols>
          <w:noEndnote/>
          <w:docGrid w:linePitch="360"/>
        </w:sectPr>
      </w:pPr>
      <w:r>
        <w:rPr>
          <w:rStyle w:val="1"/>
          <w:color w:val="000000"/>
          <w:lang w:val="en-US" w:eastAsia="en-US"/>
        </w:rPr>
        <w:t>The West of America is famous for square dancers.</w:t>
      </w:r>
    </w:p>
    <w:p w:rsidR="000E1D93" w:rsidRDefault="000E1D93">
      <w:pPr>
        <w:spacing w:line="240" w:lineRule="exact"/>
        <w:rPr>
          <w:color w:val="auto"/>
          <w:sz w:val="19"/>
          <w:szCs w:val="19"/>
        </w:rPr>
      </w:pPr>
    </w:p>
    <w:p w:rsidR="000E1D93" w:rsidRDefault="000E1D93">
      <w:pPr>
        <w:spacing w:before="91" w:after="91" w:line="240" w:lineRule="exact"/>
        <w:rPr>
          <w:color w:val="auto"/>
          <w:sz w:val="19"/>
          <w:szCs w:val="19"/>
        </w:rPr>
      </w:pPr>
    </w:p>
    <w:p w:rsidR="000E1D93" w:rsidRDefault="000E1D93">
      <w:pPr>
        <w:rPr>
          <w:color w:val="auto"/>
          <w:sz w:val="2"/>
          <w:szCs w:val="2"/>
        </w:rPr>
        <w:sectPr w:rsidR="000E1D93">
          <w:type w:val="continuous"/>
          <w:pgSz w:w="11909" w:h="16838"/>
          <w:pgMar w:top="0" w:right="0" w:bottom="0" w:left="0" w:header="0" w:footer="3" w:gutter="0"/>
          <w:cols w:space="720"/>
          <w:noEndnote/>
          <w:docGrid w:linePitch="360"/>
        </w:sectPr>
      </w:pPr>
    </w:p>
    <w:p w:rsidR="000E1D93" w:rsidRDefault="000E1D93">
      <w:pPr>
        <w:pStyle w:val="a4"/>
        <w:shd w:val="clear" w:color="auto" w:fill="auto"/>
        <w:spacing w:after="50" w:line="260" w:lineRule="exact"/>
        <w:ind w:left="520" w:firstLine="0"/>
        <w:jc w:val="left"/>
      </w:pPr>
      <w:r>
        <w:rPr>
          <w:rStyle w:val="1"/>
          <w:color w:val="000000"/>
          <w:lang w:val="en-US" w:eastAsia="en-US"/>
        </w:rPr>
        <w:t>The weakest and the sickest child It’s famous for the Statue of Liberty.</w:t>
      </w:r>
    </w:p>
    <w:p w:rsidR="000E1D93" w:rsidRDefault="000E1D93">
      <w:pPr>
        <w:rPr>
          <w:color w:val="auto"/>
        </w:rPr>
      </w:pPr>
    </w:p>
    <w:p w:rsidR="000E1D93" w:rsidRDefault="000E1D93">
      <w:pPr>
        <w:rPr>
          <w:color w:val="auto"/>
        </w:rPr>
      </w:pPr>
    </w:p>
    <w:p w:rsidR="000E1D93" w:rsidRDefault="000E1D93">
      <w:pPr>
        <w:pStyle w:val="a4"/>
        <w:shd w:val="clear" w:color="auto" w:fill="auto"/>
        <w:spacing w:after="738" w:line="270" w:lineRule="exact"/>
        <w:ind w:left="3880" w:firstLine="0"/>
        <w:jc w:val="left"/>
      </w:pPr>
      <w:r>
        <w:rPr>
          <w:rStyle w:val="1"/>
          <w:color w:val="000000"/>
        </w:rPr>
        <w:t>Фонетическая зарядка</w:t>
      </w:r>
    </w:p>
    <w:p w:rsidR="000E1D93" w:rsidRDefault="000E1D93">
      <w:pPr>
        <w:pStyle w:val="a4"/>
        <w:shd w:val="clear" w:color="auto" w:fill="auto"/>
        <w:spacing w:after="0" w:line="682" w:lineRule="exact"/>
        <w:ind w:left="520" w:firstLine="0"/>
        <w:jc w:val="left"/>
      </w:pPr>
      <w:r>
        <w:rPr>
          <w:rStyle w:val="1"/>
          <w:color w:val="000000"/>
          <w:lang w:val="en-US" w:eastAsia="en-US"/>
        </w:rPr>
        <w:t>[ w ] will, won’t, we</w:t>
      </w:r>
    </w:p>
    <w:p w:rsidR="000E1D93" w:rsidRDefault="000E1D93">
      <w:pPr>
        <w:pStyle w:val="a4"/>
        <w:shd w:val="clear" w:color="auto" w:fill="auto"/>
        <w:spacing w:after="0" w:line="682" w:lineRule="exact"/>
        <w:ind w:left="520" w:firstLine="0"/>
        <w:jc w:val="left"/>
      </w:pPr>
      <w:r>
        <w:rPr>
          <w:rStyle w:val="1"/>
          <w:color w:val="000000"/>
          <w:lang w:val="en-US" w:eastAsia="en-US"/>
        </w:rPr>
        <w:t>[ I ] fish, fisherman, ocean</w:t>
      </w:r>
    </w:p>
    <w:p w:rsidR="000E1D93" w:rsidRDefault="000E1D93">
      <w:pPr>
        <w:pStyle w:val="a4"/>
        <w:shd w:val="clear" w:color="auto" w:fill="auto"/>
        <w:tabs>
          <w:tab w:val="right" w:pos="710"/>
          <w:tab w:val="right" w:pos="999"/>
          <w:tab w:val="left" w:pos="1162"/>
        </w:tabs>
        <w:spacing w:after="0" w:line="682" w:lineRule="exact"/>
        <w:ind w:left="120" w:firstLine="0"/>
      </w:pPr>
      <w:r>
        <w:rPr>
          <w:rStyle w:val="1"/>
          <w:color w:val="000000"/>
          <w:lang w:val="en-US" w:eastAsia="en-US"/>
        </w:rPr>
        <w:t>[h]</w:t>
      </w:r>
      <w:r>
        <w:rPr>
          <w:rStyle w:val="1"/>
          <w:color w:val="000000"/>
          <w:lang w:val="en-US" w:eastAsia="en-US"/>
        </w:rPr>
        <w:tab/>
        <w:t>husband, hen, have, happy</w:t>
      </w:r>
    </w:p>
    <w:p w:rsidR="000E1D93" w:rsidRDefault="000E1D93">
      <w:pPr>
        <w:pStyle w:val="a4"/>
        <w:shd w:val="clear" w:color="auto" w:fill="auto"/>
        <w:spacing w:after="324" w:line="480" w:lineRule="exact"/>
        <w:ind w:left="520" w:right="360" w:firstLine="0"/>
        <w:jc w:val="left"/>
      </w:pPr>
      <w:r>
        <w:rPr>
          <w:rStyle w:val="1"/>
          <w:color w:val="000000"/>
        </w:rPr>
        <w:t>На каждом занятии проводится небольшая фонетическая зарядка определенный звук</w:t>
      </w:r>
    </w:p>
    <w:tbl>
      <w:tblPr>
        <w:tblW w:w="0" w:type="auto"/>
        <w:jc w:val="center"/>
        <w:tblLayout w:type="fixed"/>
        <w:tblCellMar>
          <w:left w:w="0" w:type="dxa"/>
          <w:right w:w="0" w:type="dxa"/>
        </w:tblCellMar>
        <w:tblLook w:val="0000" w:firstRow="0" w:lastRow="0" w:firstColumn="0" w:lastColumn="0" w:noHBand="0" w:noVBand="0"/>
      </w:tblPr>
      <w:tblGrid>
        <w:gridCol w:w="1690"/>
        <w:gridCol w:w="1790"/>
        <w:gridCol w:w="1901"/>
        <w:gridCol w:w="1843"/>
        <w:gridCol w:w="1594"/>
      </w:tblGrid>
      <w:tr w:rsidR="000E1D93">
        <w:tblPrEx>
          <w:tblCellMar>
            <w:top w:w="0" w:type="dxa"/>
            <w:left w:w="0" w:type="dxa"/>
            <w:bottom w:w="0" w:type="dxa"/>
            <w:right w:w="0" w:type="dxa"/>
          </w:tblCellMar>
        </w:tblPrEx>
        <w:trPr>
          <w:trHeight w:hRule="exact" w:val="638"/>
          <w:jc w:val="center"/>
        </w:trPr>
        <w:tc>
          <w:tcPr>
            <w:tcW w:w="16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left="340" w:firstLine="0"/>
              <w:jc w:val="left"/>
            </w:pPr>
            <w:r>
              <w:rPr>
                <w:rStyle w:val="2pt"/>
                <w:color w:val="000000"/>
                <w:lang w:val="ru-RU" w:eastAsia="ru-RU"/>
              </w:rPr>
              <w:t>[э:]</w:t>
            </w:r>
          </w:p>
        </w:tc>
        <w:tc>
          <w:tcPr>
            <w:tcW w:w="17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rStyle w:val="2pt"/>
                <w:color w:val="000000"/>
              </w:rPr>
              <w:t>[ei]</w:t>
            </w:r>
          </w:p>
        </w:tc>
        <w:tc>
          <w:tcPr>
            <w:tcW w:w="1901"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rStyle w:val="2pt"/>
                <w:color w:val="000000"/>
              </w:rPr>
              <w:t>[ei]</w:t>
            </w:r>
          </w:p>
        </w:tc>
        <w:tc>
          <w:tcPr>
            <w:tcW w:w="1843"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rStyle w:val="2pt"/>
                <w:color w:val="000000"/>
              </w:rPr>
              <w:t>[ei]</w:t>
            </w:r>
          </w:p>
        </w:tc>
        <w:tc>
          <w:tcPr>
            <w:tcW w:w="1594"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right="300" w:firstLine="0"/>
              <w:jc w:val="right"/>
            </w:pPr>
            <w:r>
              <w:rPr>
                <w:rStyle w:val="2pt"/>
                <w:color w:val="000000"/>
              </w:rPr>
              <w:t>[ei]</w:t>
            </w:r>
          </w:p>
        </w:tc>
      </w:tr>
      <w:tr w:rsidR="000E1D93">
        <w:tblPrEx>
          <w:tblCellMar>
            <w:top w:w="0" w:type="dxa"/>
            <w:left w:w="0" w:type="dxa"/>
            <w:bottom w:w="0" w:type="dxa"/>
            <w:right w:w="0" w:type="dxa"/>
          </w:tblCellMar>
        </w:tblPrEx>
        <w:trPr>
          <w:trHeight w:hRule="exact" w:val="725"/>
          <w:jc w:val="center"/>
        </w:trPr>
        <w:tc>
          <w:tcPr>
            <w:tcW w:w="16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left="60" w:firstLine="0"/>
              <w:jc w:val="left"/>
            </w:pPr>
            <w:r>
              <w:rPr>
                <w:color w:val="000000"/>
                <w:lang w:val="en-US" w:eastAsia="en-US"/>
              </w:rPr>
              <w:t>exhausted</w:t>
            </w:r>
          </w:p>
        </w:tc>
        <w:tc>
          <w:tcPr>
            <w:tcW w:w="17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fame</w:t>
            </w:r>
          </w:p>
        </w:tc>
        <w:tc>
          <w:tcPr>
            <w:tcW w:w="1901"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play</w:t>
            </w:r>
          </w:p>
        </w:tc>
        <w:tc>
          <w:tcPr>
            <w:tcW w:w="1843"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brain</w:t>
            </w:r>
          </w:p>
        </w:tc>
        <w:tc>
          <w:tcPr>
            <w:tcW w:w="1594"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right="300" w:firstLine="0"/>
              <w:jc w:val="right"/>
            </w:pPr>
            <w:r>
              <w:rPr>
                <w:color w:val="000000"/>
                <w:lang w:val="en-US" w:eastAsia="en-US"/>
              </w:rPr>
              <w:t>they</w:t>
            </w:r>
          </w:p>
        </w:tc>
      </w:tr>
      <w:tr w:rsidR="000E1D93">
        <w:tblPrEx>
          <w:tblCellMar>
            <w:top w:w="0" w:type="dxa"/>
            <w:left w:w="0" w:type="dxa"/>
            <w:bottom w:w="0" w:type="dxa"/>
            <w:right w:w="0" w:type="dxa"/>
          </w:tblCellMar>
        </w:tblPrEx>
        <w:trPr>
          <w:trHeight w:hRule="exact" w:val="490"/>
          <w:jc w:val="center"/>
        </w:trPr>
        <w:tc>
          <w:tcPr>
            <w:tcW w:w="16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left="60" w:firstLine="0"/>
              <w:jc w:val="left"/>
            </w:pPr>
            <w:r>
              <w:rPr>
                <w:color w:val="000000"/>
                <w:lang w:val="en-US" w:eastAsia="en-US"/>
              </w:rPr>
              <w:t>daughter</w:t>
            </w:r>
          </w:p>
        </w:tc>
        <w:tc>
          <w:tcPr>
            <w:tcW w:w="17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lane</w:t>
            </w:r>
          </w:p>
        </w:tc>
        <w:tc>
          <w:tcPr>
            <w:tcW w:w="1901"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stay</w:t>
            </w:r>
          </w:p>
        </w:tc>
        <w:tc>
          <w:tcPr>
            <w:tcW w:w="1843"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train</w:t>
            </w:r>
          </w:p>
        </w:tc>
        <w:tc>
          <w:tcPr>
            <w:tcW w:w="1594"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right="20" w:firstLine="0"/>
              <w:jc w:val="right"/>
            </w:pPr>
            <w:r>
              <w:rPr>
                <w:color w:val="000000"/>
                <w:lang w:val="en-US" w:eastAsia="en-US"/>
              </w:rPr>
              <w:t>neighbor</w:t>
            </w:r>
          </w:p>
        </w:tc>
      </w:tr>
      <w:tr w:rsidR="000E1D93">
        <w:tblPrEx>
          <w:tblCellMar>
            <w:top w:w="0" w:type="dxa"/>
            <w:left w:w="0" w:type="dxa"/>
            <w:bottom w:w="0" w:type="dxa"/>
            <w:right w:w="0" w:type="dxa"/>
          </w:tblCellMar>
        </w:tblPrEx>
        <w:trPr>
          <w:trHeight w:hRule="exact" w:val="494"/>
          <w:jc w:val="center"/>
        </w:trPr>
        <w:tc>
          <w:tcPr>
            <w:tcW w:w="16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left="340" w:firstLine="0"/>
              <w:jc w:val="left"/>
            </w:pPr>
            <w:r>
              <w:rPr>
                <w:color w:val="000000"/>
                <w:lang w:val="en-US" w:eastAsia="en-US"/>
              </w:rPr>
              <w:t>draw</w:t>
            </w:r>
          </w:p>
        </w:tc>
        <w:tc>
          <w:tcPr>
            <w:tcW w:w="17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face</w:t>
            </w:r>
          </w:p>
        </w:tc>
        <w:tc>
          <w:tcPr>
            <w:tcW w:w="1901"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say</w:t>
            </w:r>
          </w:p>
        </w:tc>
        <w:tc>
          <w:tcPr>
            <w:tcW w:w="1843"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main</w:t>
            </w:r>
          </w:p>
        </w:tc>
        <w:tc>
          <w:tcPr>
            <w:tcW w:w="1594"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right="300" w:firstLine="0"/>
              <w:jc w:val="right"/>
            </w:pPr>
            <w:r>
              <w:rPr>
                <w:color w:val="000000"/>
                <w:lang w:val="en-US" w:eastAsia="en-US"/>
              </w:rPr>
              <w:t>eight</w:t>
            </w:r>
          </w:p>
        </w:tc>
      </w:tr>
      <w:tr w:rsidR="000E1D93">
        <w:tblPrEx>
          <w:tblCellMar>
            <w:top w:w="0" w:type="dxa"/>
            <w:left w:w="0" w:type="dxa"/>
            <w:bottom w:w="0" w:type="dxa"/>
            <w:right w:w="0" w:type="dxa"/>
          </w:tblCellMar>
        </w:tblPrEx>
        <w:trPr>
          <w:trHeight w:hRule="exact" w:val="394"/>
          <w:jc w:val="center"/>
        </w:trPr>
        <w:tc>
          <w:tcPr>
            <w:tcW w:w="16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left="340" w:firstLine="0"/>
              <w:jc w:val="left"/>
            </w:pPr>
            <w:r>
              <w:rPr>
                <w:color w:val="000000"/>
                <w:lang w:val="en-US" w:eastAsia="en-US"/>
              </w:rPr>
              <w:t>war</w:t>
            </w:r>
          </w:p>
        </w:tc>
        <w:tc>
          <w:tcPr>
            <w:tcW w:w="1790"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care</w:t>
            </w:r>
          </w:p>
        </w:tc>
        <w:tc>
          <w:tcPr>
            <w:tcW w:w="1901"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may</w:t>
            </w:r>
          </w:p>
        </w:tc>
        <w:tc>
          <w:tcPr>
            <w:tcW w:w="1843"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firstLine="0"/>
              <w:jc w:val="center"/>
            </w:pPr>
            <w:r>
              <w:rPr>
                <w:color w:val="000000"/>
                <w:lang w:val="en-US" w:eastAsia="en-US"/>
              </w:rPr>
              <w:t>wait</w:t>
            </w:r>
          </w:p>
        </w:tc>
        <w:tc>
          <w:tcPr>
            <w:tcW w:w="1594" w:type="dxa"/>
            <w:tcBorders>
              <w:top w:val="nil"/>
              <w:left w:val="nil"/>
              <w:bottom w:val="nil"/>
              <w:right w:val="nil"/>
            </w:tcBorders>
            <w:shd w:val="clear" w:color="auto" w:fill="FFFFFF"/>
          </w:tcPr>
          <w:p w:rsidR="000E1D93" w:rsidRDefault="000E1D93">
            <w:pPr>
              <w:pStyle w:val="a4"/>
              <w:framePr w:w="8818" w:wrap="notBeside" w:vAnchor="text" w:hAnchor="text" w:xAlign="center" w:y="1"/>
              <w:shd w:val="clear" w:color="auto" w:fill="auto"/>
              <w:spacing w:after="0" w:line="260" w:lineRule="exact"/>
              <w:ind w:right="300" w:firstLine="0"/>
              <w:jc w:val="right"/>
            </w:pPr>
            <w:r>
              <w:rPr>
                <w:color w:val="000000"/>
                <w:lang w:val="en-US" w:eastAsia="en-US"/>
              </w:rPr>
              <w:t>fate</w:t>
            </w:r>
          </w:p>
        </w:tc>
      </w:tr>
    </w:tbl>
    <w:p w:rsidR="000E1D93" w:rsidRDefault="000E1D93">
      <w:pPr>
        <w:rPr>
          <w:color w:val="auto"/>
          <w:sz w:val="2"/>
          <w:szCs w:val="2"/>
        </w:rPr>
      </w:pPr>
    </w:p>
    <w:p w:rsidR="000E1D93" w:rsidRDefault="000E1D93">
      <w:pPr>
        <w:rPr>
          <w:color w:val="auto"/>
          <w:sz w:val="2"/>
          <w:szCs w:val="2"/>
        </w:rPr>
      </w:pPr>
    </w:p>
    <w:sectPr w:rsidR="000E1D93">
      <w:type w:val="continuous"/>
      <w:pgSz w:w="11909" w:h="16838"/>
      <w:pgMar w:top="1111" w:right="972" w:bottom="213" w:left="107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D93" w:rsidRDefault="000E1D93">
      <w:r>
        <w:separator/>
      </w:r>
    </w:p>
  </w:endnote>
  <w:endnote w:type="continuationSeparator" w:id="0">
    <w:p w:rsidR="000E1D93" w:rsidRDefault="000E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425A23">
    <w:pPr>
      <w:rPr>
        <w:color w:val="auto"/>
        <w:sz w:val="2"/>
        <w:szCs w:val="2"/>
      </w:rPr>
    </w:pPr>
    <w:r>
      <w:rPr>
        <w:noProof/>
      </w:rPr>
      <mc:AlternateContent>
        <mc:Choice Requires="wps">
          <w:drawing>
            <wp:anchor distT="0" distB="0" distL="63500" distR="63500" simplePos="0" relativeHeight="251656192" behindDoc="1" locked="0" layoutInCell="1" allowOverlap="1">
              <wp:simplePos x="0" y="0"/>
              <wp:positionH relativeFrom="page">
                <wp:posOffset>7190105</wp:posOffset>
              </wp:positionH>
              <wp:positionV relativeFrom="page">
                <wp:posOffset>10260965</wp:posOffset>
              </wp:positionV>
              <wp:extent cx="95250" cy="192405"/>
              <wp:effectExtent l="0" t="2540" r="381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11"/>
                            <w:shd w:val="clear" w:color="auto" w:fill="auto"/>
                            <w:spacing w:line="240" w:lineRule="auto"/>
                          </w:pPr>
                          <w:r>
                            <w:rPr>
                              <w:rStyle w:val="Sylfaen"/>
                              <w:b/>
                              <w:bCs/>
                              <w:noProof w:val="0"/>
                              <w:color w:val="000000"/>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8" type="#_x0000_t202" style="position:absolute;margin-left:566.15pt;margin-top:807.95pt;width:7.5pt;height:15.1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" filled="f" stroked="f">
              <v:textbox style="mso-fit-shape-to-text:t" inset="0,0,0,0">
                <w:txbxContent>
                  <w:p w:rsidR="000E1D93" w:rsidRDefault="000E1D93">
                    <w:pPr>
                      <w:pStyle w:val="11"/>
                      <w:shd w:val="clear" w:color="auto" w:fill="auto"/>
                      <w:spacing w:line="240" w:lineRule="auto"/>
                    </w:pPr>
                    <w:r>
                      <w:rPr>
                        <w:rStyle w:val="Sylfaen"/>
                        <w:b/>
                        <w:bCs/>
                        <w:noProof w:val="0"/>
                        <w:color w:val="000000"/>
                      </w:rPr>
                      <w:t>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0E1D93">
    <w:pPr>
      <w:rPr>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D93" w:rsidRDefault="000E1D93">
      <w:r>
        <w:separator/>
      </w:r>
    </w:p>
  </w:footnote>
  <w:footnote w:type="continuationSeparator" w:id="0">
    <w:p w:rsidR="000E1D93" w:rsidRDefault="000E1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425A23">
    <w:pPr>
      <w:rPr>
        <w:color w:val="auto"/>
        <w:sz w:val="2"/>
        <w:szCs w:val="2"/>
      </w:rPr>
    </w:pPr>
    <w:r>
      <w:rPr>
        <w:noProof/>
      </w:rPr>
      <mc:AlternateContent>
        <mc:Choice Requires="wps">
          <w:drawing>
            <wp:anchor distT="0" distB="0" distL="63500" distR="63500" simplePos="0" relativeHeight="251655168" behindDoc="1" locked="0" layoutInCell="1" allowOverlap="1">
              <wp:simplePos x="0" y="0"/>
              <wp:positionH relativeFrom="page">
                <wp:posOffset>3011170</wp:posOffset>
              </wp:positionH>
              <wp:positionV relativeFrom="page">
                <wp:posOffset>484505</wp:posOffset>
              </wp:positionV>
              <wp:extent cx="1447800" cy="189865"/>
              <wp:effectExtent l="1270" t="0" r="0" b="444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11"/>
                            <w:shd w:val="clear" w:color="auto" w:fill="auto"/>
                            <w:spacing w:line="240" w:lineRule="auto"/>
                          </w:pPr>
                          <w:r>
                            <w:rPr>
                              <w:rStyle w:val="13pt"/>
                              <w:b/>
                              <w:bCs/>
                              <w:color w:val="000000"/>
                            </w:rPr>
                            <w:t>Наша учительница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87" type="#_x0000_t202" style="position:absolute;margin-left:237.1pt;margin-top:38.15pt;width:114pt;height:14.95pt;z-index:-25166131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" filled="f" stroked="f">
              <v:textbox style="mso-fit-shape-to-text:t" inset="0,0,0,0">
                <w:txbxContent>
                  <w:p w:rsidR="000E1D93" w:rsidRDefault="000E1D93">
                    <w:pPr>
                      <w:pStyle w:val="11"/>
                      <w:shd w:val="clear" w:color="auto" w:fill="auto"/>
                      <w:spacing w:line="240" w:lineRule="auto"/>
                    </w:pPr>
                    <w:r>
                      <w:rPr>
                        <w:rStyle w:val="13pt"/>
                        <w:b/>
                        <w:bCs/>
                        <w:color w:val="000000"/>
                      </w:rPr>
                      <w:t>Наша учительница</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0E1D93">
    <w:pPr>
      <w:rPr>
        <w:color w:val="aut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425A23">
    <w:pPr>
      <w:rPr>
        <w:color w:val="auto"/>
        <w:sz w:val="2"/>
        <w:szCs w:val="2"/>
      </w:rPr>
    </w:pPr>
    <w:r>
      <w:rPr>
        <w:noProof/>
      </w:rPr>
      <mc:AlternateContent>
        <mc:Choice Requires="wps">
          <w:drawing>
            <wp:anchor distT="0" distB="0" distL="63500" distR="63500" simplePos="0" relativeHeight="251657216" behindDoc="1" locked="0" layoutInCell="1" allowOverlap="1">
              <wp:simplePos x="0" y="0"/>
              <wp:positionH relativeFrom="page">
                <wp:posOffset>4345940</wp:posOffset>
              </wp:positionH>
              <wp:positionV relativeFrom="page">
                <wp:posOffset>655955</wp:posOffset>
              </wp:positionV>
              <wp:extent cx="1155700" cy="182245"/>
              <wp:effectExtent l="2540" t="0" r="127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11"/>
                            <w:shd w:val="clear" w:color="auto" w:fill="auto"/>
                            <w:spacing w:line="240" w:lineRule="auto"/>
                          </w:pPr>
                          <w:r>
                            <w:rPr>
                              <w:rStyle w:val="ab"/>
                              <w:b/>
                              <w:bCs/>
                              <w:color w:val="000000"/>
                            </w:rPr>
                            <w:t>Rules of Reading</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9" type="#_x0000_t202" style="position:absolute;margin-left:342.2pt;margin-top:51.65pt;width:91pt;height:14.3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AMBrAIAAK4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" filled="f" stroked="f">
              <v:textbox style="mso-fit-shape-to-text:t" inset="0,0,0,0">
                <w:txbxContent>
                  <w:p w:rsidR="000E1D93" w:rsidRDefault="000E1D93">
                    <w:pPr>
                      <w:pStyle w:val="11"/>
                      <w:shd w:val="clear" w:color="auto" w:fill="auto"/>
                      <w:spacing w:line="240" w:lineRule="auto"/>
                    </w:pPr>
                    <w:r>
                      <w:rPr>
                        <w:rStyle w:val="ab"/>
                        <w:b/>
                        <w:bCs/>
                        <w:color w:val="000000"/>
                      </w:rPr>
                      <w:t>Rules of Reading</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425A23">
    <w:pPr>
      <w:rPr>
        <w:color w:val="auto"/>
        <w:sz w:val="2"/>
        <w:szCs w:val="2"/>
      </w:rPr>
    </w:pPr>
    <w:r>
      <w:rPr>
        <w:noProof/>
      </w:rPr>
      <mc:AlternateContent>
        <mc:Choice Requires="wps">
          <w:drawing>
            <wp:anchor distT="0" distB="0" distL="63500" distR="63500" simplePos="0" relativeHeight="251658240" behindDoc="1" locked="0" layoutInCell="1" allowOverlap="1">
              <wp:simplePos x="0" y="0"/>
              <wp:positionH relativeFrom="page">
                <wp:posOffset>3639185</wp:posOffset>
              </wp:positionH>
              <wp:positionV relativeFrom="page">
                <wp:posOffset>372745</wp:posOffset>
              </wp:positionV>
              <wp:extent cx="840105" cy="189865"/>
              <wp:effectExtent l="635" t="127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010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11"/>
                            <w:shd w:val="clear" w:color="auto" w:fill="auto"/>
                            <w:spacing w:line="240" w:lineRule="auto"/>
                          </w:pPr>
                          <w:r>
                            <w:rPr>
                              <w:rStyle w:val="24"/>
                              <w:b/>
                              <w:bCs/>
                              <w:color w:val="000000"/>
                            </w:rPr>
                            <w:t>I. Введение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0" type="#_x0000_t202" style="position:absolute;margin-left:286.55pt;margin-top:29.35pt;width:66.15pt;height:14.9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" filled="f" stroked="f">
              <v:textbox style="mso-fit-shape-to-text:t" inset="0,0,0,0">
                <w:txbxContent>
                  <w:p w:rsidR="000E1D93" w:rsidRDefault="000E1D93">
                    <w:pPr>
                      <w:pStyle w:val="11"/>
                      <w:shd w:val="clear" w:color="auto" w:fill="auto"/>
                      <w:spacing w:line="240" w:lineRule="auto"/>
                    </w:pPr>
                    <w:r>
                      <w:rPr>
                        <w:rStyle w:val="24"/>
                        <w:b/>
                        <w:bCs/>
                        <w:color w:val="000000"/>
                      </w:rPr>
                      <w:t>I. Введение</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0E1D93">
    <w:pPr>
      <w:rPr>
        <w:color w:val="auto"/>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425A23">
    <w:pPr>
      <w:rPr>
        <w:color w:val="auto"/>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4432935</wp:posOffset>
              </wp:positionH>
              <wp:positionV relativeFrom="page">
                <wp:posOffset>514985</wp:posOffset>
              </wp:positionV>
              <wp:extent cx="1068705" cy="182245"/>
              <wp:effectExtent l="3810" t="635"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87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11"/>
                            <w:shd w:val="clear" w:color="auto" w:fill="auto"/>
                            <w:spacing w:line="240" w:lineRule="auto"/>
                          </w:pPr>
                          <w:r>
                            <w:rPr>
                              <w:rStyle w:val="ab"/>
                              <w:b/>
                              <w:bCs/>
                              <w:color w:val="000000"/>
                              <w:lang w:val="ru-RU" w:eastAsia="ru-RU"/>
                            </w:rPr>
                            <w:t>Речевая беседа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1" type="#_x0000_t202" style="position:absolute;margin-left:349.05pt;margin-top:40.55pt;width:84.15pt;height:14.3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" filled="f" stroked="f">
              <v:textbox style="mso-fit-shape-to-text:t" inset="0,0,0,0">
                <w:txbxContent>
                  <w:p w:rsidR="000E1D93" w:rsidRDefault="000E1D93">
                    <w:pPr>
                      <w:pStyle w:val="11"/>
                      <w:shd w:val="clear" w:color="auto" w:fill="auto"/>
                      <w:spacing w:line="240" w:lineRule="auto"/>
                    </w:pPr>
                    <w:r>
                      <w:rPr>
                        <w:rStyle w:val="ab"/>
                        <w:b/>
                        <w:bCs/>
                        <w:color w:val="000000"/>
                        <w:lang w:val="ru-RU" w:eastAsia="ru-RU"/>
                      </w:rPr>
                      <w:t>Речевая беседа</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93" w:rsidRDefault="00425A23">
    <w:pPr>
      <w:rPr>
        <w:color w:val="auto"/>
        <w:sz w:val="2"/>
        <w:szCs w:val="2"/>
      </w:rPr>
    </w:pPr>
    <w:r>
      <w:rPr>
        <w:noProof/>
      </w:rPr>
      <mc:AlternateContent>
        <mc:Choice Requires="wps">
          <w:drawing>
            <wp:anchor distT="0" distB="0" distL="63500" distR="63500" simplePos="0" relativeHeight="251660288" behindDoc="1" locked="0" layoutInCell="1" allowOverlap="1">
              <wp:simplePos x="0" y="0"/>
              <wp:positionH relativeFrom="page">
                <wp:posOffset>3308350</wp:posOffset>
              </wp:positionH>
              <wp:positionV relativeFrom="page">
                <wp:posOffset>554355</wp:posOffset>
              </wp:positionV>
              <wp:extent cx="2359025" cy="189865"/>
              <wp:effectExtent l="3175" t="1905" r="127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1D93" w:rsidRDefault="000E1D93">
                          <w:pPr>
                            <w:pStyle w:val="11"/>
                            <w:shd w:val="clear" w:color="auto" w:fill="auto"/>
                            <w:spacing w:line="240" w:lineRule="auto"/>
                          </w:pPr>
                          <w:r>
                            <w:rPr>
                              <w:rStyle w:val="13pt1"/>
                              <w:b/>
                              <w:bCs/>
                              <w:color w:val="000000"/>
                            </w:rPr>
                            <w:t>Таблица для запоминания слов</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2" type="#_x0000_t202" style="position:absolute;margin-left:260.5pt;margin-top:43.65pt;width:185.75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" filled="f" stroked="f">
              <v:textbox style="mso-fit-shape-to-text:t" inset="0,0,0,0">
                <w:txbxContent>
                  <w:p w:rsidR="000E1D93" w:rsidRDefault="000E1D93">
                    <w:pPr>
                      <w:pStyle w:val="11"/>
                      <w:shd w:val="clear" w:color="auto" w:fill="auto"/>
                      <w:spacing w:line="240" w:lineRule="auto"/>
                    </w:pPr>
                    <w:r>
                      <w:rPr>
                        <w:rStyle w:val="13pt1"/>
                        <w:b/>
                        <w:bCs/>
                        <w:color w:val="000000"/>
                      </w:rPr>
                      <w:t>Таблица для запоминания слов</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0D"/>
    <w:multiLevelType w:val="multilevel"/>
    <w:tmpl w:val="0000000C"/>
    <w:lvl w:ilvl="0">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7">
    <w:nsid w:val="0000000F"/>
    <w:multiLevelType w:val="multilevel"/>
    <w:tmpl w:val="0000000E"/>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8">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8D9"/>
    <w:rsid w:val="000E1D93"/>
    <w:rsid w:val="001758D9"/>
    <w:rsid w:val="00425A23"/>
    <w:rsid w:val="00972866"/>
    <w:rsid w:val="00BA0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sz w:val="24"/>
      <w:szCs w:val="24"/>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0"/>
    <w:uiPriority w:val="99"/>
    <w:rPr>
      <w:rFonts w:ascii="Times New Roman" w:hAnsi="Times New Roman" w:cs="Times New Roman"/>
      <w:sz w:val="17"/>
      <w:szCs w:val="17"/>
      <w:u w:val="none"/>
      <w:lang w:val="en-US" w:eastAsia="en-US"/>
    </w:rPr>
  </w:style>
  <w:style w:type="character" w:customStyle="1" w:styleId="27pt">
    <w:name w:val="Основной текст (2) + 7 pt"/>
    <w:basedOn w:val="2"/>
    <w:uiPriority w:val="99"/>
    <w:rPr>
      <w:rFonts w:ascii="Times New Roman" w:hAnsi="Times New Roman" w:cs="Times New Roman"/>
      <w:sz w:val="14"/>
      <w:szCs w:val="14"/>
      <w:u w:val="none"/>
      <w:lang w:val="en-US" w:eastAsia="en-US"/>
    </w:rPr>
  </w:style>
  <w:style w:type="character" w:customStyle="1" w:styleId="21">
    <w:name w:val="Основной текст (2) + Полужирный"/>
    <w:basedOn w:val="2"/>
    <w:uiPriority w:val="99"/>
    <w:rPr>
      <w:rFonts w:ascii="Times New Roman" w:hAnsi="Times New Roman" w:cs="Times New Roman"/>
      <w:b/>
      <w:bCs/>
      <w:sz w:val="17"/>
      <w:szCs w:val="17"/>
      <w:u w:val="none"/>
      <w:lang w:val="en-US" w:eastAsia="en-US"/>
    </w:rPr>
  </w:style>
  <w:style w:type="character" w:customStyle="1" w:styleId="27pt1">
    <w:name w:val="Основной текст (2) + 7 pt1"/>
    <w:aliases w:val="Малые прописные,Интервал 0 pt"/>
    <w:basedOn w:val="2"/>
    <w:uiPriority w:val="99"/>
    <w:rPr>
      <w:rFonts w:ascii="Times New Roman" w:hAnsi="Times New Roman" w:cs="Times New Roman"/>
      <w:smallCaps/>
      <w:spacing w:val="10"/>
      <w:sz w:val="14"/>
      <w:szCs w:val="14"/>
      <w:u w:val="none"/>
      <w:lang w:val="en-US" w:eastAsia="en-US"/>
    </w:rPr>
  </w:style>
  <w:style w:type="character" w:customStyle="1" w:styleId="3">
    <w:name w:val="Основной текст (3)_"/>
    <w:basedOn w:val="a0"/>
    <w:link w:val="30"/>
    <w:uiPriority w:val="99"/>
    <w:rPr>
      <w:rFonts w:ascii="Times New Roman" w:hAnsi="Times New Roman" w:cs="Times New Roman"/>
      <w:b/>
      <w:bCs/>
      <w:spacing w:val="10"/>
      <w:sz w:val="16"/>
      <w:szCs w:val="16"/>
      <w:u w:val="none"/>
    </w:rPr>
  </w:style>
  <w:style w:type="character" w:customStyle="1" w:styleId="31">
    <w:name w:val="Основной текст (3) + Малые прописные"/>
    <w:basedOn w:val="3"/>
    <w:uiPriority w:val="99"/>
    <w:rPr>
      <w:rFonts w:ascii="Times New Roman" w:hAnsi="Times New Roman" w:cs="Times New Roman"/>
      <w:b/>
      <w:bCs/>
      <w:smallCaps/>
      <w:spacing w:val="10"/>
      <w:sz w:val="16"/>
      <w:szCs w:val="16"/>
      <w:u w:val="none"/>
    </w:rPr>
  </w:style>
  <w:style w:type="character" w:customStyle="1" w:styleId="4">
    <w:name w:val="Основной текст (4)_"/>
    <w:basedOn w:val="a0"/>
    <w:link w:val="40"/>
    <w:uiPriority w:val="99"/>
    <w:rPr>
      <w:rFonts w:ascii="Times New Roman" w:hAnsi="Times New Roman" w:cs="Times New Roman"/>
      <w:b/>
      <w:bCs/>
      <w:sz w:val="17"/>
      <w:szCs w:val="17"/>
      <w:u w:val="none"/>
      <w:lang w:val="en-US" w:eastAsia="en-US"/>
    </w:rPr>
  </w:style>
  <w:style w:type="character" w:customStyle="1" w:styleId="41">
    <w:name w:val="Основной текст (4) + Не полужирный"/>
    <w:basedOn w:val="4"/>
    <w:uiPriority w:val="99"/>
    <w:rPr>
      <w:rFonts w:ascii="Times New Roman" w:hAnsi="Times New Roman" w:cs="Times New Roman"/>
      <w:b/>
      <w:bCs/>
      <w:sz w:val="17"/>
      <w:szCs w:val="17"/>
      <w:u w:val="none"/>
      <w:lang w:val="en-US" w:eastAsia="en-US"/>
    </w:rPr>
  </w:style>
  <w:style w:type="character" w:customStyle="1" w:styleId="5Exact">
    <w:name w:val="Основной текст (5) Exact"/>
    <w:basedOn w:val="a0"/>
    <w:link w:val="5"/>
    <w:uiPriority w:val="99"/>
    <w:rPr>
      <w:rFonts w:ascii="Calibri" w:hAnsi="Calibri" w:cs="Calibri"/>
      <w:noProof/>
      <w:spacing w:val="20"/>
      <w:sz w:val="27"/>
      <w:szCs w:val="27"/>
      <w:u w:val="none"/>
    </w:rPr>
  </w:style>
  <w:style w:type="character" w:customStyle="1" w:styleId="6Exact">
    <w:name w:val="Основной текст (6) Exact"/>
    <w:basedOn w:val="a0"/>
    <w:link w:val="6"/>
    <w:uiPriority w:val="99"/>
    <w:rPr>
      <w:rFonts w:ascii="Times New Roman" w:hAnsi="Times New Roman" w:cs="Times New Roman"/>
      <w:b/>
      <w:bCs/>
      <w:spacing w:val="9"/>
      <w:sz w:val="21"/>
      <w:szCs w:val="21"/>
      <w:u w:val="none"/>
    </w:rPr>
  </w:style>
  <w:style w:type="character" w:customStyle="1" w:styleId="2Exact">
    <w:name w:val="Основной текст (2) Exact"/>
    <w:basedOn w:val="a0"/>
    <w:uiPriority w:val="99"/>
    <w:rPr>
      <w:rFonts w:ascii="Times New Roman" w:hAnsi="Times New Roman" w:cs="Times New Roman"/>
      <w:spacing w:val="10"/>
      <w:sz w:val="17"/>
      <w:szCs w:val="17"/>
      <w:u w:val="none"/>
      <w:lang w:val="en-US" w:eastAsia="en-US"/>
    </w:rPr>
  </w:style>
  <w:style w:type="character" w:customStyle="1" w:styleId="28pt">
    <w:name w:val="Основной текст (2) + 8 pt"/>
    <w:aliases w:val="Полужирный,Интервал 0 pt Exact"/>
    <w:basedOn w:val="2"/>
    <w:uiPriority w:val="99"/>
    <w:rPr>
      <w:rFonts w:ascii="Times New Roman" w:hAnsi="Times New Roman" w:cs="Times New Roman"/>
      <w:b/>
      <w:bCs/>
      <w:spacing w:val="8"/>
      <w:sz w:val="16"/>
      <w:szCs w:val="16"/>
      <w:u w:val="none"/>
      <w:lang w:val="en-US" w:eastAsia="en-US"/>
    </w:rPr>
  </w:style>
  <w:style w:type="character" w:customStyle="1" w:styleId="2Exact1">
    <w:name w:val="Основной текст (2) Exact1"/>
    <w:basedOn w:val="2"/>
    <w:uiPriority w:val="99"/>
    <w:rPr>
      <w:rFonts w:ascii="Times New Roman" w:hAnsi="Times New Roman" w:cs="Times New Roman"/>
      <w:spacing w:val="10"/>
      <w:sz w:val="17"/>
      <w:szCs w:val="17"/>
      <w:u w:val="single"/>
      <w:lang w:val="en-US" w:eastAsia="en-US"/>
    </w:rPr>
  </w:style>
  <w:style w:type="character" w:customStyle="1" w:styleId="210">
    <w:name w:val="Основной текст (2) + Полужирный1"/>
    <w:aliases w:val="Интервал 0 pt Exact1"/>
    <w:basedOn w:val="2"/>
    <w:uiPriority w:val="99"/>
    <w:rPr>
      <w:rFonts w:ascii="Times New Roman" w:hAnsi="Times New Roman" w:cs="Times New Roman"/>
      <w:b/>
      <w:bCs/>
      <w:spacing w:val="5"/>
      <w:sz w:val="17"/>
      <w:szCs w:val="17"/>
      <w:u w:val="none"/>
      <w:lang w:val="en-US" w:eastAsia="en-US"/>
    </w:rPr>
  </w:style>
  <w:style w:type="character" w:customStyle="1" w:styleId="1">
    <w:name w:val="Основной текст Знак1"/>
    <w:basedOn w:val="a0"/>
    <w:link w:val="a4"/>
    <w:uiPriority w:val="99"/>
    <w:rPr>
      <w:rFonts w:ascii="Times New Roman" w:hAnsi="Times New Roman" w:cs="Times New Roman"/>
      <w:sz w:val="26"/>
      <w:szCs w:val="26"/>
      <w:u w:val="none"/>
    </w:rPr>
  </w:style>
  <w:style w:type="character" w:customStyle="1" w:styleId="Exact">
    <w:name w:val="Основной текст Exact"/>
    <w:basedOn w:val="a0"/>
    <w:uiPriority w:val="99"/>
    <w:rPr>
      <w:rFonts w:ascii="Times New Roman" w:hAnsi="Times New Roman" w:cs="Times New Roman"/>
      <w:spacing w:val="5"/>
      <w:u w:val="none"/>
      <w:lang w:val="en-US" w:eastAsia="en-US"/>
    </w:rPr>
  </w:style>
  <w:style w:type="character" w:customStyle="1" w:styleId="a5">
    <w:name w:val="Основной текст + Полужирный"/>
    <w:basedOn w:val="1"/>
    <w:uiPriority w:val="99"/>
    <w:rPr>
      <w:rFonts w:ascii="Times New Roman" w:hAnsi="Times New Roman" w:cs="Times New Roman"/>
      <w:b/>
      <w:bCs/>
      <w:sz w:val="26"/>
      <w:szCs w:val="26"/>
      <w:u w:val="none"/>
      <w:lang w:val="en-US" w:eastAsia="en-US"/>
    </w:rPr>
  </w:style>
  <w:style w:type="character" w:customStyle="1" w:styleId="32">
    <w:name w:val="Заголовок №3_"/>
    <w:basedOn w:val="a0"/>
    <w:link w:val="33"/>
    <w:uiPriority w:val="99"/>
    <w:rPr>
      <w:rFonts w:ascii="Times New Roman" w:hAnsi="Times New Roman" w:cs="Times New Roman"/>
      <w:i/>
      <w:iCs/>
      <w:noProof/>
      <w:sz w:val="27"/>
      <w:szCs w:val="27"/>
      <w:u w:val="none"/>
    </w:rPr>
  </w:style>
  <w:style w:type="character" w:customStyle="1" w:styleId="10">
    <w:name w:val="Основной текст + Полужирный1"/>
    <w:basedOn w:val="1"/>
    <w:uiPriority w:val="99"/>
    <w:rPr>
      <w:rFonts w:ascii="Times New Roman" w:hAnsi="Times New Roman" w:cs="Times New Roman"/>
      <w:b/>
      <w:bCs/>
      <w:sz w:val="26"/>
      <w:szCs w:val="26"/>
      <w:u w:val="none"/>
      <w:lang w:val="en-US" w:eastAsia="en-US"/>
    </w:rPr>
  </w:style>
  <w:style w:type="paragraph" w:styleId="a4">
    <w:name w:val="Body Text"/>
    <w:basedOn w:val="a"/>
    <w:link w:val="1"/>
    <w:uiPriority w:val="99"/>
    <w:pPr>
      <w:shd w:val="clear" w:color="auto" w:fill="FFFFFF"/>
      <w:spacing w:after="300" w:line="240" w:lineRule="atLeast"/>
      <w:ind w:hanging="380"/>
      <w:jc w:val="both"/>
    </w:pPr>
    <w:rPr>
      <w:rFonts w:ascii="Times New Roman" w:hAnsi="Times New Roman" w:cs="Times New Roman"/>
      <w:color w:val="auto"/>
      <w:sz w:val="26"/>
      <w:szCs w:val="26"/>
    </w:rPr>
  </w:style>
  <w:style w:type="character" w:customStyle="1" w:styleId="a6">
    <w:name w:val="Основной текст Знак"/>
    <w:basedOn w:val="a0"/>
    <w:link w:val="a4"/>
    <w:uiPriority w:val="99"/>
    <w:semiHidden/>
    <w:rPr>
      <w:rFonts w:cs="Courier New"/>
      <w:color w:val="000000"/>
    </w:rPr>
  </w:style>
  <w:style w:type="character" w:customStyle="1" w:styleId="7">
    <w:name w:val="Основной текст (7)_"/>
    <w:basedOn w:val="a0"/>
    <w:link w:val="70"/>
    <w:uiPriority w:val="99"/>
    <w:rPr>
      <w:rFonts w:ascii="Times New Roman" w:hAnsi="Times New Roman" w:cs="Times New Roman"/>
      <w:i/>
      <w:iCs/>
      <w:sz w:val="27"/>
      <w:szCs w:val="27"/>
      <w:u w:val="none"/>
    </w:rPr>
  </w:style>
  <w:style w:type="character" w:customStyle="1" w:styleId="8">
    <w:name w:val="Основной текст (8)_"/>
    <w:basedOn w:val="a0"/>
    <w:link w:val="81"/>
    <w:uiPriority w:val="99"/>
    <w:rPr>
      <w:rFonts w:ascii="Times New Roman" w:hAnsi="Times New Roman" w:cs="Times New Roman"/>
      <w:b/>
      <w:bCs/>
      <w:sz w:val="26"/>
      <w:szCs w:val="26"/>
      <w:u w:val="none"/>
    </w:rPr>
  </w:style>
  <w:style w:type="character" w:customStyle="1" w:styleId="80">
    <w:name w:val="Основной текст (8)"/>
    <w:basedOn w:val="8"/>
    <w:uiPriority w:val="99"/>
    <w:rPr>
      <w:rFonts w:ascii="Times New Roman" w:hAnsi="Times New Roman" w:cs="Times New Roman"/>
      <w:b/>
      <w:bCs/>
      <w:sz w:val="26"/>
      <w:szCs w:val="26"/>
      <w:u w:val="single"/>
    </w:rPr>
  </w:style>
  <w:style w:type="character" w:customStyle="1" w:styleId="Exact1">
    <w:name w:val="Основной текст Exact1"/>
    <w:basedOn w:val="1"/>
    <w:uiPriority w:val="99"/>
    <w:rPr>
      <w:rFonts w:ascii="Times New Roman" w:hAnsi="Times New Roman" w:cs="Times New Roman"/>
      <w:spacing w:val="5"/>
      <w:sz w:val="24"/>
      <w:szCs w:val="24"/>
      <w:u w:val="single"/>
      <w:lang w:val="en-US" w:eastAsia="en-US"/>
    </w:rPr>
  </w:style>
  <w:style w:type="character" w:customStyle="1" w:styleId="9">
    <w:name w:val="Основной текст (9)_"/>
    <w:basedOn w:val="a0"/>
    <w:link w:val="90"/>
    <w:uiPriority w:val="99"/>
    <w:rPr>
      <w:rFonts w:ascii="Times New Roman" w:hAnsi="Times New Roman" w:cs="Times New Roman"/>
      <w:spacing w:val="-10"/>
      <w:sz w:val="8"/>
      <w:szCs w:val="8"/>
      <w:u w:val="none"/>
    </w:rPr>
  </w:style>
  <w:style w:type="character" w:customStyle="1" w:styleId="13">
    <w:name w:val="Основной текст + 13"/>
    <w:aliases w:val="5 pt,Курсив"/>
    <w:basedOn w:val="1"/>
    <w:uiPriority w:val="99"/>
    <w:rPr>
      <w:rFonts w:ascii="Times New Roman" w:hAnsi="Times New Roman" w:cs="Times New Roman"/>
      <w:i/>
      <w:iCs/>
      <w:sz w:val="27"/>
      <w:szCs w:val="27"/>
      <w:u w:val="none"/>
    </w:rPr>
  </w:style>
  <w:style w:type="character" w:customStyle="1" w:styleId="a7">
    <w:name w:val="Подпись к таблице_"/>
    <w:basedOn w:val="a0"/>
    <w:link w:val="a8"/>
    <w:uiPriority w:val="99"/>
    <w:rPr>
      <w:rFonts w:ascii="Times New Roman" w:hAnsi="Times New Roman" w:cs="Times New Roman"/>
      <w:sz w:val="26"/>
      <w:szCs w:val="26"/>
      <w:u w:val="none"/>
    </w:rPr>
  </w:style>
  <w:style w:type="character" w:customStyle="1" w:styleId="12">
    <w:name w:val="Основной текст + 12"/>
    <w:aliases w:val="5 pt3,Интервал 2 pt"/>
    <w:basedOn w:val="1"/>
    <w:uiPriority w:val="99"/>
    <w:rPr>
      <w:rFonts w:ascii="Times New Roman" w:hAnsi="Times New Roman" w:cs="Times New Roman"/>
      <w:spacing w:val="40"/>
      <w:sz w:val="25"/>
      <w:szCs w:val="25"/>
      <w:u w:val="none"/>
      <w:lang w:val="en-US" w:eastAsia="en-US"/>
    </w:rPr>
  </w:style>
  <w:style w:type="character" w:customStyle="1" w:styleId="121">
    <w:name w:val="Основной текст + 121"/>
    <w:aliases w:val="5 pt2"/>
    <w:basedOn w:val="1"/>
    <w:uiPriority w:val="99"/>
    <w:rPr>
      <w:rFonts w:ascii="Times New Roman" w:hAnsi="Times New Roman" w:cs="Times New Roman"/>
      <w:sz w:val="25"/>
      <w:szCs w:val="25"/>
      <w:u w:val="none"/>
      <w:lang w:val="en-US" w:eastAsia="en-US"/>
    </w:rPr>
  </w:style>
  <w:style w:type="character" w:customStyle="1" w:styleId="42">
    <w:name w:val="Заголовок №4_"/>
    <w:basedOn w:val="a0"/>
    <w:link w:val="410"/>
    <w:uiPriority w:val="99"/>
    <w:rPr>
      <w:rFonts w:ascii="Times New Roman" w:hAnsi="Times New Roman" w:cs="Times New Roman"/>
      <w:b/>
      <w:bCs/>
      <w:sz w:val="26"/>
      <w:szCs w:val="26"/>
      <w:u w:val="none"/>
    </w:rPr>
  </w:style>
  <w:style w:type="character" w:customStyle="1" w:styleId="a9">
    <w:name w:val="Колонтитул_"/>
    <w:basedOn w:val="a0"/>
    <w:link w:val="11"/>
    <w:uiPriority w:val="99"/>
    <w:rPr>
      <w:rFonts w:ascii="Times New Roman" w:hAnsi="Times New Roman" w:cs="Times New Roman"/>
      <w:b/>
      <w:bCs/>
      <w:sz w:val="25"/>
      <w:szCs w:val="25"/>
      <w:u w:val="none"/>
    </w:rPr>
  </w:style>
  <w:style w:type="character" w:customStyle="1" w:styleId="2pt">
    <w:name w:val="Основной текст + Интервал 2 pt"/>
    <w:basedOn w:val="1"/>
    <w:uiPriority w:val="99"/>
    <w:rPr>
      <w:rFonts w:ascii="Times New Roman" w:hAnsi="Times New Roman" w:cs="Times New Roman"/>
      <w:spacing w:val="50"/>
      <w:sz w:val="26"/>
      <w:szCs w:val="26"/>
      <w:u w:val="none"/>
      <w:lang w:val="en-US" w:eastAsia="en-US"/>
    </w:rPr>
  </w:style>
  <w:style w:type="character" w:customStyle="1" w:styleId="2pt1">
    <w:name w:val="Основной текст + Интервал 2 pt1"/>
    <w:basedOn w:val="1"/>
    <w:uiPriority w:val="99"/>
    <w:rPr>
      <w:rFonts w:ascii="Times New Roman" w:hAnsi="Times New Roman" w:cs="Times New Roman"/>
      <w:spacing w:val="50"/>
      <w:sz w:val="26"/>
      <w:szCs w:val="26"/>
      <w:u w:val="none"/>
      <w:lang w:val="en-US" w:eastAsia="en-US"/>
    </w:rPr>
  </w:style>
  <w:style w:type="character" w:customStyle="1" w:styleId="130">
    <w:name w:val="Основной текст (13)_"/>
    <w:basedOn w:val="a0"/>
    <w:link w:val="131"/>
    <w:uiPriority w:val="99"/>
    <w:rPr>
      <w:rFonts w:ascii="Times New Roman" w:hAnsi="Times New Roman" w:cs="Times New Roman"/>
      <w:i/>
      <w:iCs/>
      <w:noProof/>
      <w:spacing w:val="-10"/>
      <w:sz w:val="20"/>
      <w:szCs w:val="20"/>
      <w:u w:val="none"/>
    </w:rPr>
  </w:style>
  <w:style w:type="character" w:customStyle="1" w:styleId="13pt">
    <w:name w:val="Колонтитул + 13 pt"/>
    <w:basedOn w:val="a9"/>
    <w:uiPriority w:val="99"/>
    <w:rPr>
      <w:rFonts w:ascii="Times New Roman" w:hAnsi="Times New Roman" w:cs="Times New Roman"/>
      <w:b/>
      <w:bCs/>
      <w:sz w:val="26"/>
      <w:szCs w:val="26"/>
      <w:u w:val="none"/>
    </w:rPr>
  </w:style>
  <w:style w:type="character" w:customStyle="1" w:styleId="Exact0">
    <w:name w:val="Подпись к картинке Exact"/>
    <w:basedOn w:val="a0"/>
    <w:link w:val="aa"/>
    <w:uiPriority w:val="99"/>
    <w:rPr>
      <w:rFonts w:ascii="Times New Roman" w:hAnsi="Times New Roman" w:cs="Times New Roman"/>
      <w:spacing w:val="5"/>
      <w:u w:val="none"/>
    </w:rPr>
  </w:style>
  <w:style w:type="character" w:customStyle="1" w:styleId="Sylfaen">
    <w:name w:val="Колонтитул + Sylfaen"/>
    <w:aliases w:val="11,5 pt1,Не полужирный,Курсив1"/>
    <w:basedOn w:val="a9"/>
    <w:uiPriority w:val="99"/>
    <w:rPr>
      <w:rFonts w:ascii="Sylfaen" w:hAnsi="Sylfaen" w:cs="Sylfaen"/>
      <w:b/>
      <w:bCs/>
      <w:i/>
      <w:iCs/>
      <w:noProof/>
      <w:sz w:val="23"/>
      <w:szCs w:val="23"/>
      <w:u w:val="none"/>
    </w:rPr>
  </w:style>
  <w:style w:type="character" w:customStyle="1" w:styleId="14">
    <w:name w:val="Основной текст (14)_"/>
    <w:basedOn w:val="a0"/>
    <w:link w:val="140"/>
    <w:uiPriority w:val="99"/>
    <w:rPr>
      <w:rFonts w:ascii="Times New Roman" w:hAnsi="Times New Roman" w:cs="Times New Roman"/>
      <w:b/>
      <w:bCs/>
      <w:i/>
      <w:iCs/>
      <w:sz w:val="22"/>
      <w:szCs w:val="22"/>
      <w:u w:val="none"/>
    </w:rPr>
  </w:style>
  <w:style w:type="character" w:customStyle="1" w:styleId="22">
    <w:name w:val="Заголовок №2_"/>
    <w:basedOn w:val="a0"/>
    <w:link w:val="23"/>
    <w:uiPriority w:val="99"/>
    <w:rPr>
      <w:rFonts w:ascii="Times New Roman" w:hAnsi="Times New Roman" w:cs="Times New Roman"/>
      <w:i/>
      <w:iCs/>
      <w:noProof/>
      <w:sz w:val="27"/>
      <w:szCs w:val="27"/>
      <w:u w:val="none"/>
    </w:rPr>
  </w:style>
  <w:style w:type="character" w:customStyle="1" w:styleId="43">
    <w:name w:val="Заголовок №4"/>
    <w:basedOn w:val="42"/>
    <w:uiPriority w:val="99"/>
    <w:rPr>
      <w:rFonts w:ascii="Times New Roman" w:hAnsi="Times New Roman" w:cs="Times New Roman"/>
      <w:b/>
      <w:bCs/>
      <w:sz w:val="26"/>
      <w:szCs w:val="26"/>
      <w:u w:val="single"/>
    </w:rPr>
  </w:style>
  <w:style w:type="character" w:customStyle="1" w:styleId="15">
    <w:name w:val="Основной текст (15)_"/>
    <w:basedOn w:val="a0"/>
    <w:link w:val="150"/>
    <w:uiPriority w:val="99"/>
    <w:rPr>
      <w:rFonts w:ascii="Times New Roman" w:hAnsi="Times New Roman" w:cs="Times New Roman"/>
      <w:i/>
      <w:iCs/>
      <w:noProof/>
      <w:spacing w:val="20"/>
      <w:sz w:val="9"/>
      <w:szCs w:val="9"/>
      <w:u w:val="none"/>
    </w:rPr>
  </w:style>
  <w:style w:type="character" w:customStyle="1" w:styleId="24">
    <w:name w:val="Колонтитул (2)"/>
    <w:basedOn w:val="a0"/>
    <w:uiPriority w:val="99"/>
    <w:rPr>
      <w:rFonts w:ascii="Times New Roman" w:hAnsi="Times New Roman" w:cs="Times New Roman"/>
      <w:b/>
      <w:bCs/>
      <w:sz w:val="26"/>
      <w:szCs w:val="26"/>
      <w:u w:val="none"/>
    </w:rPr>
  </w:style>
  <w:style w:type="character" w:customStyle="1" w:styleId="ab">
    <w:name w:val="Колонтитул"/>
    <w:basedOn w:val="a9"/>
    <w:uiPriority w:val="99"/>
    <w:rPr>
      <w:rFonts w:ascii="Times New Roman" w:hAnsi="Times New Roman" w:cs="Times New Roman"/>
      <w:b/>
      <w:bCs/>
      <w:sz w:val="25"/>
      <w:szCs w:val="25"/>
      <w:u w:val="none"/>
      <w:lang w:val="en-US" w:eastAsia="en-US"/>
    </w:rPr>
  </w:style>
  <w:style w:type="character" w:customStyle="1" w:styleId="13pt1">
    <w:name w:val="Колонтитул + 13 pt1"/>
    <w:basedOn w:val="a9"/>
    <w:uiPriority w:val="99"/>
    <w:rPr>
      <w:rFonts w:ascii="Times New Roman" w:hAnsi="Times New Roman" w:cs="Times New Roman"/>
      <w:b/>
      <w:bCs/>
      <w:sz w:val="26"/>
      <w:szCs w:val="26"/>
      <w:u w:val="single"/>
    </w:rPr>
  </w:style>
  <w:style w:type="character" w:customStyle="1" w:styleId="16">
    <w:name w:val="Заголовок №1_"/>
    <w:basedOn w:val="a0"/>
    <w:link w:val="17"/>
    <w:uiPriority w:val="99"/>
    <w:rPr>
      <w:rFonts w:ascii="Times New Roman" w:hAnsi="Times New Roman" w:cs="Times New Roman"/>
      <w:noProof/>
      <w:sz w:val="26"/>
      <w:szCs w:val="26"/>
      <w:u w:val="none"/>
    </w:rPr>
  </w:style>
  <w:style w:type="paragraph" w:customStyle="1" w:styleId="20">
    <w:name w:val="Основной текст (2)"/>
    <w:basedOn w:val="a"/>
    <w:link w:val="2"/>
    <w:uiPriority w:val="99"/>
    <w:pPr>
      <w:shd w:val="clear" w:color="auto" w:fill="FFFFFF"/>
      <w:spacing w:before="120" w:after="120" w:line="211" w:lineRule="exact"/>
      <w:jc w:val="both"/>
    </w:pPr>
    <w:rPr>
      <w:rFonts w:ascii="Times New Roman" w:hAnsi="Times New Roman" w:cs="Times New Roman"/>
      <w:color w:val="auto"/>
      <w:sz w:val="17"/>
      <w:szCs w:val="17"/>
      <w:lang w:val="en-US" w:eastAsia="en-US"/>
    </w:rPr>
  </w:style>
  <w:style w:type="paragraph" w:customStyle="1" w:styleId="30">
    <w:name w:val="Основной текст (3)"/>
    <w:basedOn w:val="a"/>
    <w:link w:val="3"/>
    <w:uiPriority w:val="99"/>
    <w:pPr>
      <w:shd w:val="clear" w:color="auto" w:fill="FFFFFF"/>
      <w:spacing w:before="540" w:after="120" w:line="240" w:lineRule="atLeast"/>
      <w:jc w:val="both"/>
    </w:pPr>
    <w:rPr>
      <w:rFonts w:ascii="Times New Roman" w:hAnsi="Times New Roman" w:cs="Times New Roman"/>
      <w:b/>
      <w:bCs/>
      <w:color w:val="auto"/>
      <w:spacing w:val="10"/>
      <w:sz w:val="16"/>
      <w:szCs w:val="16"/>
    </w:rPr>
  </w:style>
  <w:style w:type="paragraph" w:customStyle="1" w:styleId="40">
    <w:name w:val="Основной текст (4)"/>
    <w:basedOn w:val="a"/>
    <w:link w:val="4"/>
    <w:uiPriority w:val="99"/>
    <w:pPr>
      <w:shd w:val="clear" w:color="auto" w:fill="FFFFFF"/>
      <w:spacing w:line="278" w:lineRule="exact"/>
      <w:jc w:val="both"/>
    </w:pPr>
    <w:rPr>
      <w:rFonts w:ascii="Times New Roman" w:hAnsi="Times New Roman" w:cs="Times New Roman"/>
      <w:b/>
      <w:bCs/>
      <w:color w:val="auto"/>
      <w:sz w:val="17"/>
      <w:szCs w:val="17"/>
      <w:lang w:val="en-US" w:eastAsia="en-US"/>
    </w:rPr>
  </w:style>
  <w:style w:type="paragraph" w:customStyle="1" w:styleId="5">
    <w:name w:val="Основной текст (5)"/>
    <w:basedOn w:val="a"/>
    <w:link w:val="5Exact"/>
    <w:uiPriority w:val="99"/>
    <w:pPr>
      <w:shd w:val="clear" w:color="auto" w:fill="FFFFFF"/>
      <w:spacing w:after="180" w:line="240" w:lineRule="atLeast"/>
      <w:jc w:val="both"/>
    </w:pPr>
    <w:rPr>
      <w:rFonts w:ascii="Calibri" w:hAnsi="Calibri" w:cs="Calibri"/>
      <w:noProof/>
      <w:color w:val="auto"/>
      <w:spacing w:val="20"/>
      <w:sz w:val="27"/>
      <w:szCs w:val="27"/>
    </w:rPr>
  </w:style>
  <w:style w:type="paragraph" w:customStyle="1" w:styleId="6">
    <w:name w:val="Основной текст (6)"/>
    <w:basedOn w:val="a"/>
    <w:link w:val="6Exact"/>
    <w:uiPriority w:val="99"/>
    <w:pPr>
      <w:shd w:val="clear" w:color="auto" w:fill="FFFFFF"/>
      <w:spacing w:before="180" w:line="254" w:lineRule="exact"/>
      <w:jc w:val="center"/>
    </w:pPr>
    <w:rPr>
      <w:rFonts w:ascii="Times New Roman" w:hAnsi="Times New Roman" w:cs="Times New Roman"/>
      <w:b/>
      <w:bCs/>
      <w:color w:val="auto"/>
      <w:spacing w:val="9"/>
      <w:sz w:val="21"/>
      <w:szCs w:val="21"/>
    </w:rPr>
  </w:style>
  <w:style w:type="paragraph" w:customStyle="1" w:styleId="33">
    <w:name w:val="Заголовок №3"/>
    <w:basedOn w:val="a"/>
    <w:link w:val="32"/>
    <w:uiPriority w:val="99"/>
    <w:pPr>
      <w:shd w:val="clear" w:color="auto" w:fill="FFFFFF"/>
      <w:spacing w:line="240" w:lineRule="atLeast"/>
      <w:outlineLvl w:val="2"/>
    </w:pPr>
    <w:rPr>
      <w:rFonts w:ascii="Times New Roman" w:hAnsi="Times New Roman" w:cs="Times New Roman"/>
      <w:i/>
      <w:iCs/>
      <w:noProof/>
      <w:color w:val="auto"/>
      <w:sz w:val="27"/>
      <w:szCs w:val="27"/>
    </w:rPr>
  </w:style>
  <w:style w:type="paragraph" w:customStyle="1" w:styleId="70">
    <w:name w:val="Основной текст (7)"/>
    <w:basedOn w:val="a"/>
    <w:link w:val="7"/>
    <w:uiPriority w:val="99"/>
    <w:pPr>
      <w:shd w:val="clear" w:color="auto" w:fill="FFFFFF"/>
      <w:spacing w:after="720" w:line="240" w:lineRule="atLeast"/>
    </w:pPr>
    <w:rPr>
      <w:rFonts w:ascii="Times New Roman" w:hAnsi="Times New Roman" w:cs="Times New Roman"/>
      <w:i/>
      <w:iCs/>
      <w:color w:val="auto"/>
      <w:sz w:val="27"/>
      <w:szCs w:val="27"/>
    </w:rPr>
  </w:style>
  <w:style w:type="paragraph" w:customStyle="1" w:styleId="81">
    <w:name w:val="Основной текст (8)1"/>
    <w:basedOn w:val="a"/>
    <w:link w:val="8"/>
    <w:uiPriority w:val="99"/>
    <w:pPr>
      <w:shd w:val="clear" w:color="auto" w:fill="FFFFFF"/>
      <w:spacing w:before="660" w:after="1140" w:line="240" w:lineRule="atLeast"/>
      <w:jc w:val="center"/>
    </w:pPr>
    <w:rPr>
      <w:rFonts w:ascii="Times New Roman" w:hAnsi="Times New Roman" w:cs="Times New Roman"/>
      <w:b/>
      <w:bCs/>
      <w:color w:val="auto"/>
      <w:sz w:val="26"/>
      <w:szCs w:val="26"/>
    </w:rPr>
  </w:style>
  <w:style w:type="paragraph" w:customStyle="1" w:styleId="90">
    <w:name w:val="Основной текст (9)"/>
    <w:basedOn w:val="a"/>
    <w:link w:val="9"/>
    <w:uiPriority w:val="99"/>
    <w:pPr>
      <w:shd w:val="clear" w:color="auto" w:fill="FFFFFF"/>
      <w:spacing w:after="1080" w:line="240" w:lineRule="atLeast"/>
      <w:jc w:val="both"/>
    </w:pPr>
    <w:rPr>
      <w:rFonts w:ascii="Times New Roman" w:hAnsi="Times New Roman" w:cs="Times New Roman"/>
      <w:color w:val="auto"/>
      <w:spacing w:val="-10"/>
      <w:sz w:val="8"/>
      <w:szCs w:val="8"/>
    </w:rPr>
  </w:style>
  <w:style w:type="paragraph" w:customStyle="1" w:styleId="a8">
    <w:name w:val="Подпись к таблице"/>
    <w:basedOn w:val="a"/>
    <w:link w:val="a7"/>
    <w:uiPriority w:val="99"/>
    <w:pPr>
      <w:shd w:val="clear" w:color="auto" w:fill="FFFFFF"/>
      <w:spacing w:line="240" w:lineRule="atLeast"/>
    </w:pPr>
    <w:rPr>
      <w:rFonts w:ascii="Times New Roman" w:hAnsi="Times New Roman" w:cs="Times New Roman"/>
      <w:color w:val="auto"/>
      <w:sz w:val="26"/>
      <w:szCs w:val="26"/>
    </w:rPr>
  </w:style>
  <w:style w:type="paragraph" w:customStyle="1" w:styleId="410">
    <w:name w:val="Заголовок №41"/>
    <w:basedOn w:val="a"/>
    <w:link w:val="42"/>
    <w:uiPriority w:val="99"/>
    <w:pPr>
      <w:shd w:val="clear" w:color="auto" w:fill="FFFFFF"/>
      <w:spacing w:before="180" w:after="420" w:line="240" w:lineRule="atLeast"/>
      <w:outlineLvl w:val="3"/>
    </w:pPr>
    <w:rPr>
      <w:rFonts w:ascii="Times New Roman" w:hAnsi="Times New Roman" w:cs="Times New Roman"/>
      <w:b/>
      <w:bCs/>
      <w:color w:val="auto"/>
      <w:sz w:val="26"/>
      <w:szCs w:val="26"/>
    </w:rPr>
  </w:style>
  <w:style w:type="paragraph" w:customStyle="1" w:styleId="11">
    <w:name w:val="Колонтитул1"/>
    <w:basedOn w:val="a"/>
    <w:link w:val="a9"/>
    <w:uiPriority w:val="99"/>
    <w:pPr>
      <w:shd w:val="clear" w:color="auto" w:fill="FFFFFF"/>
      <w:spacing w:line="240" w:lineRule="atLeast"/>
    </w:pPr>
    <w:rPr>
      <w:rFonts w:ascii="Times New Roman" w:hAnsi="Times New Roman" w:cs="Times New Roman"/>
      <w:b/>
      <w:bCs/>
      <w:color w:val="auto"/>
      <w:sz w:val="25"/>
      <w:szCs w:val="25"/>
    </w:rPr>
  </w:style>
  <w:style w:type="paragraph" w:customStyle="1" w:styleId="131">
    <w:name w:val="Основной текст (13)"/>
    <w:basedOn w:val="a"/>
    <w:link w:val="130"/>
    <w:uiPriority w:val="99"/>
    <w:pPr>
      <w:shd w:val="clear" w:color="auto" w:fill="FFFFFF"/>
      <w:spacing w:before="60" w:after="60" w:line="240" w:lineRule="atLeast"/>
      <w:jc w:val="right"/>
    </w:pPr>
    <w:rPr>
      <w:rFonts w:ascii="Times New Roman" w:hAnsi="Times New Roman" w:cs="Times New Roman"/>
      <w:i/>
      <w:iCs/>
      <w:noProof/>
      <w:color w:val="auto"/>
      <w:spacing w:val="-10"/>
      <w:sz w:val="20"/>
      <w:szCs w:val="20"/>
    </w:rPr>
  </w:style>
  <w:style w:type="paragraph" w:customStyle="1" w:styleId="aa">
    <w:name w:val="Подпись к картинке"/>
    <w:basedOn w:val="a"/>
    <w:link w:val="Exact0"/>
    <w:uiPriority w:val="99"/>
    <w:pPr>
      <w:shd w:val="clear" w:color="auto" w:fill="FFFFFF"/>
      <w:spacing w:line="240" w:lineRule="atLeast"/>
    </w:pPr>
    <w:rPr>
      <w:rFonts w:ascii="Times New Roman" w:hAnsi="Times New Roman" w:cs="Times New Roman"/>
      <w:color w:val="auto"/>
      <w:spacing w:val="5"/>
    </w:rPr>
  </w:style>
  <w:style w:type="paragraph" w:customStyle="1" w:styleId="140">
    <w:name w:val="Основной текст (14)"/>
    <w:basedOn w:val="a"/>
    <w:link w:val="14"/>
    <w:uiPriority w:val="99"/>
    <w:pPr>
      <w:shd w:val="clear" w:color="auto" w:fill="FFFFFF"/>
      <w:spacing w:before="1080" w:line="278" w:lineRule="exact"/>
      <w:jc w:val="right"/>
    </w:pPr>
    <w:rPr>
      <w:rFonts w:ascii="Times New Roman" w:hAnsi="Times New Roman" w:cs="Times New Roman"/>
      <w:b/>
      <w:bCs/>
      <w:i/>
      <w:iCs/>
      <w:color w:val="auto"/>
      <w:sz w:val="22"/>
      <w:szCs w:val="22"/>
    </w:rPr>
  </w:style>
  <w:style w:type="paragraph" w:customStyle="1" w:styleId="23">
    <w:name w:val="Заголовок №2"/>
    <w:basedOn w:val="a"/>
    <w:link w:val="22"/>
    <w:uiPriority w:val="99"/>
    <w:pPr>
      <w:shd w:val="clear" w:color="auto" w:fill="FFFFFF"/>
      <w:spacing w:line="240" w:lineRule="atLeast"/>
      <w:jc w:val="both"/>
      <w:outlineLvl w:val="1"/>
    </w:pPr>
    <w:rPr>
      <w:rFonts w:ascii="Times New Roman" w:hAnsi="Times New Roman" w:cs="Times New Roman"/>
      <w:i/>
      <w:iCs/>
      <w:noProof/>
      <w:color w:val="auto"/>
      <w:sz w:val="27"/>
      <w:szCs w:val="27"/>
    </w:rPr>
  </w:style>
  <w:style w:type="paragraph" w:customStyle="1" w:styleId="150">
    <w:name w:val="Основной текст (15)"/>
    <w:basedOn w:val="a"/>
    <w:link w:val="15"/>
    <w:uiPriority w:val="99"/>
    <w:pPr>
      <w:shd w:val="clear" w:color="auto" w:fill="FFFFFF"/>
      <w:spacing w:line="240" w:lineRule="atLeast"/>
    </w:pPr>
    <w:rPr>
      <w:rFonts w:ascii="Times New Roman" w:hAnsi="Times New Roman" w:cs="Times New Roman"/>
      <w:i/>
      <w:iCs/>
      <w:noProof/>
      <w:color w:val="auto"/>
      <w:spacing w:val="20"/>
      <w:sz w:val="9"/>
      <w:szCs w:val="9"/>
    </w:rPr>
  </w:style>
  <w:style w:type="paragraph" w:customStyle="1" w:styleId="17">
    <w:name w:val="Заголовок №1"/>
    <w:basedOn w:val="a"/>
    <w:link w:val="16"/>
    <w:uiPriority w:val="99"/>
    <w:pPr>
      <w:shd w:val="clear" w:color="auto" w:fill="FFFFFF"/>
      <w:spacing w:line="240" w:lineRule="atLeast"/>
      <w:jc w:val="both"/>
      <w:outlineLvl w:val="0"/>
    </w:pPr>
    <w:rPr>
      <w:rFonts w:ascii="Times New Roman" w:hAnsi="Times New Roman" w:cs="Times New Roman"/>
      <w:noProof/>
      <w:color w:val="auto"/>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sz w:val="24"/>
      <w:szCs w:val="24"/>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0"/>
    <w:uiPriority w:val="99"/>
    <w:rPr>
      <w:rFonts w:ascii="Times New Roman" w:hAnsi="Times New Roman" w:cs="Times New Roman"/>
      <w:sz w:val="17"/>
      <w:szCs w:val="17"/>
      <w:u w:val="none"/>
      <w:lang w:val="en-US" w:eastAsia="en-US"/>
    </w:rPr>
  </w:style>
  <w:style w:type="character" w:customStyle="1" w:styleId="27pt">
    <w:name w:val="Основной текст (2) + 7 pt"/>
    <w:basedOn w:val="2"/>
    <w:uiPriority w:val="99"/>
    <w:rPr>
      <w:rFonts w:ascii="Times New Roman" w:hAnsi="Times New Roman" w:cs="Times New Roman"/>
      <w:sz w:val="14"/>
      <w:szCs w:val="14"/>
      <w:u w:val="none"/>
      <w:lang w:val="en-US" w:eastAsia="en-US"/>
    </w:rPr>
  </w:style>
  <w:style w:type="character" w:customStyle="1" w:styleId="21">
    <w:name w:val="Основной текст (2) + Полужирный"/>
    <w:basedOn w:val="2"/>
    <w:uiPriority w:val="99"/>
    <w:rPr>
      <w:rFonts w:ascii="Times New Roman" w:hAnsi="Times New Roman" w:cs="Times New Roman"/>
      <w:b/>
      <w:bCs/>
      <w:sz w:val="17"/>
      <w:szCs w:val="17"/>
      <w:u w:val="none"/>
      <w:lang w:val="en-US" w:eastAsia="en-US"/>
    </w:rPr>
  </w:style>
  <w:style w:type="character" w:customStyle="1" w:styleId="27pt1">
    <w:name w:val="Основной текст (2) + 7 pt1"/>
    <w:aliases w:val="Малые прописные,Интервал 0 pt"/>
    <w:basedOn w:val="2"/>
    <w:uiPriority w:val="99"/>
    <w:rPr>
      <w:rFonts w:ascii="Times New Roman" w:hAnsi="Times New Roman" w:cs="Times New Roman"/>
      <w:smallCaps/>
      <w:spacing w:val="10"/>
      <w:sz w:val="14"/>
      <w:szCs w:val="14"/>
      <w:u w:val="none"/>
      <w:lang w:val="en-US" w:eastAsia="en-US"/>
    </w:rPr>
  </w:style>
  <w:style w:type="character" w:customStyle="1" w:styleId="3">
    <w:name w:val="Основной текст (3)_"/>
    <w:basedOn w:val="a0"/>
    <w:link w:val="30"/>
    <w:uiPriority w:val="99"/>
    <w:rPr>
      <w:rFonts w:ascii="Times New Roman" w:hAnsi="Times New Roman" w:cs="Times New Roman"/>
      <w:b/>
      <w:bCs/>
      <w:spacing w:val="10"/>
      <w:sz w:val="16"/>
      <w:szCs w:val="16"/>
      <w:u w:val="none"/>
    </w:rPr>
  </w:style>
  <w:style w:type="character" w:customStyle="1" w:styleId="31">
    <w:name w:val="Основной текст (3) + Малые прописные"/>
    <w:basedOn w:val="3"/>
    <w:uiPriority w:val="99"/>
    <w:rPr>
      <w:rFonts w:ascii="Times New Roman" w:hAnsi="Times New Roman" w:cs="Times New Roman"/>
      <w:b/>
      <w:bCs/>
      <w:smallCaps/>
      <w:spacing w:val="10"/>
      <w:sz w:val="16"/>
      <w:szCs w:val="16"/>
      <w:u w:val="none"/>
    </w:rPr>
  </w:style>
  <w:style w:type="character" w:customStyle="1" w:styleId="4">
    <w:name w:val="Основной текст (4)_"/>
    <w:basedOn w:val="a0"/>
    <w:link w:val="40"/>
    <w:uiPriority w:val="99"/>
    <w:rPr>
      <w:rFonts w:ascii="Times New Roman" w:hAnsi="Times New Roman" w:cs="Times New Roman"/>
      <w:b/>
      <w:bCs/>
      <w:sz w:val="17"/>
      <w:szCs w:val="17"/>
      <w:u w:val="none"/>
      <w:lang w:val="en-US" w:eastAsia="en-US"/>
    </w:rPr>
  </w:style>
  <w:style w:type="character" w:customStyle="1" w:styleId="41">
    <w:name w:val="Основной текст (4) + Не полужирный"/>
    <w:basedOn w:val="4"/>
    <w:uiPriority w:val="99"/>
    <w:rPr>
      <w:rFonts w:ascii="Times New Roman" w:hAnsi="Times New Roman" w:cs="Times New Roman"/>
      <w:b/>
      <w:bCs/>
      <w:sz w:val="17"/>
      <w:szCs w:val="17"/>
      <w:u w:val="none"/>
      <w:lang w:val="en-US" w:eastAsia="en-US"/>
    </w:rPr>
  </w:style>
  <w:style w:type="character" w:customStyle="1" w:styleId="5Exact">
    <w:name w:val="Основной текст (5) Exact"/>
    <w:basedOn w:val="a0"/>
    <w:link w:val="5"/>
    <w:uiPriority w:val="99"/>
    <w:rPr>
      <w:rFonts w:ascii="Calibri" w:hAnsi="Calibri" w:cs="Calibri"/>
      <w:noProof/>
      <w:spacing w:val="20"/>
      <w:sz w:val="27"/>
      <w:szCs w:val="27"/>
      <w:u w:val="none"/>
    </w:rPr>
  </w:style>
  <w:style w:type="character" w:customStyle="1" w:styleId="6Exact">
    <w:name w:val="Основной текст (6) Exact"/>
    <w:basedOn w:val="a0"/>
    <w:link w:val="6"/>
    <w:uiPriority w:val="99"/>
    <w:rPr>
      <w:rFonts w:ascii="Times New Roman" w:hAnsi="Times New Roman" w:cs="Times New Roman"/>
      <w:b/>
      <w:bCs/>
      <w:spacing w:val="9"/>
      <w:sz w:val="21"/>
      <w:szCs w:val="21"/>
      <w:u w:val="none"/>
    </w:rPr>
  </w:style>
  <w:style w:type="character" w:customStyle="1" w:styleId="2Exact">
    <w:name w:val="Основной текст (2) Exact"/>
    <w:basedOn w:val="a0"/>
    <w:uiPriority w:val="99"/>
    <w:rPr>
      <w:rFonts w:ascii="Times New Roman" w:hAnsi="Times New Roman" w:cs="Times New Roman"/>
      <w:spacing w:val="10"/>
      <w:sz w:val="17"/>
      <w:szCs w:val="17"/>
      <w:u w:val="none"/>
      <w:lang w:val="en-US" w:eastAsia="en-US"/>
    </w:rPr>
  </w:style>
  <w:style w:type="character" w:customStyle="1" w:styleId="28pt">
    <w:name w:val="Основной текст (2) + 8 pt"/>
    <w:aliases w:val="Полужирный,Интервал 0 pt Exact"/>
    <w:basedOn w:val="2"/>
    <w:uiPriority w:val="99"/>
    <w:rPr>
      <w:rFonts w:ascii="Times New Roman" w:hAnsi="Times New Roman" w:cs="Times New Roman"/>
      <w:b/>
      <w:bCs/>
      <w:spacing w:val="8"/>
      <w:sz w:val="16"/>
      <w:szCs w:val="16"/>
      <w:u w:val="none"/>
      <w:lang w:val="en-US" w:eastAsia="en-US"/>
    </w:rPr>
  </w:style>
  <w:style w:type="character" w:customStyle="1" w:styleId="2Exact1">
    <w:name w:val="Основной текст (2) Exact1"/>
    <w:basedOn w:val="2"/>
    <w:uiPriority w:val="99"/>
    <w:rPr>
      <w:rFonts w:ascii="Times New Roman" w:hAnsi="Times New Roman" w:cs="Times New Roman"/>
      <w:spacing w:val="10"/>
      <w:sz w:val="17"/>
      <w:szCs w:val="17"/>
      <w:u w:val="single"/>
      <w:lang w:val="en-US" w:eastAsia="en-US"/>
    </w:rPr>
  </w:style>
  <w:style w:type="character" w:customStyle="1" w:styleId="210">
    <w:name w:val="Основной текст (2) + Полужирный1"/>
    <w:aliases w:val="Интервал 0 pt Exact1"/>
    <w:basedOn w:val="2"/>
    <w:uiPriority w:val="99"/>
    <w:rPr>
      <w:rFonts w:ascii="Times New Roman" w:hAnsi="Times New Roman" w:cs="Times New Roman"/>
      <w:b/>
      <w:bCs/>
      <w:spacing w:val="5"/>
      <w:sz w:val="17"/>
      <w:szCs w:val="17"/>
      <w:u w:val="none"/>
      <w:lang w:val="en-US" w:eastAsia="en-US"/>
    </w:rPr>
  </w:style>
  <w:style w:type="character" w:customStyle="1" w:styleId="1">
    <w:name w:val="Основной текст Знак1"/>
    <w:basedOn w:val="a0"/>
    <w:link w:val="a4"/>
    <w:uiPriority w:val="99"/>
    <w:rPr>
      <w:rFonts w:ascii="Times New Roman" w:hAnsi="Times New Roman" w:cs="Times New Roman"/>
      <w:sz w:val="26"/>
      <w:szCs w:val="26"/>
      <w:u w:val="none"/>
    </w:rPr>
  </w:style>
  <w:style w:type="character" w:customStyle="1" w:styleId="Exact">
    <w:name w:val="Основной текст Exact"/>
    <w:basedOn w:val="a0"/>
    <w:uiPriority w:val="99"/>
    <w:rPr>
      <w:rFonts w:ascii="Times New Roman" w:hAnsi="Times New Roman" w:cs="Times New Roman"/>
      <w:spacing w:val="5"/>
      <w:u w:val="none"/>
      <w:lang w:val="en-US" w:eastAsia="en-US"/>
    </w:rPr>
  </w:style>
  <w:style w:type="character" w:customStyle="1" w:styleId="a5">
    <w:name w:val="Основной текст + Полужирный"/>
    <w:basedOn w:val="1"/>
    <w:uiPriority w:val="99"/>
    <w:rPr>
      <w:rFonts w:ascii="Times New Roman" w:hAnsi="Times New Roman" w:cs="Times New Roman"/>
      <w:b/>
      <w:bCs/>
      <w:sz w:val="26"/>
      <w:szCs w:val="26"/>
      <w:u w:val="none"/>
      <w:lang w:val="en-US" w:eastAsia="en-US"/>
    </w:rPr>
  </w:style>
  <w:style w:type="character" w:customStyle="1" w:styleId="32">
    <w:name w:val="Заголовок №3_"/>
    <w:basedOn w:val="a0"/>
    <w:link w:val="33"/>
    <w:uiPriority w:val="99"/>
    <w:rPr>
      <w:rFonts w:ascii="Times New Roman" w:hAnsi="Times New Roman" w:cs="Times New Roman"/>
      <w:i/>
      <w:iCs/>
      <w:noProof/>
      <w:sz w:val="27"/>
      <w:szCs w:val="27"/>
      <w:u w:val="none"/>
    </w:rPr>
  </w:style>
  <w:style w:type="character" w:customStyle="1" w:styleId="10">
    <w:name w:val="Основной текст + Полужирный1"/>
    <w:basedOn w:val="1"/>
    <w:uiPriority w:val="99"/>
    <w:rPr>
      <w:rFonts w:ascii="Times New Roman" w:hAnsi="Times New Roman" w:cs="Times New Roman"/>
      <w:b/>
      <w:bCs/>
      <w:sz w:val="26"/>
      <w:szCs w:val="26"/>
      <w:u w:val="none"/>
      <w:lang w:val="en-US" w:eastAsia="en-US"/>
    </w:rPr>
  </w:style>
  <w:style w:type="paragraph" w:styleId="a4">
    <w:name w:val="Body Text"/>
    <w:basedOn w:val="a"/>
    <w:link w:val="1"/>
    <w:uiPriority w:val="99"/>
    <w:pPr>
      <w:shd w:val="clear" w:color="auto" w:fill="FFFFFF"/>
      <w:spacing w:after="300" w:line="240" w:lineRule="atLeast"/>
      <w:ind w:hanging="380"/>
      <w:jc w:val="both"/>
    </w:pPr>
    <w:rPr>
      <w:rFonts w:ascii="Times New Roman" w:hAnsi="Times New Roman" w:cs="Times New Roman"/>
      <w:color w:val="auto"/>
      <w:sz w:val="26"/>
      <w:szCs w:val="26"/>
    </w:rPr>
  </w:style>
  <w:style w:type="character" w:customStyle="1" w:styleId="a6">
    <w:name w:val="Основной текст Знак"/>
    <w:basedOn w:val="a0"/>
    <w:link w:val="a4"/>
    <w:uiPriority w:val="99"/>
    <w:semiHidden/>
    <w:rPr>
      <w:rFonts w:cs="Courier New"/>
      <w:color w:val="000000"/>
    </w:rPr>
  </w:style>
  <w:style w:type="character" w:customStyle="1" w:styleId="7">
    <w:name w:val="Основной текст (7)_"/>
    <w:basedOn w:val="a0"/>
    <w:link w:val="70"/>
    <w:uiPriority w:val="99"/>
    <w:rPr>
      <w:rFonts w:ascii="Times New Roman" w:hAnsi="Times New Roman" w:cs="Times New Roman"/>
      <w:i/>
      <w:iCs/>
      <w:sz w:val="27"/>
      <w:szCs w:val="27"/>
      <w:u w:val="none"/>
    </w:rPr>
  </w:style>
  <w:style w:type="character" w:customStyle="1" w:styleId="8">
    <w:name w:val="Основной текст (8)_"/>
    <w:basedOn w:val="a0"/>
    <w:link w:val="81"/>
    <w:uiPriority w:val="99"/>
    <w:rPr>
      <w:rFonts w:ascii="Times New Roman" w:hAnsi="Times New Roman" w:cs="Times New Roman"/>
      <w:b/>
      <w:bCs/>
      <w:sz w:val="26"/>
      <w:szCs w:val="26"/>
      <w:u w:val="none"/>
    </w:rPr>
  </w:style>
  <w:style w:type="character" w:customStyle="1" w:styleId="80">
    <w:name w:val="Основной текст (8)"/>
    <w:basedOn w:val="8"/>
    <w:uiPriority w:val="99"/>
    <w:rPr>
      <w:rFonts w:ascii="Times New Roman" w:hAnsi="Times New Roman" w:cs="Times New Roman"/>
      <w:b/>
      <w:bCs/>
      <w:sz w:val="26"/>
      <w:szCs w:val="26"/>
      <w:u w:val="single"/>
    </w:rPr>
  </w:style>
  <w:style w:type="character" w:customStyle="1" w:styleId="Exact1">
    <w:name w:val="Основной текст Exact1"/>
    <w:basedOn w:val="1"/>
    <w:uiPriority w:val="99"/>
    <w:rPr>
      <w:rFonts w:ascii="Times New Roman" w:hAnsi="Times New Roman" w:cs="Times New Roman"/>
      <w:spacing w:val="5"/>
      <w:sz w:val="24"/>
      <w:szCs w:val="24"/>
      <w:u w:val="single"/>
      <w:lang w:val="en-US" w:eastAsia="en-US"/>
    </w:rPr>
  </w:style>
  <w:style w:type="character" w:customStyle="1" w:styleId="9">
    <w:name w:val="Основной текст (9)_"/>
    <w:basedOn w:val="a0"/>
    <w:link w:val="90"/>
    <w:uiPriority w:val="99"/>
    <w:rPr>
      <w:rFonts w:ascii="Times New Roman" w:hAnsi="Times New Roman" w:cs="Times New Roman"/>
      <w:spacing w:val="-10"/>
      <w:sz w:val="8"/>
      <w:szCs w:val="8"/>
      <w:u w:val="none"/>
    </w:rPr>
  </w:style>
  <w:style w:type="character" w:customStyle="1" w:styleId="13">
    <w:name w:val="Основной текст + 13"/>
    <w:aliases w:val="5 pt,Курсив"/>
    <w:basedOn w:val="1"/>
    <w:uiPriority w:val="99"/>
    <w:rPr>
      <w:rFonts w:ascii="Times New Roman" w:hAnsi="Times New Roman" w:cs="Times New Roman"/>
      <w:i/>
      <w:iCs/>
      <w:sz w:val="27"/>
      <w:szCs w:val="27"/>
      <w:u w:val="none"/>
    </w:rPr>
  </w:style>
  <w:style w:type="character" w:customStyle="1" w:styleId="a7">
    <w:name w:val="Подпись к таблице_"/>
    <w:basedOn w:val="a0"/>
    <w:link w:val="a8"/>
    <w:uiPriority w:val="99"/>
    <w:rPr>
      <w:rFonts w:ascii="Times New Roman" w:hAnsi="Times New Roman" w:cs="Times New Roman"/>
      <w:sz w:val="26"/>
      <w:szCs w:val="26"/>
      <w:u w:val="none"/>
    </w:rPr>
  </w:style>
  <w:style w:type="character" w:customStyle="1" w:styleId="12">
    <w:name w:val="Основной текст + 12"/>
    <w:aliases w:val="5 pt3,Интервал 2 pt"/>
    <w:basedOn w:val="1"/>
    <w:uiPriority w:val="99"/>
    <w:rPr>
      <w:rFonts w:ascii="Times New Roman" w:hAnsi="Times New Roman" w:cs="Times New Roman"/>
      <w:spacing w:val="40"/>
      <w:sz w:val="25"/>
      <w:szCs w:val="25"/>
      <w:u w:val="none"/>
      <w:lang w:val="en-US" w:eastAsia="en-US"/>
    </w:rPr>
  </w:style>
  <w:style w:type="character" w:customStyle="1" w:styleId="121">
    <w:name w:val="Основной текст + 121"/>
    <w:aliases w:val="5 pt2"/>
    <w:basedOn w:val="1"/>
    <w:uiPriority w:val="99"/>
    <w:rPr>
      <w:rFonts w:ascii="Times New Roman" w:hAnsi="Times New Roman" w:cs="Times New Roman"/>
      <w:sz w:val="25"/>
      <w:szCs w:val="25"/>
      <w:u w:val="none"/>
      <w:lang w:val="en-US" w:eastAsia="en-US"/>
    </w:rPr>
  </w:style>
  <w:style w:type="character" w:customStyle="1" w:styleId="42">
    <w:name w:val="Заголовок №4_"/>
    <w:basedOn w:val="a0"/>
    <w:link w:val="410"/>
    <w:uiPriority w:val="99"/>
    <w:rPr>
      <w:rFonts w:ascii="Times New Roman" w:hAnsi="Times New Roman" w:cs="Times New Roman"/>
      <w:b/>
      <w:bCs/>
      <w:sz w:val="26"/>
      <w:szCs w:val="26"/>
      <w:u w:val="none"/>
    </w:rPr>
  </w:style>
  <w:style w:type="character" w:customStyle="1" w:styleId="a9">
    <w:name w:val="Колонтитул_"/>
    <w:basedOn w:val="a0"/>
    <w:link w:val="11"/>
    <w:uiPriority w:val="99"/>
    <w:rPr>
      <w:rFonts w:ascii="Times New Roman" w:hAnsi="Times New Roman" w:cs="Times New Roman"/>
      <w:b/>
      <w:bCs/>
      <w:sz w:val="25"/>
      <w:szCs w:val="25"/>
      <w:u w:val="none"/>
    </w:rPr>
  </w:style>
  <w:style w:type="character" w:customStyle="1" w:styleId="2pt">
    <w:name w:val="Основной текст + Интервал 2 pt"/>
    <w:basedOn w:val="1"/>
    <w:uiPriority w:val="99"/>
    <w:rPr>
      <w:rFonts w:ascii="Times New Roman" w:hAnsi="Times New Roman" w:cs="Times New Roman"/>
      <w:spacing w:val="50"/>
      <w:sz w:val="26"/>
      <w:szCs w:val="26"/>
      <w:u w:val="none"/>
      <w:lang w:val="en-US" w:eastAsia="en-US"/>
    </w:rPr>
  </w:style>
  <w:style w:type="character" w:customStyle="1" w:styleId="2pt1">
    <w:name w:val="Основной текст + Интервал 2 pt1"/>
    <w:basedOn w:val="1"/>
    <w:uiPriority w:val="99"/>
    <w:rPr>
      <w:rFonts w:ascii="Times New Roman" w:hAnsi="Times New Roman" w:cs="Times New Roman"/>
      <w:spacing w:val="50"/>
      <w:sz w:val="26"/>
      <w:szCs w:val="26"/>
      <w:u w:val="none"/>
      <w:lang w:val="en-US" w:eastAsia="en-US"/>
    </w:rPr>
  </w:style>
  <w:style w:type="character" w:customStyle="1" w:styleId="130">
    <w:name w:val="Основной текст (13)_"/>
    <w:basedOn w:val="a0"/>
    <w:link w:val="131"/>
    <w:uiPriority w:val="99"/>
    <w:rPr>
      <w:rFonts w:ascii="Times New Roman" w:hAnsi="Times New Roman" w:cs="Times New Roman"/>
      <w:i/>
      <w:iCs/>
      <w:noProof/>
      <w:spacing w:val="-10"/>
      <w:sz w:val="20"/>
      <w:szCs w:val="20"/>
      <w:u w:val="none"/>
    </w:rPr>
  </w:style>
  <w:style w:type="character" w:customStyle="1" w:styleId="13pt">
    <w:name w:val="Колонтитул + 13 pt"/>
    <w:basedOn w:val="a9"/>
    <w:uiPriority w:val="99"/>
    <w:rPr>
      <w:rFonts w:ascii="Times New Roman" w:hAnsi="Times New Roman" w:cs="Times New Roman"/>
      <w:b/>
      <w:bCs/>
      <w:sz w:val="26"/>
      <w:szCs w:val="26"/>
      <w:u w:val="none"/>
    </w:rPr>
  </w:style>
  <w:style w:type="character" w:customStyle="1" w:styleId="Exact0">
    <w:name w:val="Подпись к картинке Exact"/>
    <w:basedOn w:val="a0"/>
    <w:link w:val="aa"/>
    <w:uiPriority w:val="99"/>
    <w:rPr>
      <w:rFonts w:ascii="Times New Roman" w:hAnsi="Times New Roman" w:cs="Times New Roman"/>
      <w:spacing w:val="5"/>
      <w:u w:val="none"/>
    </w:rPr>
  </w:style>
  <w:style w:type="character" w:customStyle="1" w:styleId="Sylfaen">
    <w:name w:val="Колонтитул + Sylfaen"/>
    <w:aliases w:val="11,5 pt1,Не полужирный,Курсив1"/>
    <w:basedOn w:val="a9"/>
    <w:uiPriority w:val="99"/>
    <w:rPr>
      <w:rFonts w:ascii="Sylfaen" w:hAnsi="Sylfaen" w:cs="Sylfaen"/>
      <w:b/>
      <w:bCs/>
      <w:i/>
      <w:iCs/>
      <w:noProof/>
      <w:sz w:val="23"/>
      <w:szCs w:val="23"/>
      <w:u w:val="none"/>
    </w:rPr>
  </w:style>
  <w:style w:type="character" w:customStyle="1" w:styleId="14">
    <w:name w:val="Основной текст (14)_"/>
    <w:basedOn w:val="a0"/>
    <w:link w:val="140"/>
    <w:uiPriority w:val="99"/>
    <w:rPr>
      <w:rFonts w:ascii="Times New Roman" w:hAnsi="Times New Roman" w:cs="Times New Roman"/>
      <w:b/>
      <w:bCs/>
      <w:i/>
      <w:iCs/>
      <w:sz w:val="22"/>
      <w:szCs w:val="22"/>
      <w:u w:val="none"/>
    </w:rPr>
  </w:style>
  <w:style w:type="character" w:customStyle="1" w:styleId="22">
    <w:name w:val="Заголовок №2_"/>
    <w:basedOn w:val="a0"/>
    <w:link w:val="23"/>
    <w:uiPriority w:val="99"/>
    <w:rPr>
      <w:rFonts w:ascii="Times New Roman" w:hAnsi="Times New Roman" w:cs="Times New Roman"/>
      <w:i/>
      <w:iCs/>
      <w:noProof/>
      <w:sz w:val="27"/>
      <w:szCs w:val="27"/>
      <w:u w:val="none"/>
    </w:rPr>
  </w:style>
  <w:style w:type="character" w:customStyle="1" w:styleId="43">
    <w:name w:val="Заголовок №4"/>
    <w:basedOn w:val="42"/>
    <w:uiPriority w:val="99"/>
    <w:rPr>
      <w:rFonts w:ascii="Times New Roman" w:hAnsi="Times New Roman" w:cs="Times New Roman"/>
      <w:b/>
      <w:bCs/>
      <w:sz w:val="26"/>
      <w:szCs w:val="26"/>
      <w:u w:val="single"/>
    </w:rPr>
  </w:style>
  <w:style w:type="character" w:customStyle="1" w:styleId="15">
    <w:name w:val="Основной текст (15)_"/>
    <w:basedOn w:val="a0"/>
    <w:link w:val="150"/>
    <w:uiPriority w:val="99"/>
    <w:rPr>
      <w:rFonts w:ascii="Times New Roman" w:hAnsi="Times New Roman" w:cs="Times New Roman"/>
      <w:i/>
      <w:iCs/>
      <w:noProof/>
      <w:spacing w:val="20"/>
      <w:sz w:val="9"/>
      <w:szCs w:val="9"/>
      <w:u w:val="none"/>
    </w:rPr>
  </w:style>
  <w:style w:type="character" w:customStyle="1" w:styleId="24">
    <w:name w:val="Колонтитул (2)"/>
    <w:basedOn w:val="a0"/>
    <w:uiPriority w:val="99"/>
    <w:rPr>
      <w:rFonts w:ascii="Times New Roman" w:hAnsi="Times New Roman" w:cs="Times New Roman"/>
      <w:b/>
      <w:bCs/>
      <w:sz w:val="26"/>
      <w:szCs w:val="26"/>
      <w:u w:val="none"/>
    </w:rPr>
  </w:style>
  <w:style w:type="character" w:customStyle="1" w:styleId="ab">
    <w:name w:val="Колонтитул"/>
    <w:basedOn w:val="a9"/>
    <w:uiPriority w:val="99"/>
    <w:rPr>
      <w:rFonts w:ascii="Times New Roman" w:hAnsi="Times New Roman" w:cs="Times New Roman"/>
      <w:b/>
      <w:bCs/>
      <w:sz w:val="25"/>
      <w:szCs w:val="25"/>
      <w:u w:val="none"/>
      <w:lang w:val="en-US" w:eastAsia="en-US"/>
    </w:rPr>
  </w:style>
  <w:style w:type="character" w:customStyle="1" w:styleId="13pt1">
    <w:name w:val="Колонтитул + 13 pt1"/>
    <w:basedOn w:val="a9"/>
    <w:uiPriority w:val="99"/>
    <w:rPr>
      <w:rFonts w:ascii="Times New Roman" w:hAnsi="Times New Roman" w:cs="Times New Roman"/>
      <w:b/>
      <w:bCs/>
      <w:sz w:val="26"/>
      <w:szCs w:val="26"/>
      <w:u w:val="single"/>
    </w:rPr>
  </w:style>
  <w:style w:type="character" w:customStyle="1" w:styleId="16">
    <w:name w:val="Заголовок №1_"/>
    <w:basedOn w:val="a0"/>
    <w:link w:val="17"/>
    <w:uiPriority w:val="99"/>
    <w:rPr>
      <w:rFonts w:ascii="Times New Roman" w:hAnsi="Times New Roman" w:cs="Times New Roman"/>
      <w:noProof/>
      <w:sz w:val="26"/>
      <w:szCs w:val="26"/>
      <w:u w:val="none"/>
    </w:rPr>
  </w:style>
  <w:style w:type="paragraph" w:customStyle="1" w:styleId="20">
    <w:name w:val="Основной текст (2)"/>
    <w:basedOn w:val="a"/>
    <w:link w:val="2"/>
    <w:uiPriority w:val="99"/>
    <w:pPr>
      <w:shd w:val="clear" w:color="auto" w:fill="FFFFFF"/>
      <w:spacing w:before="120" w:after="120" w:line="211" w:lineRule="exact"/>
      <w:jc w:val="both"/>
    </w:pPr>
    <w:rPr>
      <w:rFonts w:ascii="Times New Roman" w:hAnsi="Times New Roman" w:cs="Times New Roman"/>
      <w:color w:val="auto"/>
      <w:sz w:val="17"/>
      <w:szCs w:val="17"/>
      <w:lang w:val="en-US" w:eastAsia="en-US"/>
    </w:rPr>
  </w:style>
  <w:style w:type="paragraph" w:customStyle="1" w:styleId="30">
    <w:name w:val="Основной текст (3)"/>
    <w:basedOn w:val="a"/>
    <w:link w:val="3"/>
    <w:uiPriority w:val="99"/>
    <w:pPr>
      <w:shd w:val="clear" w:color="auto" w:fill="FFFFFF"/>
      <w:spacing w:before="540" w:after="120" w:line="240" w:lineRule="atLeast"/>
      <w:jc w:val="both"/>
    </w:pPr>
    <w:rPr>
      <w:rFonts w:ascii="Times New Roman" w:hAnsi="Times New Roman" w:cs="Times New Roman"/>
      <w:b/>
      <w:bCs/>
      <w:color w:val="auto"/>
      <w:spacing w:val="10"/>
      <w:sz w:val="16"/>
      <w:szCs w:val="16"/>
    </w:rPr>
  </w:style>
  <w:style w:type="paragraph" w:customStyle="1" w:styleId="40">
    <w:name w:val="Основной текст (4)"/>
    <w:basedOn w:val="a"/>
    <w:link w:val="4"/>
    <w:uiPriority w:val="99"/>
    <w:pPr>
      <w:shd w:val="clear" w:color="auto" w:fill="FFFFFF"/>
      <w:spacing w:line="278" w:lineRule="exact"/>
      <w:jc w:val="both"/>
    </w:pPr>
    <w:rPr>
      <w:rFonts w:ascii="Times New Roman" w:hAnsi="Times New Roman" w:cs="Times New Roman"/>
      <w:b/>
      <w:bCs/>
      <w:color w:val="auto"/>
      <w:sz w:val="17"/>
      <w:szCs w:val="17"/>
      <w:lang w:val="en-US" w:eastAsia="en-US"/>
    </w:rPr>
  </w:style>
  <w:style w:type="paragraph" w:customStyle="1" w:styleId="5">
    <w:name w:val="Основной текст (5)"/>
    <w:basedOn w:val="a"/>
    <w:link w:val="5Exact"/>
    <w:uiPriority w:val="99"/>
    <w:pPr>
      <w:shd w:val="clear" w:color="auto" w:fill="FFFFFF"/>
      <w:spacing w:after="180" w:line="240" w:lineRule="atLeast"/>
      <w:jc w:val="both"/>
    </w:pPr>
    <w:rPr>
      <w:rFonts w:ascii="Calibri" w:hAnsi="Calibri" w:cs="Calibri"/>
      <w:noProof/>
      <w:color w:val="auto"/>
      <w:spacing w:val="20"/>
      <w:sz w:val="27"/>
      <w:szCs w:val="27"/>
    </w:rPr>
  </w:style>
  <w:style w:type="paragraph" w:customStyle="1" w:styleId="6">
    <w:name w:val="Основной текст (6)"/>
    <w:basedOn w:val="a"/>
    <w:link w:val="6Exact"/>
    <w:uiPriority w:val="99"/>
    <w:pPr>
      <w:shd w:val="clear" w:color="auto" w:fill="FFFFFF"/>
      <w:spacing w:before="180" w:line="254" w:lineRule="exact"/>
      <w:jc w:val="center"/>
    </w:pPr>
    <w:rPr>
      <w:rFonts w:ascii="Times New Roman" w:hAnsi="Times New Roman" w:cs="Times New Roman"/>
      <w:b/>
      <w:bCs/>
      <w:color w:val="auto"/>
      <w:spacing w:val="9"/>
      <w:sz w:val="21"/>
      <w:szCs w:val="21"/>
    </w:rPr>
  </w:style>
  <w:style w:type="paragraph" w:customStyle="1" w:styleId="33">
    <w:name w:val="Заголовок №3"/>
    <w:basedOn w:val="a"/>
    <w:link w:val="32"/>
    <w:uiPriority w:val="99"/>
    <w:pPr>
      <w:shd w:val="clear" w:color="auto" w:fill="FFFFFF"/>
      <w:spacing w:line="240" w:lineRule="atLeast"/>
      <w:outlineLvl w:val="2"/>
    </w:pPr>
    <w:rPr>
      <w:rFonts w:ascii="Times New Roman" w:hAnsi="Times New Roman" w:cs="Times New Roman"/>
      <w:i/>
      <w:iCs/>
      <w:noProof/>
      <w:color w:val="auto"/>
      <w:sz w:val="27"/>
      <w:szCs w:val="27"/>
    </w:rPr>
  </w:style>
  <w:style w:type="paragraph" w:customStyle="1" w:styleId="70">
    <w:name w:val="Основной текст (7)"/>
    <w:basedOn w:val="a"/>
    <w:link w:val="7"/>
    <w:uiPriority w:val="99"/>
    <w:pPr>
      <w:shd w:val="clear" w:color="auto" w:fill="FFFFFF"/>
      <w:spacing w:after="720" w:line="240" w:lineRule="atLeast"/>
    </w:pPr>
    <w:rPr>
      <w:rFonts w:ascii="Times New Roman" w:hAnsi="Times New Roman" w:cs="Times New Roman"/>
      <w:i/>
      <w:iCs/>
      <w:color w:val="auto"/>
      <w:sz w:val="27"/>
      <w:szCs w:val="27"/>
    </w:rPr>
  </w:style>
  <w:style w:type="paragraph" w:customStyle="1" w:styleId="81">
    <w:name w:val="Основной текст (8)1"/>
    <w:basedOn w:val="a"/>
    <w:link w:val="8"/>
    <w:uiPriority w:val="99"/>
    <w:pPr>
      <w:shd w:val="clear" w:color="auto" w:fill="FFFFFF"/>
      <w:spacing w:before="660" w:after="1140" w:line="240" w:lineRule="atLeast"/>
      <w:jc w:val="center"/>
    </w:pPr>
    <w:rPr>
      <w:rFonts w:ascii="Times New Roman" w:hAnsi="Times New Roman" w:cs="Times New Roman"/>
      <w:b/>
      <w:bCs/>
      <w:color w:val="auto"/>
      <w:sz w:val="26"/>
      <w:szCs w:val="26"/>
    </w:rPr>
  </w:style>
  <w:style w:type="paragraph" w:customStyle="1" w:styleId="90">
    <w:name w:val="Основной текст (9)"/>
    <w:basedOn w:val="a"/>
    <w:link w:val="9"/>
    <w:uiPriority w:val="99"/>
    <w:pPr>
      <w:shd w:val="clear" w:color="auto" w:fill="FFFFFF"/>
      <w:spacing w:after="1080" w:line="240" w:lineRule="atLeast"/>
      <w:jc w:val="both"/>
    </w:pPr>
    <w:rPr>
      <w:rFonts w:ascii="Times New Roman" w:hAnsi="Times New Roman" w:cs="Times New Roman"/>
      <w:color w:val="auto"/>
      <w:spacing w:val="-10"/>
      <w:sz w:val="8"/>
      <w:szCs w:val="8"/>
    </w:rPr>
  </w:style>
  <w:style w:type="paragraph" w:customStyle="1" w:styleId="a8">
    <w:name w:val="Подпись к таблице"/>
    <w:basedOn w:val="a"/>
    <w:link w:val="a7"/>
    <w:uiPriority w:val="99"/>
    <w:pPr>
      <w:shd w:val="clear" w:color="auto" w:fill="FFFFFF"/>
      <w:spacing w:line="240" w:lineRule="atLeast"/>
    </w:pPr>
    <w:rPr>
      <w:rFonts w:ascii="Times New Roman" w:hAnsi="Times New Roman" w:cs="Times New Roman"/>
      <w:color w:val="auto"/>
      <w:sz w:val="26"/>
      <w:szCs w:val="26"/>
    </w:rPr>
  </w:style>
  <w:style w:type="paragraph" w:customStyle="1" w:styleId="410">
    <w:name w:val="Заголовок №41"/>
    <w:basedOn w:val="a"/>
    <w:link w:val="42"/>
    <w:uiPriority w:val="99"/>
    <w:pPr>
      <w:shd w:val="clear" w:color="auto" w:fill="FFFFFF"/>
      <w:spacing w:before="180" w:after="420" w:line="240" w:lineRule="atLeast"/>
      <w:outlineLvl w:val="3"/>
    </w:pPr>
    <w:rPr>
      <w:rFonts w:ascii="Times New Roman" w:hAnsi="Times New Roman" w:cs="Times New Roman"/>
      <w:b/>
      <w:bCs/>
      <w:color w:val="auto"/>
      <w:sz w:val="26"/>
      <w:szCs w:val="26"/>
    </w:rPr>
  </w:style>
  <w:style w:type="paragraph" w:customStyle="1" w:styleId="11">
    <w:name w:val="Колонтитул1"/>
    <w:basedOn w:val="a"/>
    <w:link w:val="a9"/>
    <w:uiPriority w:val="99"/>
    <w:pPr>
      <w:shd w:val="clear" w:color="auto" w:fill="FFFFFF"/>
      <w:spacing w:line="240" w:lineRule="atLeast"/>
    </w:pPr>
    <w:rPr>
      <w:rFonts w:ascii="Times New Roman" w:hAnsi="Times New Roman" w:cs="Times New Roman"/>
      <w:b/>
      <w:bCs/>
      <w:color w:val="auto"/>
      <w:sz w:val="25"/>
      <w:szCs w:val="25"/>
    </w:rPr>
  </w:style>
  <w:style w:type="paragraph" w:customStyle="1" w:styleId="131">
    <w:name w:val="Основной текст (13)"/>
    <w:basedOn w:val="a"/>
    <w:link w:val="130"/>
    <w:uiPriority w:val="99"/>
    <w:pPr>
      <w:shd w:val="clear" w:color="auto" w:fill="FFFFFF"/>
      <w:spacing w:before="60" w:after="60" w:line="240" w:lineRule="atLeast"/>
      <w:jc w:val="right"/>
    </w:pPr>
    <w:rPr>
      <w:rFonts w:ascii="Times New Roman" w:hAnsi="Times New Roman" w:cs="Times New Roman"/>
      <w:i/>
      <w:iCs/>
      <w:noProof/>
      <w:color w:val="auto"/>
      <w:spacing w:val="-10"/>
      <w:sz w:val="20"/>
      <w:szCs w:val="20"/>
    </w:rPr>
  </w:style>
  <w:style w:type="paragraph" w:customStyle="1" w:styleId="aa">
    <w:name w:val="Подпись к картинке"/>
    <w:basedOn w:val="a"/>
    <w:link w:val="Exact0"/>
    <w:uiPriority w:val="99"/>
    <w:pPr>
      <w:shd w:val="clear" w:color="auto" w:fill="FFFFFF"/>
      <w:spacing w:line="240" w:lineRule="atLeast"/>
    </w:pPr>
    <w:rPr>
      <w:rFonts w:ascii="Times New Roman" w:hAnsi="Times New Roman" w:cs="Times New Roman"/>
      <w:color w:val="auto"/>
      <w:spacing w:val="5"/>
    </w:rPr>
  </w:style>
  <w:style w:type="paragraph" w:customStyle="1" w:styleId="140">
    <w:name w:val="Основной текст (14)"/>
    <w:basedOn w:val="a"/>
    <w:link w:val="14"/>
    <w:uiPriority w:val="99"/>
    <w:pPr>
      <w:shd w:val="clear" w:color="auto" w:fill="FFFFFF"/>
      <w:spacing w:before="1080" w:line="278" w:lineRule="exact"/>
      <w:jc w:val="right"/>
    </w:pPr>
    <w:rPr>
      <w:rFonts w:ascii="Times New Roman" w:hAnsi="Times New Roman" w:cs="Times New Roman"/>
      <w:b/>
      <w:bCs/>
      <w:i/>
      <w:iCs/>
      <w:color w:val="auto"/>
      <w:sz w:val="22"/>
      <w:szCs w:val="22"/>
    </w:rPr>
  </w:style>
  <w:style w:type="paragraph" w:customStyle="1" w:styleId="23">
    <w:name w:val="Заголовок №2"/>
    <w:basedOn w:val="a"/>
    <w:link w:val="22"/>
    <w:uiPriority w:val="99"/>
    <w:pPr>
      <w:shd w:val="clear" w:color="auto" w:fill="FFFFFF"/>
      <w:spacing w:line="240" w:lineRule="atLeast"/>
      <w:jc w:val="both"/>
      <w:outlineLvl w:val="1"/>
    </w:pPr>
    <w:rPr>
      <w:rFonts w:ascii="Times New Roman" w:hAnsi="Times New Roman" w:cs="Times New Roman"/>
      <w:i/>
      <w:iCs/>
      <w:noProof/>
      <w:color w:val="auto"/>
      <w:sz w:val="27"/>
      <w:szCs w:val="27"/>
    </w:rPr>
  </w:style>
  <w:style w:type="paragraph" w:customStyle="1" w:styleId="150">
    <w:name w:val="Основной текст (15)"/>
    <w:basedOn w:val="a"/>
    <w:link w:val="15"/>
    <w:uiPriority w:val="99"/>
    <w:pPr>
      <w:shd w:val="clear" w:color="auto" w:fill="FFFFFF"/>
      <w:spacing w:line="240" w:lineRule="atLeast"/>
    </w:pPr>
    <w:rPr>
      <w:rFonts w:ascii="Times New Roman" w:hAnsi="Times New Roman" w:cs="Times New Roman"/>
      <w:i/>
      <w:iCs/>
      <w:noProof/>
      <w:color w:val="auto"/>
      <w:spacing w:val="20"/>
      <w:sz w:val="9"/>
      <w:szCs w:val="9"/>
    </w:rPr>
  </w:style>
  <w:style w:type="paragraph" w:customStyle="1" w:styleId="17">
    <w:name w:val="Заголовок №1"/>
    <w:basedOn w:val="a"/>
    <w:link w:val="16"/>
    <w:uiPriority w:val="99"/>
    <w:pPr>
      <w:shd w:val="clear" w:color="auto" w:fill="FFFFFF"/>
      <w:spacing w:line="240" w:lineRule="atLeast"/>
      <w:jc w:val="both"/>
      <w:outlineLvl w:val="0"/>
    </w:pPr>
    <w:rPr>
      <w:rFonts w:ascii="Times New Roman" w:hAnsi="Times New Roman" w:cs="Times New Roman"/>
      <w:noProof/>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Pechat</dc:creator>
  <cp:keywords/>
  <cp:lastModifiedBy>Lena</cp:lastModifiedBy>
  <cp:revision>2</cp:revision>
  <dcterms:created xsi:type="dcterms:W3CDTF">2012-09-18T12:49:00Z</dcterms:created>
  <dcterms:modified xsi:type="dcterms:W3CDTF">2012-09-18T12:49:00Z</dcterms:modified>
</cp:coreProperties>
</file>